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page" w:tblpX="1410" w:tblpY="20"/>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5"/>
        <w:gridCol w:w="5041"/>
      </w:tblGrid>
      <w:tr w:rsidR="00643C56" w:rsidRPr="00DD22AB" w14:paraId="6FF8D579" w14:textId="77777777" w:rsidTr="00F8503A">
        <w:trPr>
          <w:trHeight w:val="696"/>
        </w:trPr>
        <w:tc>
          <w:tcPr>
            <w:tcW w:w="4315" w:type="dxa"/>
            <w:tcBorders>
              <w:top w:val="single" w:sz="4" w:space="0" w:color="auto"/>
              <w:left w:val="single" w:sz="4" w:space="0" w:color="auto"/>
              <w:bottom w:val="single" w:sz="4" w:space="0" w:color="auto"/>
              <w:right w:val="single" w:sz="4" w:space="0" w:color="auto"/>
            </w:tcBorders>
          </w:tcPr>
          <w:p w14:paraId="4F1C36D1" w14:textId="77777777" w:rsidR="00643C56" w:rsidRPr="00DD22AB" w:rsidRDefault="00643C56" w:rsidP="00F343AC">
            <w:pPr>
              <w:spacing w:after="0" w:line="240" w:lineRule="auto"/>
              <w:jc w:val="center"/>
              <w:rPr>
                <w:rFonts w:cs="Times New Roman"/>
                <w:szCs w:val="26"/>
                <w:lang w:eastAsia="zh-CN"/>
              </w:rPr>
            </w:pPr>
            <w:r w:rsidRPr="00DD22AB">
              <w:rPr>
                <w:rFonts w:cs="Times New Roman"/>
                <w:szCs w:val="26"/>
                <w:lang w:eastAsia="zh-CN"/>
              </w:rPr>
              <w:t>ỦY BAN NHÂN DÂN</w:t>
            </w:r>
          </w:p>
          <w:p w14:paraId="086FC952" w14:textId="77777777" w:rsidR="00643C56" w:rsidRPr="00DD22AB" w:rsidRDefault="00643C56" w:rsidP="00F343AC">
            <w:pPr>
              <w:spacing w:after="0" w:line="240" w:lineRule="auto"/>
              <w:jc w:val="center"/>
              <w:rPr>
                <w:rFonts w:cs="Times New Roman"/>
                <w:szCs w:val="26"/>
                <w:lang w:eastAsia="zh-CN"/>
              </w:rPr>
            </w:pPr>
            <w:r w:rsidRPr="00DD22AB">
              <w:rPr>
                <w:rFonts w:cs="Times New Roman"/>
                <w:szCs w:val="26"/>
                <w:lang w:eastAsia="zh-CN"/>
              </w:rPr>
              <w:t xml:space="preserve"> PHƯỜNG PHÚ AN</w:t>
            </w:r>
            <w:r w:rsidRPr="00DD22AB">
              <w:rPr>
                <w:rFonts w:cs="Times New Roman"/>
                <w:szCs w:val="26"/>
                <w:lang w:eastAsia="zh-CN"/>
              </w:rPr>
              <w:br/>
            </w:r>
            <w:r w:rsidRPr="00DD22AB">
              <w:rPr>
                <w:rFonts w:cs="Times New Roman"/>
                <w:b/>
                <w:bCs/>
                <w:szCs w:val="26"/>
                <w:lang w:eastAsia="zh-CN"/>
              </w:rPr>
              <w:t>TRƯỜNG THCS HIỆP AN</w:t>
            </w:r>
          </w:p>
          <w:p w14:paraId="438B021D" w14:textId="77777777" w:rsidR="00643C56" w:rsidRPr="00DD22AB" w:rsidRDefault="00643C56" w:rsidP="00F343AC">
            <w:pPr>
              <w:spacing w:after="0" w:line="240" w:lineRule="auto"/>
              <w:jc w:val="center"/>
              <w:rPr>
                <w:rFonts w:cs="Times New Roman"/>
                <w:b/>
                <w:bCs/>
                <w:szCs w:val="26"/>
              </w:rPr>
            </w:pPr>
            <w:r w:rsidRPr="00DD22AB">
              <w:rPr>
                <w:rFonts w:cs="Times New Roman"/>
                <w:noProof/>
                <w:szCs w:val="26"/>
              </w:rPr>
              <mc:AlternateContent>
                <mc:Choice Requires="wps">
                  <w:drawing>
                    <wp:anchor distT="0" distB="0" distL="0" distR="0" simplePos="0" relativeHeight="251661312" behindDoc="0" locked="0" layoutInCell="1" allowOverlap="1" wp14:anchorId="6EFEACDF" wp14:editId="3B3AD35C">
                      <wp:simplePos x="0" y="0"/>
                      <wp:positionH relativeFrom="column">
                        <wp:posOffset>756285</wp:posOffset>
                      </wp:positionH>
                      <wp:positionV relativeFrom="paragraph">
                        <wp:posOffset>53975</wp:posOffset>
                      </wp:positionV>
                      <wp:extent cx="1085850" cy="0"/>
                      <wp:effectExtent l="0" t="0" r="19050" b="19050"/>
                      <wp:wrapNone/>
                      <wp:docPr id="1"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34F691" id="Straight Connector 8" o:spid="_x0000_s1026" style="position:absolute;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" strokeweight=".5pt">
                      <v:stroke joinstyle="miter"/>
                      <o:lock v:ext="edit" shapetype="f"/>
                    </v:line>
                  </w:pict>
                </mc:Fallback>
              </mc:AlternateContent>
            </w:r>
          </w:p>
        </w:tc>
        <w:tc>
          <w:tcPr>
            <w:tcW w:w="5041" w:type="dxa"/>
            <w:tcBorders>
              <w:top w:val="single" w:sz="4" w:space="0" w:color="auto"/>
              <w:left w:val="single" w:sz="4" w:space="0" w:color="auto"/>
              <w:bottom w:val="single" w:sz="4" w:space="0" w:color="auto"/>
              <w:right w:val="single" w:sz="4" w:space="0" w:color="auto"/>
            </w:tcBorders>
          </w:tcPr>
          <w:p w14:paraId="46DCFCA2" w14:textId="77777777" w:rsidR="00643C56" w:rsidRPr="00DD22AB" w:rsidRDefault="00643C56" w:rsidP="00F343AC">
            <w:pPr>
              <w:spacing w:after="0" w:line="240" w:lineRule="auto"/>
              <w:jc w:val="center"/>
              <w:rPr>
                <w:rFonts w:cs="Times New Roman"/>
                <w:b/>
                <w:szCs w:val="26"/>
                <w:lang w:eastAsia="zh-CN"/>
              </w:rPr>
            </w:pPr>
            <w:r w:rsidRPr="00DD22AB">
              <w:rPr>
                <w:rFonts w:cs="Times New Roman"/>
                <w:b/>
                <w:szCs w:val="26"/>
                <w:lang w:eastAsia="zh-CN"/>
              </w:rPr>
              <w:t>KIỂ</w:t>
            </w:r>
            <w:r w:rsidR="007347FE">
              <w:rPr>
                <w:rFonts w:cs="Times New Roman"/>
                <w:b/>
                <w:szCs w:val="26"/>
                <w:lang w:eastAsia="zh-CN"/>
              </w:rPr>
              <w:t>M TRA CUỐI</w:t>
            </w:r>
            <w:r w:rsidRPr="00DD22AB">
              <w:rPr>
                <w:rFonts w:cs="Times New Roman"/>
                <w:b/>
                <w:szCs w:val="26"/>
                <w:lang w:eastAsia="zh-CN"/>
              </w:rPr>
              <w:t xml:space="preserve"> HỌC KỲ I</w:t>
            </w:r>
          </w:p>
          <w:p w14:paraId="26D4B47C" w14:textId="0DC45DB9" w:rsidR="00643C56" w:rsidRPr="00DD22AB" w:rsidRDefault="00643C56" w:rsidP="00F343AC">
            <w:pPr>
              <w:spacing w:after="0" w:line="240" w:lineRule="auto"/>
              <w:jc w:val="center"/>
              <w:rPr>
                <w:rFonts w:cs="Times New Roman"/>
                <w:b/>
                <w:szCs w:val="26"/>
                <w:lang w:eastAsia="zh-CN"/>
              </w:rPr>
            </w:pPr>
            <w:r w:rsidRPr="00DD22AB">
              <w:rPr>
                <w:rFonts w:cs="Times New Roman"/>
                <w:b/>
                <w:szCs w:val="26"/>
                <w:lang w:eastAsia="zh-CN"/>
              </w:rPr>
              <w:t>NĂM HỌC 2025-2026</w:t>
            </w:r>
            <w:r w:rsidRPr="00DD22AB">
              <w:rPr>
                <w:rFonts w:cs="Times New Roman"/>
                <w:b/>
                <w:szCs w:val="26"/>
                <w:lang w:eastAsia="zh-CN"/>
              </w:rPr>
              <w:br/>
              <w:t>Môn:</w:t>
            </w:r>
            <w:r w:rsidRPr="00DD22AB">
              <w:rPr>
                <w:rFonts w:cs="Times New Roman"/>
                <w:b/>
                <w:bCs/>
                <w:iCs/>
                <w:szCs w:val="26"/>
              </w:rPr>
              <w:t xml:space="preserve"> </w:t>
            </w:r>
            <w:r w:rsidRPr="00DD22AB">
              <w:rPr>
                <w:rFonts w:cs="Times New Roman"/>
                <w:b/>
                <w:bCs/>
                <w:iCs/>
                <w:szCs w:val="26"/>
                <w:lang w:eastAsia="zh-CN"/>
              </w:rPr>
              <w:t>LỊCH SỬ - ĐỊA L</w:t>
            </w:r>
            <w:r w:rsidR="007457D4">
              <w:rPr>
                <w:rFonts w:cs="Times New Roman"/>
                <w:b/>
                <w:bCs/>
                <w:iCs/>
                <w:szCs w:val="26"/>
                <w:lang w:eastAsia="zh-CN"/>
              </w:rPr>
              <w:t>Í 6</w:t>
            </w:r>
          </w:p>
          <w:p w14:paraId="491CC686" w14:textId="77777777" w:rsidR="00643C56" w:rsidRPr="00DD22AB" w:rsidRDefault="00643C56" w:rsidP="00F343AC">
            <w:pPr>
              <w:spacing w:after="0" w:line="240" w:lineRule="auto"/>
              <w:jc w:val="center"/>
              <w:rPr>
                <w:rFonts w:cs="Times New Roman"/>
                <w:b/>
                <w:szCs w:val="26"/>
              </w:rPr>
            </w:pPr>
            <w:r w:rsidRPr="00DD22AB">
              <w:rPr>
                <w:rFonts w:cs="Times New Roman"/>
                <w:b/>
                <w:szCs w:val="26"/>
                <w:lang w:val="it-IT"/>
              </w:rPr>
              <w:t>Thời gian làm bài: 60 phút</w:t>
            </w:r>
          </w:p>
        </w:tc>
      </w:tr>
    </w:tbl>
    <w:p w14:paraId="38227825" w14:textId="340A46DE" w:rsidR="00EB1B8E" w:rsidRDefault="007457D4" w:rsidP="007457D4">
      <w:pPr>
        <w:pStyle w:val="Heading2"/>
        <w:numPr>
          <w:ilvl w:val="0"/>
          <w:numId w:val="27"/>
        </w:numPr>
        <w:spacing w:before="0" w:line="240" w:lineRule="auto"/>
        <w:rPr>
          <w:rFonts w:ascii="Times New Roman" w:hAnsi="Times New Roman" w:cs="Times New Roman"/>
          <w:color w:val="auto"/>
        </w:rPr>
      </w:pPr>
      <w:r>
        <w:rPr>
          <w:rFonts w:ascii="Times New Roman" w:hAnsi="Times New Roman" w:cs="Times New Roman"/>
          <w:color w:val="auto"/>
        </w:rPr>
        <w:t>KHUNG</w:t>
      </w:r>
      <w:r w:rsidR="00CB5499" w:rsidRPr="00DD22AB">
        <w:rPr>
          <w:rFonts w:ascii="Times New Roman" w:hAnsi="Times New Roman" w:cs="Times New Roman"/>
          <w:color w:val="auto"/>
        </w:rPr>
        <w:t xml:space="preserve"> MA TRẬN </w:t>
      </w:r>
    </w:p>
    <w:tbl>
      <w:tblPr>
        <w:tblStyle w:val="TableGrid"/>
        <w:tblW w:w="11468" w:type="dxa"/>
        <w:tblInd w:w="-1445" w:type="dxa"/>
        <w:tblLayout w:type="fixed"/>
        <w:tblLook w:val="04A0" w:firstRow="1" w:lastRow="0" w:firstColumn="1" w:lastColumn="0" w:noHBand="0" w:noVBand="1"/>
      </w:tblPr>
      <w:tblGrid>
        <w:gridCol w:w="258"/>
        <w:gridCol w:w="84"/>
        <w:gridCol w:w="963"/>
        <w:gridCol w:w="2102"/>
        <w:gridCol w:w="447"/>
        <w:gridCol w:w="614"/>
        <w:gridCol w:w="615"/>
        <w:gridCol w:w="263"/>
        <w:gridCol w:w="395"/>
        <w:gridCol w:w="131"/>
        <w:gridCol w:w="264"/>
        <w:gridCol w:w="702"/>
        <w:gridCol w:w="395"/>
        <w:gridCol w:w="219"/>
        <w:gridCol w:w="264"/>
        <w:gridCol w:w="400"/>
        <w:gridCol w:w="513"/>
        <w:gridCol w:w="466"/>
        <w:gridCol w:w="567"/>
        <w:gridCol w:w="511"/>
        <w:gridCol w:w="56"/>
        <w:gridCol w:w="567"/>
        <w:gridCol w:w="641"/>
        <w:gridCol w:w="31"/>
      </w:tblGrid>
      <w:tr w:rsidR="00043C30" w:rsidRPr="008B7810" w14:paraId="26BE4B13" w14:textId="77777777" w:rsidTr="00BF5FF0">
        <w:trPr>
          <w:trHeight w:val="399"/>
        </w:trPr>
        <w:tc>
          <w:tcPr>
            <w:tcW w:w="258" w:type="dxa"/>
            <w:vMerge w:val="restart"/>
          </w:tcPr>
          <w:p w14:paraId="1D680094" w14:textId="77777777" w:rsidR="00043C30" w:rsidRPr="00ED2489" w:rsidRDefault="00043C30" w:rsidP="00F343AC">
            <w:pPr>
              <w:jc w:val="center"/>
              <w:rPr>
                <w:rFonts w:cs="Times New Roman"/>
                <w:b/>
              </w:rPr>
            </w:pPr>
            <w:r w:rsidRPr="00ED2489">
              <w:rPr>
                <w:rFonts w:eastAsia="Times New Roman" w:cs="Times New Roman"/>
                <w:b/>
                <w:sz w:val="18"/>
              </w:rPr>
              <w:t>TT</w:t>
            </w:r>
          </w:p>
        </w:tc>
        <w:tc>
          <w:tcPr>
            <w:tcW w:w="1047" w:type="dxa"/>
            <w:gridSpan w:val="2"/>
            <w:vMerge w:val="restart"/>
          </w:tcPr>
          <w:p w14:paraId="39EAFF23" w14:textId="77777777" w:rsidR="00043C30" w:rsidRPr="00ED2489" w:rsidRDefault="00043C30" w:rsidP="00F343AC">
            <w:pPr>
              <w:jc w:val="center"/>
              <w:rPr>
                <w:rFonts w:cs="Times New Roman"/>
                <w:b/>
              </w:rPr>
            </w:pPr>
            <w:r w:rsidRPr="00ED2489">
              <w:rPr>
                <w:rFonts w:eastAsia="Times New Roman" w:cs="Times New Roman"/>
                <w:b/>
                <w:sz w:val="18"/>
              </w:rPr>
              <w:t>Chương/ chủ đề</w:t>
            </w:r>
          </w:p>
        </w:tc>
        <w:tc>
          <w:tcPr>
            <w:tcW w:w="2102" w:type="dxa"/>
            <w:vMerge w:val="restart"/>
          </w:tcPr>
          <w:p w14:paraId="074AC599" w14:textId="77777777" w:rsidR="00043C30" w:rsidRPr="00ED2489" w:rsidRDefault="00043C30" w:rsidP="00F343AC">
            <w:pPr>
              <w:jc w:val="center"/>
              <w:rPr>
                <w:rFonts w:cs="Times New Roman"/>
                <w:b/>
              </w:rPr>
            </w:pPr>
            <w:r w:rsidRPr="00ED2489">
              <w:rPr>
                <w:rFonts w:eastAsia="Times New Roman" w:cs="Times New Roman"/>
                <w:b/>
                <w:sz w:val="18"/>
              </w:rPr>
              <w:t>ND đv kiến thức</w:t>
            </w:r>
          </w:p>
        </w:tc>
        <w:tc>
          <w:tcPr>
            <w:tcW w:w="5688" w:type="dxa"/>
            <w:gridSpan w:val="14"/>
          </w:tcPr>
          <w:p w14:paraId="5A8B36ED" w14:textId="77777777" w:rsidR="00043C30" w:rsidRPr="00ED2489" w:rsidRDefault="00043C30" w:rsidP="00F343AC">
            <w:pPr>
              <w:jc w:val="center"/>
              <w:rPr>
                <w:rFonts w:cs="Times New Roman"/>
                <w:b/>
              </w:rPr>
            </w:pPr>
            <w:r w:rsidRPr="00ED2489">
              <w:rPr>
                <w:rFonts w:eastAsia="Times New Roman" w:cs="Times New Roman"/>
                <w:b/>
                <w:sz w:val="18"/>
              </w:rPr>
              <w:t>Mức độ đánh giá</w:t>
            </w:r>
          </w:p>
        </w:tc>
        <w:tc>
          <w:tcPr>
            <w:tcW w:w="1701" w:type="dxa"/>
            <w:gridSpan w:val="4"/>
          </w:tcPr>
          <w:p w14:paraId="29C712B7" w14:textId="77777777" w:rsidR="00043C30" w:rsidRPr="00ED2489" w:rsidRDefault="00043C30" w:rsidP="00F343AC">
            <w:pPr>
              <w:jc w:val="center"/>
              <w:rPr>
                <w:rFonts w:cs="Times New Roman"/>
                <w:b/>
              </w:rPr>
            </w:pPr>
            <w:r w:rsidRPr="00ED2489">
              <w:rPr>
                <w:rFonts w:eastAsia="Times New Roman" w:cs="Times New Roman"/>
                <w:b/>
                <w:sz w:val="18"/>
              </w:rPr>
              <w:t>Tổng</w:t>
            </w:r>
          </w:p>
        </w:tc>
        <w:tc>
          <w:tcPr>
            <w:tcW w:w="672" w:type="dxa"/>
            <w:gridSpan w:val="2"/>
          </w:tcPr>
          <w:p w14:paraId="5525D08B" w14:textId="77777777" w:rsidR="00043C30" w:rsidRPr="00ED2489" w:rsidRDefault="00043C30" w:rsidP="00F343AC">
            <w:pPr>
              <w:jc w:val="center"/>
              <w:rPr>
                <w:rFonts w:cs="Times New Roman"/>
                <w:b/>
              </w:rPr>
            </w:pPr>
            <w:r w:rsidRPr="00ED2489">
              <w:rPr>
                <w:rFonts w:eastAsia="Times New Roman" w:cs="Times New Roman"/>
                <w:b/>
                <w:sz w:val="18"/>
              </w:rPr>
              <w:t>Tỉ lệ %</w:t>
            </w:r>
          </w:p>
        </w:tc>
      </w:tr>
      <w:tr w:rsidR="00043C30" w:rsidRPr="008B7810" w14:paraId="2B44B909" w14:textId="77777777" w:rsidTr="00BF5FF0">
        <w:trPr>
          <w:gridAfter w:val="1"/>
          <w:wAfter w:w="31" w:type="dxa"/>
          <w:trHeight w:val="878"/>
        </w:trPr>
        <w:tc>
          <w:tcPr>
            <w:tcW w:w="258" w:type="dxa"/>
            <w:vMerge/>
          </w:tcPr>
          <w:p w14:paraId="6D52E4ED" w14:textId="77777777" w:rsidR="00043C30" w:rsidRPr="00ED2489" w:rsidRDefault="00043C30" w:rsidP="00F343AC">
            <w:pPr>
              <w:jc w:val="center"/>
              <w:rPr>
                <w:rFonts w:cs="Times New Roman"/>
                <w:b/>
              </w:rPr>
            </w:pPr>
          </w:p>
        </w:tc>
        <w:tc>
          <w:tcPr>
            <w:tcW w:w="1047" w:type="dxa"/>
            <w:gridSpan w:val="2"/>
            <w:vMerge/>
          </w:tcPr>
          <w:p w14:paraId="20254DD0" w14:textId="77777777" w:rsidR="00043C30" w:rsidRPr="00ED2489" w:rsidRDefault="00043C30" w:rsidP="00F343AC">
            <w:pPr>
              <w:jc w:val="center"/>
              <w:rPr>
                <w:rFonts w:cs="Times New Roman"/>
                <w:b/>
              </w:rPr>
            </w:pPr>
          </w:p>
        </w:tc>
        <w:tc>
          <w:tcPr>
            <w:tcW w:w="2102" w:type="dxa"/>
            <w:vMerge/>
          </w:tcPr>
          <w:p w14:paraId="5226E5D3" w14:textId="77777777" w:rsidR="00043C30" w:rsidRPr="00ED2489" w:rsidRDefault="00043C30" w:rsidP="00F343AC">
            <w:pPr>
              <w:jc w:val="center"/>
              <w:rPr>
                <w:rFonts w:cs="Times New Roman"/>
                <w:b/>
              </w:rPr>
            </w:pPr>
          </w:p>
        </w:tc>
        <w:tc>
          <w:tcPr>
            <w:tcW w:w="1676" w:type="dxa"/>
            <w:gridSpan w:val="3"/>
          </w:tcPr>
          <w:p w14:paraId="394BB182" w14:textId="77777777" w:rsidR="00043C30" w:rsidRPr="00ED2489" w:rsidRDefault="00043C30" w:rsidP="00F343AC">
            <w:pPr>
              <w:jc w:val="center"/>
              <w:rPr>
                <w:rFonts w:cs="Times New Roman"/>
                <w:b/>
                <w:szCs w:val="26"/>
              </w:rPr>
            </w:pPr>
            <w:r w:rsidRPr="00ED2489">
              <w:rPr>
                <w:rFonts w:eastAsia="Times New Roman" w:cs="Times New Roman"/>
                <w:b/>
                <w:szCs w:val="26"/>
              </w:rPr>
              <w:t>TNKQ nhiều lựa chọn</w:t>
            </w:r>
          </w:p>
        </w:tc>
        <w:tc>
          <w:tcPr>
            <w:tcW w:w="1053" w:type="dxa"/>
            <w:gridSpan w:val="4"/>
          </w:tcPr>
          <w:p w14:paraId="27E5AA9C" w14:textId="77777777" w:rsidR="00043C30" w:rsidRPr="00ED2489" w:rsidRDefault="00043C30" w:rsidP="00F343AC">
            <w:pPr>
              <w:jc w:val="center"/>
              <w:rPr>
                <w:rFonts w:cs="Times New Roman"/>
                <w:b/>
                <w:szCs w:val="26"/>
              </w:rPr>
            </w:pPr>
            <w:r w:rsidRPr="00ED2489">
              <w:rPr>
                <w:rFonts w:eastAsia="Times New Roman" w:cs="Times New Roman"/>
                <w:b/>
                <w:szCs w:val="26"/>
              </w:rPr>
              <w:t>TNKQ đúng - sai</w:t>
            </w:r>
          </w:p>
        </w:tc>
        <w:tc>
          <w:tcPr>
            <w:tcW w:w="1580" w:type="dxa"/>
            <w:gridSpan w:val="4"/>
          </w:tcPr>
          <w:p w14:paraId="30CEE91B" w14:textId="77777777" w:rsidR="00043C30" w:rsidRPr="00ED2489" w:rsidRDefault="00043C30" w:rsidP="00F343AC">
            <w:pPr>
              <w:jc w:val="center"/>
              <w:rPr>
                <w:rFonts w:cs="Times New Roman"/>
                <w:b/>
                <w:szCs w:val="26"/>
              </w:rPr>
            </w:pPr>
            <w:r w:rsidRPr="00ED2489">
              <w:rPr>
                <w:rFonts w:eastAsia="Times New Roman" w:cs="Times New Roman"/>
                <w:b/>
                <w:szCs w:val="26"/>
              </w:rPr>
              <w:t>TNKQ trả lời ngắn</w:t>
            </w:r>
          </w:p>
        </w:tc>
        <w:tc>
          <w:tcPr>
            <w:tcW w:w="1379" w:type="dxa"/>
            <w:gridSpan w:val="3"/>
          </w:tcPr>
          <w:p w14:paraId="0CD180C3" w14:textId="77777777" w:rsidR="00043C30" w:rsidRPr="00ED2489" w:rsidRDefault="00043C30" w:rsidP="00F343AC">
            <w:pPr>
              <w:jc w:val="center"/>
              <w:rPr>
                <w:rFonts w:cs="Times New Roman"/>
                <w:b/>
                <w:szCs w:val="26"/>
              </w:rPr>
            </w:pPr>
            <w:r w:rsidRPr="00ED2489">
              <w:rPr>
                <w:rFonts w:eastAsia="Times New Roman" w:cs="Times New Roman"/>
                <w:b/>
                <w:szCs w:val="26"/>
              </w:rPr>
              <w:t>Tự luận</w:t>
            </w:r>
          </w:p>
        </w:tc>
        <w:tc>
          <w:tcPr>
            <w:tcW w:w="567" w:type="dxa"/>
            <w:vMerge w:val="restart"/>
          </w:tcPr>
          <w:p w14:paraId="5C45650C" w14:textId="77777777" w:rsidR="00043C30" w:rsidRPr="00ED2489" w:rsidRDefault="00043C30" w:rsidP="00F343AC">
            <w:pPr>
              <w:jc w:val="center"/>
              <w:rPr>
                <w:rFonts w:cs="Times New Roman"/>
                <w:b/>
                <w:sz w:val="20"/>
                <w:szCs w:val="20"/>
              </w:rPr>
            </w:pPr>
            <w:r w:rsidRPr="00ED2489">
              <w:rPr>
                <w:rFonts w:eastAsia="Times New Roman" w:cs="Times New Roman"/>
                <w:b/>
                <w:sz w:val="20"/>
                <w:szCs w:val="20"/>
              </w:rPr>
              <w:t xml:space="preserve"> </w:t>
            </w:r>
            <w:r w:rsidRPr="00ED2489">
              <w:rPr>
                <w:rFonts w:cs="Times New Roman"/>
                <w:b/>
                <w:sz w:val="20"/>
                <w:szCs w:val="20"/>
              </w:rPr>
              <w:t>Biêt</w:t>
            </w:r>
          </w:p>
        </w:tc>
        <w:tc>
          <w:tcPr>
            <w:tcW w:w="511" w:type="dxa"/>
            <w:vMerge w:val="restart"/>
          </w:tcPr>
          <w:p w14:paraId="6D425DA4" w14:textId="77777777" w:rsidR="00043C30" w:rsidRPr="00ED2489" w:rsidRDefault="00043C30" w:rsidP="00F343AC">
            <w:pPr>
              <w:jc w:val="center"/>
              <w:rPr>
                <w:rFonts w:cs="Times New Roman"/>
                <w:b/>
                <w:sz w:val="20"/>
                <w:szCs w:val="20"/>
              </w:rPr>
            </w:pPr>
            <w:r w:rsidRPr="00ED2489">
              <w:rPr>
                <w:rFonts w:cs="Times New Roman"/>
                <w:b/>
                <w:sz w:val="16"/>
                <w:szCs w:val="16"/>
              </w:rPr>
              <w:t>Hiểu</w:t>
            </w:r>
          </w:p>
        </w:tc>
        <w:tc>
          <w:tcPr>
            <w:tcW w:w="623" w:type="dxa"/>
            <w:gridSpan w:val="2"/>
            <w:vMerge w:val="restart"/>
          </w:tcPr>
          <w:p w14:paraId="260F4614" w14:textId="77777777" w:rsidR="00043C30" w:rsidRPr="00ED2489" w:rsidRDefault="00043C30" w:rsidP="00F343AC">
            <w:pPr>
              <w:jc w:val="center"/>
              <w:rPr>
                <w:rFonts w:cs="Times New Roman"/>
                <w:b/>
                <w:sz w:val="20"/>
                <w:szCs w:val="20"/>
              </w:rPr>
            </w:pPr>
            <w:r w:rsidRPr="00ED2489">
              <w:rPr>
                <w:rFonts w:cs="Times New Roman"/>
                <w:b/>
                <w:sz w:val="20"/>
                <w:szCs w:val="20"/>
              </w:rPr>
              <w:t>VD</w:t>
            </w:r>
          </w:p>
        </w:tc>
        <w:tc>
          <w:tcPr>
            <w:tcW w:w="641" w:type="dxa"/>
            <w:vMerge w:val="restart"/>
          </w:tcPr>
          <w:p w14:paraId="33003D84" w14:textId="77777777" w:rsidR="00043C30" w:rsidRPr="00ED2489" w:rsidRDefault="00043C30" w:rsidP="00F343AC">
            <w:pPr>
              <w:jc w:val="center"/>
              <w:rPr>
                <w:rFonts w:cs="Times New Roman"/>
                <w:b/>
              </w:rPr>
            </w:pPr>
          </w:p>
        </w:tc>
      </w:tr>
      <w:tr w:rsidR="00043C30" w:rsidRPr="008B7810" w14:paraId="095F90B4" w14:textId="77777777" w:rsidTr="00BF5FF0">
        <w:trPr>
          <w:gridAfter w:val="1"/>
          <w:wAfter w:w="31" w:type="dxa"/>
          <w:trHeight w:val="735"/>
        </w:trPr>
        <w:tc>
          <w:tcPr>
            <w:tcW w:w="258" w:type="dxa"/>
            <w:vMerge/>
            <w:tcBorders>
              <w:bottom w:val="single" w:sz="4" w:space="0" w:color="auto"/>
            </w:tcBorders>
          </w:tcPr>
          <w:p w14:paraId="067B5E12" w14:textId="77777777" w:rsidR="00043C30" w:rsidRPr="00ED2489" w:rsidRDefault="00043C30" w:rsidP="00F343AC">
            <w:pPr>
              <w:jc w:val="center"/>
              <w:rPr>
                <w:rFonts w:cs="Times New Roman"/>
                <w:b/>
              </w:rPr>
            </w:pPr>
          </w:p>
        </w:tc>
        <w:tc>
          <w:tcPr>
            <w:tcW w:w="1047" w:type="dxa"/>
            <w:gridSpan w:val="2"/>
            <w:vMerge/>
            <w:tcBorders>
              <w:bottom w:val="single" w:sz="4" w:space="0" w:color="auto"/>
            </w:tcBorders>
          </w:tcPr>
          <w:p w14:paraId="45D49D2C" w14:textId="77777777" w:rsidR="00043C30" w:rsidRPr="00ED2489" w:rsidRDefault="00043C30" w:rsidP="00F343AC">
            <w:pPr>
              <w:jc w:val="center"/>
              <w:rPr>
                <w:rFonts w:cs="Times New Roman"/>
                <w:b/>
              </w:rPr>
            </w:pPr>
          </w:p>
        </w:tc>
        <w:tc>
          <w:tcPr>
            <w:tcW w:w="2102" w:type="dxa"/>
            <w:vMerge/>
            <w:tcBorders>
              <w:bottom w:val="single" w:sz="4" w:space="0" w:color="auto"/>
            </w:tcBorders>
          </w:tcPr>
          <w:p w14:paraId="089E8983" w14:textId="77777777" w:rsidR="00043C30" w:rsidRPr="00ED2489" w:rsidRDefault="00043C30" w:rsidP="00F343AC">
            <w:pPr>
              <w:jc w:val="center"/>
              <w:rPr>
                <w:rFonts w:cs="Times New Roman"/>
                <w:b/>
              </w:rPr>
            </w:pPr>
          </w:p>
        </w:tc>
        <w:tc>
          <w:tcPr>
            <w:tcW w:w="447" w:type="dxa"/>
            <w:tcBorders>
              <w:bottom w:val="single" w:sz="4" w:space="0" w:color="auto"/>
            </w:tcBorders>
          </w:tcPr>
          <w:p w14:paraId="450E28FA" w14:textId="77777777" w:rsidR="00043C30" w:rsidRPr="00ED2489" w:rsidRDefault="00043C30" w:rsidP="00F343AC">
            <w:pPr>
              <w:jc w:val="center"/>
              <w:rPr>
                <w:rFonts w:cs="Times New Roman"/>
                <w:b/>
                <w:sz w:val="16"/>
                <w:szCs w:val="16"/>
              </w:rPr>
            </w:pPr>
            <w:r w:rsidRPr="00ED2489">
              <w:rPr>
                <w:rFonts w:eastAsia="Times New Roman" w:cs="Times New Roman"/>
                <w:b/>
                <w:sz w:val="16"/>
                <w:szCs w:val="16"/>
              </w:rPr>
              <w:t>Biết</w:t>
            </w:r>
          </w:p>
        </w:tc>
        <w:tc>
          <w:tcPr>
            <w:tcW w:w="614" w:type="dxa"/>
            <w:tcBorders>
              <w:bottom w:val="single" w:sz="4" w:space="0" w:color="auto"/>
            </w:tcBorders>
          </w:tcPr>
          <w:p w14:paraId="4B46D61D" w14:textId="77777777" w:rsidR="00043C30" w:rsidRPr="00ED2489" w:rsidRDefault="00043C30" w:rsidP="00F343AC">
            <w:pPr>
              <w:jc w:val="center"/>
              <w:rPr>
                <w:rFonts w:cs="Times New Roman"/>
                <w:b/>
                <w:sz w:val="16"/>
                <w:szCs w:val="16"/>
              </w:rPr>
            </w:pPr>
            <w:r w:rsidRPr="00ED2489">
              <w:rPr>
                <w:rFonts w:cs="Times New Roman"/>
                <w:b/>
                <w:sz w:val="16"/>
                <w:szCs w:val="16"/>
              </w:rPr>
              <w:t>Hiểu</w:t>
            </w:r>
          </w:p>
        </w:tc>
        <w:tc>
          <w:tcPr>
            <w:tcW w:w="615" w:type="dxa"/>
            <w:tcBorders>
              <w:bottom w:val="single" w:sz="4" w:space="0" w:color="auto"/>
            </w:tcBorders>
          </w:tcPr>
          <w:p w14:paraId="7790E176" w14:textId="77777777" w:rsidR="00043C30" w:rsidRPr="00ED2489" w:rsidRDefault="00043C30" w:rsidP="00F343AC">
            <w:pPr>
              <w:jc w:val="center"/>
              <w:rPr>
                <w:rFonts w:cs="Times New Roman"/>
                <w:b/>
                <w:sz w:val="16"/>
                <w:szCs w:val="16"/>
              </w:rPr>
            </w:pPr>
            <w:r w:rsidRPr="00ED2489">
              <w:rPr>
                <w:rFonts w:eastAsia="Times New Roman" w:cs="Times New Roman"/>
                <w:b/>
                <w:sz w:val="16"/>
                <w:szCs w:val="16"/>
              </w:rPr>
              <w:t>Vd</w:t>
            </w:r>
          </w:p>
        </w:tc>
        <w:tc>
          <w:tcPr>
            <w:tcW w:w="263" w:type="dxa"/>
            <w:tcBorders>
              <w:bottom w:val="single" w:sz="4" w:space="0" w:color="auto"/>
            </w:tcBorders>
          </w:tcPr>
          <w:p w14:paraId="0C265E49" w14:textId="77777777" w:rsidR="00043C30" w:rsidRPr="00ED2489" w:rsidRDefault="00043C30" w:rsidP="00F343AC">
            <w:pPr>
              <w:jc w:val="center"/>
              <w:rPr>
                <w:rFonts w:cs="Times New Roman"/>
                <w:b/>
                <w:sz w:val="16"/>
                <w:szCs w:val="16"/>
              </w:rPr>
            </w:pPr>
            <w:r w:rsidRPr="00ED2489">
              <w:rPr>
                <w:rFonts w:eastAsia="Times New Roman" w:cs="Times New Roman"/>
                <w:b/>
                <w:sz w:val="16"/>
                <w:szCs w:val="16"/>
              </w:rPr>
              <w:t>Biết</w:t>
            </w:r>
          </w:p>
        </w:tc>
        <w:tc>
          <w:tcPr>
            <w:tcW w:w="526" w:type="dxa"/>
            <w:gridSpan w:val="2"/>
            <w:tcBorders>
              <w:bottom w:val="single" w:sz="4" w:space="0" w:color="auto"/>
            </w:tcBorders>
          </w:tcPr>
          <w:p w14:paraId="36FBD815" w14:textId="77777777" w:rsidR="00043C30" w:rsidRPr="00ED2489" w:rsidRDefault="00043C30" w:rsidP="00F343AC">
            <w:pPr>
              <w:jc w:val="center"/>
              <w:rPr>
                <w:rFonts w:cs="Times New Roman"/>
                <w:b/>
                <w:sz w:val="16"/>
                <w:szCs w:val="16"/>
              </w:rPr>
            </w:pPr>
            <w:r w:rsidRPr="00ED2489">
              <w:rPr>
                <w:rFonts w:cs="Times New Roman"/>
                <w:b/>
                <w:sz w:val="16"/>
                <w:szCs w:val="16"/>
              </w:rPr>
              <w:t>Hiểu</w:t>
            </w:r>
          </w:p>
        </w:tc>
        <w:tc>
          <w:tcPr>
            <w:tcW w:w="264" w:type="dxa"/>
            <w:tcBorders>
              <w:bottom w:val="single" w:sz="4" w:space="0" w:color="auto"/>
            </w:tcBorders>
          </w:tcPr>
          <w:p w14:paraId="769D74FE" w14:textId="77777777" w:rsidR="00043C30" w:rsidRPr="00ED2489" w:rsidRDefault="00043C30" w:rsidP="00F343AC">
            <w:pPr>
              <w:jc w:val="center"/>
              <w:rPr>
                <w:rFonts w:cs="Times New Roman"/>
                <w:b/>
                <w:sz w:val="16"/>
                <w:szCs w:val="16"/>
              </w:rPr>
            </w:pPr>
            <w:r w:rsidRPr="00ED2489">
              <w:rPr>
                <w:rFonts w:cs="Times New Roman"/>
                <w:b/>
                <w:sz w:val="16"/>
                <w:szCs w:val="16"/>
              </w:rPr>
              <w:t>VD</w:t>
            </w:r>
          </w:p>
        </w:tc>
        <w:tc>
          <w:tcPr>
            <w:tcW w:w="702" w:type="dxa"/>
            <w:tcBorders>
              <w:bottom w:val="single" w:sz="4" w:space="0" w:color="auto"/>
            </w:tcBorders>
          </w:tcPr>
          <w:p w14:paraId="119E2C89" w14:textId="77777777" w:rsidR="00043C30" w:rsidRPr="00ED2489" w:rsidRDefault="00043C30" w:rsidP="00F343AC">
            <w:pPr>
              <w:jc w:val="center"/>
              <w:rPr>
                <w:rFonts w:cs="Times New Roman"/>
                <w:b/>
                <w:sz w:val="16"/>
                <w:szCs w:val="16"/>
              </w:rPr>
            </w:pPr>
            <w:r w:rsidRPr="00ED2489">
              <w:rPr>
                <w:rFonts w:eastAsia="Times New Roman" w:cs="Times New Roman"/>
                <w:b/>
                <w:sz w:val="16"/>
                <w:szCs w:val="16"/>
              </w:rPr>
              <w:t>Biết</w:t>
            </w:r>
          </w:p>
        </w:tc>
        <w:tc>
          <w:tcPr>
            <w:tcW w:w="614" w:type="dxa"/>
            <w:gridSpan w:val="2"/>
            <w:tcBorders>
              <w:bottom w:val="single" w:sz="4" w:space="0" w:color="auto"/>
            </w:tcBorders>
          </w:tcPr>
          <w:p w14:paraId="7C1F4BC6" w14:textId="77777777" w:rsidR="00043C30" w:rsidRPr="00ED2489" w:rsidRDefault="00043C30" w:rsidP="00F343AC">
            <w:pPr>
              <w:jc w:val="center"/>
              <w:rPr>
                <w:rFonts w:cs="Times New Roman"/>
                <w:b/>
                <w:sz w:val="16"/>
                <w:szCs w:val="16"/>
              </w:rPr>
            </w:pPr>
            <w:r w:rsidRPr="00ED2489">
              <w:rPr>
                <w:rFonts w:eastAsia="Times New Roman" w:cs="Times New Roman"/>
                <w:b/>
                <w:sz w:val="16"/>
                <w:szCs w:val="16"/>
              </w:rPr>
              <w:t>Hiểu</w:t>
            </w:r>
          </w:p>
        </w:tc>
        <w:tc>
          <w:tcPr>
            <w:tcW w:w="264" w:type="dxa"/>
            <w:tcBorders>
              <w:bottom w:val="single" w:sz="4" w:space="0" w:color="auto"/>
            </w:tcBorders>
          </w:tcPr>
          <w:p w14:paraId="57AADA1F" w14:textId="77777777" w:rsidR="00043C30" w:rsidRPr="00ED2489" w:rsidRDefault="00043C30" w:rsidP="00F343AC">
            <w:pPr>
              <w:jc w:val="center"/>
              <w:rPr>
                <w:rFonts w:cs="Times New Roman"/>
                <w:b/>
                <w:sz w:val="16"/>
                <w:szCs w:val="16"/>
              </w:rPr>
            </w:pPr>
            <w:r w:rsidRPr="00ED2489">
              <w:rPr>
                <w:rFonts w:cs="Times New Roman"/>
                <w:b/>
                <w:sz w:val="16"/>
                <w:szCs w:val="16"/>
              </w:rPr>
              <w:t>VD</w:t>
            </w:r>
          </w:p>
        </w:tc>
        <w:tc>
          <w:tcPr>
            <w:tcW w:w="400" w:type="dxa"/>
            <w:tcBorders>
              <w:bottom w:val="single" w:sz="4" w:space="0" w:color="auto"/>
            </w:tcBorders>
          </w:tcPr>
          <w:p w14:paraId="507EC661" w14:textId="77777777" w:rsidR="00043C30" w:rsidRPr="00ED2489" w:rsidRDefault="00043C30" w:rsidP="00F343AC">
            <w:pPr>
              <w:jc w:val="center"/>
              <w:rPr>
                <w:rFonts w:cs="Times New Roman"/>
                <w:b/>
                <w:sz w:val="16"/>
                <w:szCs w:val="16"/>
              </w:rPr>
            </w:pPr>
            <w:r w:rsidRPr="00ED2489">
              <w:rPr>
                <w:rFonts w:eastAsia="Times New Roman" w:cs="Times New Roman"/>
                <w:b/>
                <w:sz w:val="16"/>
                <w:szCs w:val="16"/>
              </w:rPr>
              <w:t>Biết</w:t>
            </w:r>
          </w:p>
        </w:tc>
        <w:tc>
          <w:tcPr>
            <w:tcW w:w="513" w:type="dxa"/>
            <w:tcBorders>
              <w:bottom w:val="single" w:sz="4" w:space="0" w:color="auto"/>
            </w:tcBorders>
          </w:tcPr>
          <w:p w14:paraId="2A8D5F64" w14:textId="77777777" w:rsidR="00043C30" w:rsidRPr="00ED2489" w:rsidRDefault="00043C30" w:rsidP="00F343AC">
            <w:pPr>
              <w:jc w:val="center"/>
              <w:rPr>
                <w:rFonts w:cs="Times New Roman"/>
                <w:b/>
                <w:sz w:val="16"/>
                <w:szCs w:val="16"/>
              </w:rPr>
            </w:pPr>
            <w:r w:rsidRPr="00ED2489">
              <w:rPr>
                <w:rFonts w:eastAsia="Times New Roman" w:cs="Times New Roman"/>
                <w:b/>
                <w:sz w:val="16"/>
                <w:szCs w:val="16"/>
              </w:rPr>
              <w:t>Hiểu</w:t>
            </w:r>
          </w:p>
        </w:tc>
        <w:tc>
          <w:tcPr>
            <w:tcW w:w="466" w:type="dxa"/>
            <w:tcBorders>
              <w:bottom w:val="single" w:sz="4" w:space="0" w:color="auto"/>
            </w:tcBorders>
          </w:tcPr>
          <w:p w14:paraId="0C91453D" w14:textId="77777777" w:rsidR="00043C30" w:rsidRPr="00ED2489" w:rsidRDefault="00043C30" w:rsidP="00F343AC">
            <w:pPr>
              <w:jc w:val="center"/>
              <w:rPr>
                <w:rFonts w:cs="Times New Roman"/>
                <w:b/>
                <w:sz w:val="16"/>
                <w:szCs w:val="16"/>
              </w:rPr>
            </w:pPr>
            <w:r w:rsidRPr="00ED2489">
              <w:rPr>
                <w:rFonts w:eastAsia="Times New Roman" w:cs="Times New Roman"/>
                <w:b/>
                <w:sz w:val="16"/>
                <w:szCs w:val="16"/>
              </w:rPr>
              <w:t>VD</w:t>
            </w:r>
          </w:p>
        </w:tc>
        <w:tc>
          <w:tcPr>
            <w:tcW w:w="567" w:type="dxa"/>
            <w:vMerge/>
            <w:tcBorders>
              <w:bottom w:val="single" w:sz="4" w:space="0" w:color="auto"/>
            </w:tcBorders>
          </w:tcPr>
          <w:p w14:paraId="3C19FAB2" w14:textId="77777777" w:rsidR="00043C30" w:rsidRPr="00ED2489" w:rsidRDefault="00043C30" w:rsidP="00F343AC">
            <w:pPr>
              <w:jc w:val="center"/>
              <w:rPr>
                <w:rFonts w:cs="Times New Roman"/>
                <w:b/>
              </w:rPr>
            </w:pPr>
          </w:p>
        </w:tc>
        <w:tc>
          <w:tcPr>
            <w:tcW w:w="511" w:type="dxa"/>
            <w:vMerge/>
            <w:tcBorders>
              <w:bottom w:val="single" w:sz="4" w:space="0" w:color="auto"/>
            </w:tcBorders>
          </w:tcPr>
          <w:p w14:paraId="4BB347B8" w14:textId="77777777" w:rsidR="00043C30" w:rsidRPr="00ED2489" w:rsidRDefault="00043C30" w:rsidP="00F343AC">
            <w:pPr>
              <w:jc w:val="center"/>
              <w:rPr>
                <w:rFonts w:cs="Times New Roman"/>
                <w:b/>
              </w:rPr>
            </w:pPr>
          </w:p>
        </w:tc>
        <w:tc>
          <w:tcPr>
            <w:tcW w:w="623" w:type="dxa"/>
            <w:gridSpan w:val="2"/>
            <w:vMerge/>
            <w:tcBorders>
              <w:bottom w:val="single" w:sz="4" w:space="0" w:color="auto"/>
            </w:tcBorders>
          </w:tcPr>
          <w:p w14:paraId="37D33B81" w14:textId="77777777" w:rsidR="00043C30" w:rsidRPr="00ED2489" w:rsidRDefault="00043C30" w:rsidP="00F343AC">
            <w:pPr>
              <w:jc w:val="center"/>
              <w:rPr>
                <w:rFonts w:cs="Times New Roman"/>
                <w:b/>
              </w:rPr>
            </w:pPr>
          </w:p>
        </w:tc>
        <w:tc>
          <w:tcPr>
            <w:tcW w:w="641" w:type="dxa"/>
            <w:vMerge/>
            <w:tcBorders>
              <w:bottom w:val="single" w:sz="4" w:space="0" w:color="auto"/>
            </w:tcBorders>
          </w:tcPr>
          <w:p w14:paraId="3D9E9FA7" w14:textId="77777777" w:rsidR="00043C30" w:rsidRPr="00ED2489" w:rsidRDefault="00043C30" w:rsidP="00F343AC">
            <w:pPr>
              <w:jc w:val="center"/>
              <w:rPr>
                <w:rFonts w:cs="Times New Roman"/>
                <w:b/>
              </w:rPr>
            </w:pPr>
          </w:p>
        </w:tc>
      </w:tr>
      <w:tr w:rsidR="007457D4" w:rsidRPr="008B7810" w14:paraId="7D487E80" w14:textId="77777777" w:rsidTr="007457D4">
        <w:trPr>
          <w:gridAfter w:val="1"/>
          <w:wAfter w:w="31" w:type="dxa"/>
          <w:trHeight w:val="257"/>
        </w:trPr>
        <w:tc>
          <w:tcPr>
            <w:tcW w:w="11437" w:type="dxa"/>
            <w:gridSpan w:val="23"/>
            <w:tcBorders>
              <w:bottom w:val="single" w:sz="4" w:space="0" w:color="auto"/>
            </w:tcBorders>
            <w:shd w:val="clear" w:color="auto" w:fill="FDE9D9" w:themeFill="accent6" w:themeFillTint="33"/>
          </w:tcPr>
          <w:p w14:paraId="344CB1A9" w14:textId="423C57AA" w:rsidR="007457D4" w:rsidRPr="00ED2489" w:rsidRDefault="007457D4" w:rsidP="00F343AC">
            <w:pPr>
              <w:jc w:val="center"/>
              <w:rPr>
                <w:rFonts w:cs="Times New Roman"/>
                <w:b/>
              </w:rPr>
            </w:pPr>
            <w:r>
              <w:rPr>
                <w:rFonts w:cs="Times New Roman"/>
                <w:b/>
              </w:rPr>
              <w:t>PHÂN MÔN LỊCH SỬ</w:t>
            </w:r>
          </w:p>
        </w:tc>
      </w:tr>
      <w:tr w:rsidR="00043C30" w:rsidRPr="008B7810" w14:paraId="452C6F04" w14:textId="77777777" w:rsidTr="00BF5FF0">
        <w:trPr>
          <w:gridAfter w:val="1"/>
          <w:wAfter w:w="31" w:type="dxa"/>
          <w:trHeight w:val="243"/>
        </w:trPr>
        <w:tc>
          <w:tcPr>
            <w:tcW w:w="258" w:type="dxa"/>
          </w:tcPr>
          <w:p w14:paraId="323F045C" w14:textId="77777777" w:rsidR="00043C30" w:rsidRPr="008B7810" w:rsidRDefault="00043C30" w:rsidP="00F343AC">
            <w:pPr>
              <w:jc w:val="center"/>
              <w:rPr>
                <w:rFonts w:cs="Times New Roman"/>
              </w:rPr>
            </w:pPr>
            <w:r w:rsidRPr="008B7810">
              <w:rPr>
                <w:rFonts w:eastAsia="Times New Roman" w:cs="Times New Roman"/>
                <w:sz w:val="18"/>
              </w:rPr>
              <w:t>1</w:t>
            </w:r>
          </w:p>
        </w:tc>
        <w:tc>
          <w:tcPr>
            <w:tcW w:w="1047" w:type="dxa"/>
            <w:gridSpan w:val="2"/>
          </w:tcPr>
          <w:p w14:paraId="36971563" w14:textId="77777777" w:rsidR="00043C30" w:rsidRDefault="00043C30" w:rsidP="00F343AC">
            <w:pPr>
              <w:rPr>
                <w:rFonts w:cs="Times New Roman"/>
                <w:szCs w:val="26"/>
              </w:rPr>
            </w:pPr>
          </w:p>
          <w:p w14:paraId="5D1C5A3E" w14:textId="77777777" w:rsidR="00043C30" w:rsidRDefault="00043C30" w:rsidP="00F343AC">
            <w:pPr>
              <w:rPr>
                <w:rFonts w:cs="Times New Roman"/>
                <w:szCs w:val="26"/>
              </w:rPr>
            </w:pPr>
          </w:p>
          <w:p w14:paraId="23BEF037" w14:textId="77777777" w:rsidR="00043C30" w:rsidRDefault="00043C30" w:rsidP="00F343AC">
            <w:pPr>
              <w:jc w:val="center"/>
              <w:rPr>
                <w:rFonts w:cs="Times New Roman"/>
                <w:szCs w:val="26"/>
              </w:rPr>
            </w:pPr>
            <w:r>
              <w:rPr>
                <w:rFonts w:cs="Times New Roman"/>
                <w:szCs w:val="26"/>
              </w:rPr>
              <w:t>Tại sao cần học lịch sử</w:t>
            </w:r>
          </w:p>
          <w:p w14:paraId="6F1232D6" w14:textId="77777777" w:rsidR="00043C30" w:rsidRPr="008B7810" w:rsidRDefault="00043C30" w:rsidP="00F343AC">
            <w:pPr>
              <w:jc w:val="center"/>
              <w:rPr>
                <w:rFonts w:cs="Times New Roman"/>
              </w:rPr>
            </w:pPr>
            <w:r>
              <w:rPr>
                <w:rFonts w:cs="Times New Roman"/>
                <w:szCs w:val="26"/>
              </w:rPr>
              <w:t>(Bài 1,2)</w:t>
            </w:r>
          </w:p>
        </w:tc>
        <w:tc>
          <w:tcPr>
            <w:tcW w:w="2102" w:type="dxa"/>
          </w:tcPr>
          <w:p w14:paraId="2835392D" w14:textId="77777777" w:rsidR="00043C30" w:rsidRDefault="00043C30" w:rsidP="00F343AC">
            <w:pPr>
              <w:rPr>
                <w:rFonts w:cs="Times New Roman"/>
                <w:szCs w:val="26"/>
              </w:rPr>
            </w:pPr>
            <w:r>
              <w:rPr>
                <w:rFonts w:cs="Times New Roman"/>
                <w:szCs w:val="26"/>
              </w:rPr>
              <w:t xml:space="preserve">- </w:t>
            </w:r>
            <w:r w:rsidRPr="00815B9F">
              <w:rPr>
                <w:rFonts w:cs="Times New Roman"/>
                <w:szCs w:val="26"/>
              </w:rPr>
              <w:t>Khái niệm lịch sử,</w:t>
            </w:r>
            <w:r>
              <w:rPr>
                <w:rFonts w:cs="Times New Roman"/>
                <w:szCs w:val="26"/>
              </w:rPr>
              <w:t xml:space="preserve"> môn lịch sử</w:t>
            </w:r>
          </w:p>
          <w:p w14:paraId="1CDF2986" w14:textId="77777777" w:rsidR="00043C30" w:rsidRDefault="00043C30" w:rsidP="00F343AC">
            <w:pPr>
              <w:rPr>
                <w:rFonts w:cs="Times New Roman"/>
                <w:szCs w:val="26"/>
              </w:rPr>
            </w:pPr>
            <w:r>
              <w:rPr>
                <w:rFonts w:cs="Times New Roman"/>
                <w:szCs w:val="26"/>
              </w:rPr>
              <w:t>-Vì sao phải học lịch sử</w:t>
            </w:r>
          </w:p>
          <w:p w14:paraId="3848B9AB" w14:textId="77777777" w:rsidR="00043C30" w:rsidRDefault="00043C30" w:rsidP="00F343AC">
            <w:pPr>
              <w:rPr>
                <w:rFonts w:cs="Times New Roman"/>
                <w:szCs w:val="26"/>
              </w:rPr>
            </w:pPr>
            <w:r>
              <w:rPr>
                <w:rFonts w:cs="Times New Roman"/>
                <w:szCs w:val="26"/>
              </w:rPr>
              <w:t>-</w:t>
            </w:r>
            <w:r w:rsidRPr="00815B9F">
              <w:rPr>
                <w:rFonts w:cs="Times New Roman"/>
                <w:szCs w:val="26"/>
              </w:rPr>
              <w:t xml:space="preserve"> Biết phân biệt các nguồn sử liệu: hiện vật, truyền miệng, chữ viết.</w:t>
            </w:r>
          </w:p>
          <w:p w14:paraId="5907B39B" w14:textId="77777777" w:rsidR="00043C30" w:rsidRPr="00815B9F" w:rsidRDefault="00043C30" w:rsidP="00F343AC">
            <w:pPr>
              <w:rPr>
                <w:rFonts w:cs="Times New Roman"/>
                <w:szCs w:val="26"/>
              </w:rPr>
            </w:pPr>
            <w:r>
              <w:rPr>
                <w:rFonts w:cs="Times New Roman"/>
                <w:szCs w:val="26"/>
              </w:rPr>
              <w:t xml:space="preserve">- </w:t>
            </w:r>
            <w:r w:rsidRPr="00815B9F">
              <w:rPr>
                <w:rFonts w:cs="Times New Roman"/>
                <w:szCs w:val="26"/>
              </w:rPr>
              <w:t xml:space="preserve">cách tính </w:t>
            </w:r>
            <w:r>
              <w:rPr>
                <w:rFonts w:cs="Times New Roman"/>
                <w:szCs w:val="26"/>
              </w:rPr>
              <w:t xml:space="preserve">thời gian </w:t>
            </w:r>
            <w:r w:rsidRPr="00815B9F">
              <w:rPr>
                <w:rFonts w:cs="Times New Roman"/>
                <w:szCs w:val="26"/>
              </w:rPr>
              <w:t>năm trướ</w:t>
            </w:r>
            <w:r>
              <w:rPr>
                <w:rFonts w:cs="Times New Roman"/>
                <w:szCs w:val="26"/>
              </w:rPr>
              <w:t>c và sau CN, âm lịch, dương lịch</w:t>
            </w:r>
          </w:p>
          <w:p w14:paraId="17821D06" w14:textId="77777777" w:rsidR="00043C30" w:rsidRPr="00815B9F" w:rsidRDefault="00043C30" w:rsidP="00F343AC">
            <w:pPr>
              <w:rPr>
                <w:rFonts w:cs="Times New Roman"/>
                <w:szCs w:val="26"/>
              </w:rPr>
            </w:pPr>
          </w:p>
        </w:tc>
        <w:tc>
          <w:tcPr>
            <w:tcW w:w="447" w:type="dxa"/>
          </w:tcPr>
          <w:p w14:paraId="75A02F3E" w14:textId="77777777" w:rsidR="00043C30" w:rsidRPr="00A70013" w:rsidRDefault="0088544B" w:rsidP="00F343AC">
            <w:pPr>
              <w:jc w:val="center"/>
              <w:rPr>
                <w:rFonts w:cs="Times New Roman"/>
                <w:sz w:val="20"/>
                <w:szCs w:val="20"/>
              </w:rPr>
            </w:pPr>
            <w:r>
              <w:rPr>
                <w:rFonts w:cs="Times New Roman"/>
                <w:sz w:val="20"/>
                <w:szCs w:val="20"/>
              </w:rPr>
              <w:t>1</w:t>
            </w:r>
            <w:r w:rsidR="00043C30" w:rsidRPr="00A70013">
              <w:rPr>
                <w:rFonts w:cs="Times New Roman"/>
                <w:sz w:val="20"/>
                <w:szCs w:val="20"/>
              </w:rPr>
              <w:t>TN</w:t>
            </w:r>
          </w:p>
        </w:tc>
        <w:tc>
          <w:tcPr>
            <w:tcW w:w="614" w:type="dxa"/>
          </w:tcPr>
          <w:p w14:paraId="1D4142FB" w14:textId="77777777" w:rsidR="00043C30" w:rsidRDefault="00043C30" w:rsidP="00F343AC">
            <w:pPr>
              <w:jc w:val="center"/>
              <w:rPr>
                <w:rFonts w:cs="Times New Roman"/>
                <w:sz w:val="20"/>
                <w:szCs w:val="20"/>
              </w:rPr>
            </w:pPr>
            <w:r>
              <w:rPr>
                <w:rFonts w:cs="Times New Roman"/>
                <w:sz w:val="20"/>
                <w:szCs w:val="20"/>
              </w:rPr>
              <w:t>1TN</w:t>
            </w:r>
          </w:p>
          <w:p w14:paraId="6BB3488F" w14:textId="77777777" w:rsidR="00043C30" w:rsidRDefault="00043C30" w:rsidP="00F343AC">
            <w:pPr>
              <w:rPr>
                <w:rFonts w:cs="Times New Roman"/>
                <w:sz w:val="20"/>
                <w:szCs w:val="20"/>
              </w:rPr>
            </w:pPr>
          </w:p>
          <w:p w14:paraId="57F38AB0" w14:textId="77777777" w:rsidR="00043C30" w:rsidRDefault="00043C30" w:rsidP="00F343AC">
            <w:pPr>
              <w:rPr>
                <w:rFonts w:cs="Times New Roman"/>
                <w:sz w:val="20"/>
                <w:szCs w:val="20"/>
              </w:rPr>
            </w:pPr>
          </w:p>
          <w:p w14:paraId="351C5BC7" w14:textId="77777777" w:rsidR="00043C30" w:rsidRPr="00A70013" w:rsidRDefault="00043C30" w:rsidP="00F343AC">
            <w:pPr>
              <w:rPr>
                <w:rFonts w:cs="Times New Roman"/>
                <w:sz w:val="20"/>
                <w:szCs w:val="20"/>
              </w:rPr>
            </w:pPr>
          </w:p>
        </w:tc>
        <w:tc>
          <w:tcPr>
            <w:tcW w:w="615" w:type="dxa"/>
          </w:tcPr>
          <w:p w14:paraId="1BF9B2F8" w14:textId="77777777" w:rsidR="00043C30" w:rsidRPr="00A70013" w:rsidRDefault="00043C30" w:rsidP="00F343AC">
            <w:pPr>
              <w:jc w:val="center"/>
              <w:rPr>
                <w:rFonts w:cs="Times New Roman"/>
                <w:sz w:val="20"/>
                <w:szCs w:val="20"/>
              </w:rPr>
            </w:pPr>
          </w:p>
        </w:tc>
        <w:tc>
          <w:tcPr>
            <w:tcW w:w="263" w:type="dxa"/>
          </w:tcPr>
          <w:p w14:paraId="5553871E" w14:textId="77777777" w:rsidR="00043C30" w:rsidRPr="008B7810" w:rsidRDefault="00043C30" w:rsidP="00F343AC">
            <w:pPr>
              <w:jc w:val="center"/>
              <w:rPr>
                <w:rFonts w:cs="Times New Roman"/>
              </w:rPr>
            </w:pPr>
          </w:p>
        </w:tc>
        <w:tc>
          <w:tcPr>
            <w:tcW w:w="526" w:type="dxa"/>
            <w:gridSpan w:val="2"/>
          </w:tcPr>
          <w:p w14:paraId="00737E7E" w14:textId="77777777" w:rsidR="00043C30" w:rsidRPr="008B7810" w:rsidRDefault="00043C30" w:rsidP="00F343AC">
            <w:pPr>
              <w:jc w:val="center"/>
              <w:rPr>
                <w:rFonts w:cs="Times New Roman"/>
              </w:rPr>
            </w:pPr>
          </w:p>
        </w:tc>
        <w:tc>
          <w:tcPr>
            <w:tcW w:w="264" w:type="dxa"/>
          </w:tcPr>
          <w:p w14:paraId="69C84D29" w14:textId="77777777" w:rsidR="00043C30" w:rsidRPr="008B7810" w:rsidRDefault="00043C30" w:rsidP="00F343AC">
            <w:pPr>
              <w:jc w:val="center"/>
              <w:rPr>
                <w:rFonts w:cs="Times New Roman"/>
              </w:rPr>
            </w:pPr>
          </w:p>
        </w:tc>
        <w:tc>
          <w:tcPr>
            <w:tcW w:w="702" w:type="dxa"/>
          </w:tcPr>
          <w:p w14:paraId="4445103D" w14:textId="77777777" w:rsidR="00043C30" w:rsidRPr="008B7810" w:rsidRDefault="00043C30" w:rsidP="00F343AC">
            <w:pPr>
              <w:jc w:val="center"/>
              <w:rPr>
                <w:rFonts w:cs="Times New Roman"/>
              </w:rPr>
            </w:pPr>
          </w:p>
        </w:tc>
        <w:tc>
          <w:tcPr>
            <w:tcW w:w="614" w:type="dxa"/>
            <w:gridSpan w:val="2"/>
          </w:tcPr>
          <w:p w14:paraId="288CBA25" w14:textId="77777777" w:rsidR="00043C30" w:rsidRPr="008B7810" w:rsidRDefault="00043C30" w:rsidP="00F343AC">
            <w:pPr>
              <w:jc w:val="center"/>
              <w:rPr>
                <w:rFonts w:cs="Times New Roman"/>
              </w:rPr>
            </w:pPr>
          </w:p>
        </w:tc>
        <w:tc>
          <w:tcPr>
            <w:tcW w:w="264" w:type="dxa"/>
          </w:tcPr>
          <w:p w14:paraId="39CDE9F2" w14:textId="77777777" w:rsidR="00043C30" w:rsidRPr="008B7810" w:rsidRDefault="00043C30" w:rsidP="00F343AC">
            <w:pPr>
              <w:jc w:val="center"/>
              <w:rPr>
                <w:rFonts w:cs="Times New Roman"/>
              </w:rPr>
            </w:pPr>
          </w:p>
        </w:tc>
        <w:tc>
          <w:tcPr>
            <w:tcW w:w="400" w:type="dxa"/>
          </w:tcPr>
          <w:p w14:paraId="2B94ADDA" w14:textId="77777777" w:rsidR="00043C30" w:rsidRPr="008B7810" w:rsidRDefault="00043C30" w:rsidP="00F343AC">
            <w:pPr>
              <w:jc w:val="center"/>
              <w:rPr>
                <w:rFonts w:cs="Times New Roman"/>
              </w:rPr>
            </w:pPr>
          </w:p>
        </w:tc>
        <w:tc>
          <w:tcPr>
            <w:tcW w:w="513" w:type="dxa"/>
          </w:tcPr>
          <w:p w14:paraId="01DE3BDF" w14:textId="77777777" w:rsidR="00043C30" w:rsidRPr="008B7810" w:rsidRDefault="00043C30" w:rsidP="00F343AC">
            <w:pPr>
              <w:jc w:val="center"/>
              <w:rPr>
                <w:rFonts w:cs="Times New Roman"/>
              </w:rPr>
            </w:pPr>
          </w:p>
        </w:tc>
        <w:tc>
          <w:tcPr>
            <w:tcW w:w="466" w:type="dxa"/>
          </w:tcPr>
          <w:p w14:paraId="45AB8BEA" w14:textId="77777777" w:rsidR="00043C30" w:rsidRPr="008B7810" w:rsidRDefault="00043C30" w:rsidP="00F343AC">
            <w:pPr>
              <w:jc w:val="center"/>
              <w:rPr>
                <w:rFonts w:cs="Times New Roman"/>
              </w:rPr>
            </w:pPr>
          </w:p>
        </w:tc>
        <w:tc>
          <w:tcPr>
            <w:tcW w:w="567" w:type="dxa"/>
          </w:tcPr>
          <w:p w14:paraId="612368CC" w14:textId="77777777" w:rsidR="00043C30" w:rsidRPr="008B7810" w:rsidRDefault="00043C30" w:rsidP="00F343AC">
            <w:pPr>
              <w:jc w:val="center"/>
              <w:rPr>
                <w:rFonts w:cs="Times New Roman"/>
              </w:rPr>
            </w:pPr>
          </w:p>
        </w:tc>
        <w:tc>
          <w:tcPr>
            <w:tcW w:w="511" w:type="dxa"/>
          </w:tcPr>
          <w:p w14:paraId="26785452" w14:textId="77777777" w:rsidR="00043C30" w:rsidRPr="008B7810" w:rsidRDefault="00043C30" w:rsidP="00F343AC">
            <w:pPr>
              <w:jc w:val="center"/>
              <w:rPr>
                <w:rFonts w:cs="Times New Roman"/>
              </w:rPr>
            </w:pPr>
          </w:p>
        </w:tc>
        <w:tc>
          <w:tcPr>
            <w:tcW w:w="623" w:type="dxa"/>
            <w:gridSpan w:val="2"/>
          </w:tcPr>
          <w:p w14:paraId="71478B14" w14:textId="77777777" w:rsidR="00043C30" w:rsidRPr="008B7810" w:rsidRDefault="00043C30" w:rsidP="00F343AC">
            <w:pPr>
              <w:jc w:val="center"/>
              <w:rPr>
                <w:rFonts w:cs="Times New Roman"/>
              </w:rPr>
            </w:pPr>
          </w:p>
        </w:tc>
        <w:tc>
          <w:tcPr>
            <w:tcW w:w="641" w:type="dxa"/>
          </w:tcPr>
          <w:p w14:paraId="60AF6E6E" w14:textId="77777777" w:rsidR="00043C30" w:rsidRPr="008B7810" w:rsidRDefault="00043C30" w:rsidP="00F343AC">
            <w:pPr>
              <w:jc w:val="center"/>
              <w:rPr>
                <w:rFonts w:cs="Times New Roman"/>
              </w:rPr>
            </w:pPr>
          </w:p>
        </w:tc>
      </w:tr>
      <w:tr w:rsidR="00043C30" w:rsidRPr="008B7810" w14:paraId="268B0948" w14:textId="77777777" w:rsidTr="00BF5FF0">
        <w:trPr>
          <w:gridAfter w:val="1"/>
          <w:wAfter w:w="31" w:type="dxa"/>
          <w:trHeight w:val="243"/>
        </w:trPr>
        <w:tc>
          <w:tcPr>
            <w:tcW w:w="258" w:type="dxa"/>
          </w:tcPr>
          <w:p w14:paraId="54ABCC5C" w14:textId="77777777" w:rsidR="00043C30" w:rsidRPr="008B7810" w:rsidRDefault="00043C30" w:rsidP="00F343AC">
            <w:pPr>
              <w:jc w:val="center"/>
              <w:rPr>
                <w:rFonts w:eastAsia="Times New Roman" w:cs="Times New Roman"/>
                <w:sz w:val="18"/>
              </w:rPr>
            </w:pPr>
            <w:r>
              <w:rPr>
                <w:rFonts w:eastAsia="Times New Roman" w:cs="Times New Roman"/>
                <w:sz w:val="18"/>
              </w:rPr>
              <w:t>2</w:t>
            </w:r>
          </w:p>
        </w:tc>
        <w:tc>
          <w:tcPr>
            <w:tcW w:w="1047" w:type="dxa"/>
            <w:gridSpan w:val="2"/>
          </w:tcPr>
          <w:p w14:paraId="5DCBD271" w14:textId="77777777" w:rsidR="00043C30" w:rsidRDefault="00043C30" w:rsidP="00F343AC">
            <w:pPr>
              <w:rPr>
                <w:rFonts w:cs="Times New Roman"/>
                <w:szCs w:val="26"/>
              </w:rPr>
            </w:pPr>
            <w:r>
              <w:rPr>
                <w:rFonts w:cs="Times New Roman"/>
                <w:szCs w:val="26"/>
              </w:rPr>
              <w:t>Thời kì nguyên thủy</w:t>
            </w:r>
          </w:p>
          <w:p w14:paraId="6F551DE7" w14:textId="77777777" w:rsidR="00043C30" w:rsidRPr="00815B9F" w:rsidRDefault="00043C30" w:rsidP="00F343AC">
            <w:pPr>
              <w:rPr>
                <w:rFonts w:cs="Times New Roman"/>
                <w:szCs w:val="26"/>
              </w:rPr>
            </w:pPr>
            <w:r>
              <w:rPr>
                <w:rFonts w:cs="Times New Roman"/>
                <w:szCs w:val="26"/>
              </w:rPr>
              <w:t>(Bài 3,4,5)</w:t>
            </w:r>
          </w:p>
        </w:tc>
        <w:tc>
          <w:tcPr>
            <w:tcW w:w="2102" w:type="dxa"/>
          </w:tcPr>
          <w:p w14:paraId="2F69137E" w14:textId="77777777" w:rsidR="00043C30" w:rsidRDefault="00043C30" w:rsidP="00F343AC">
            <w:pPr>
              <w:rPr>
                <w:rFonts w:cs="Times New Roman"/>
                <w:szCs w:val="26"/>
              </w:rPr>
            </w:pPr>
            <w:r>
              <w:rPr>
                <w:rFonts w:cs="Times New Roman"/>
                <w:szCs w:val="26"/>
              </w:rPr>
              <w:t>-Quá trình tiến hóa từ vượn người thành người</w:t>
            </w:r>
          </w:p>
          <w:p w14:paraId="6D1D83E4" w14:textId="77777777" w:rsidR="00043C30" w:rsidRDefault="00043C30" w:rsidP="00F343AC">
            <w:pPr>
              <w:rPr>
                <w:rFonts w:cs="Times New Roman"/>
                <w:szCs w:val="26"/>
              </w:rPr>
            </w:pPr>
            <w:r>
              <w:rPr>
                <w:rFonts w:cs="Times New Roman"/>
                <w:szCs w:val="26"/>
              </w:rPr>
              <w:t>-Dấu tích người tối cổ ở ĐNA</w:t>
            </w:r>
          </w:p>
          <w:p w14:paraId="2059A7BC" w14:textId="77777777" w:rsidR="00043C30" w:rsidRDefault="00043C30" w:rsidP="00F343AC">
            <w:pPr>
              <w:rPr>
                <w:rFonts w:cs="Times New Roman"/>
                <w:szCs w:val="26"/>
              </w:rPr>
            </w:pPr>
            <w:r>
              <w:rPr>
                <w:rFonts w:cs="Times New Roman"/>
                <w:szCs w:val="26"/>
              </w:rPr>
              <w:t>-Các giai đoạn tiến triển của xã hội nguyên thủy</w:t>
            </w:r>
          </w:p>
          <w:p w14:paraId="2A848BF9" w14:textId="77777777" w:rsidR="00043C30" w:rsidRDefault="00043C30" w:rsidP="00F343AC">
            <w:pPr>
              <w:rPr>
                <w:rFonts w:cs="Times New Roman"/>
                <w:szCs w:val="26"/>
              </w:rPr>
            </w:pPr>
            <w:r>
              <w:rPr>
                <w:rFonts w:cs="Times New Roman"/>
                <w:szCs w:val="26"/>
              </w:rPr>
              <w:t>-Đời sống vật chất và tinh thần của người nguyên thủy</w:t>
            </w:r>
          </w:p>
          <w:p w14:paraId="39FA9D88" w14:textId="77777777" w:rsidR="00043C30" w:rsidRDefault="00043C30" w:rsidP="00F343AC">
            <w:pPr>
              <w:rPr>
                <w:rFonts w:cs="Times New Roman"/>
                <w:szCs w:val="26"/>
              </w:rPr>
            </w:pPr>
            <w:r>
              <w:rPr>
                <w:rFonts w:cs="Times New Roman"/>
                <w:szCs w:val="26"/>
              </w:rPr>
              <w:t>-Sự xuất hiện lao động công cụ bằng kim loại</w:t>
            </w:r>
          </w:p>
          <w:p w14:paraId="5E7A4E95" w14:textId="77777777" w:rsidR="00043C30" w:rsidRPr="00815B9F" w:rsidRDefault="00043C30" w:rsidP="00F343AC">
            <w:pPr>
              <w:rPr>
                <w:rFonts w:cs="Times New Roman"/>
                <w:szCs w:val="26"/>
              </w:rPr>
            </w:pPr>
            <w:r>
              <w:rPr>
                <w:rFonts w:cs="Times New Roman"/>
                <w:szCs w:val="26"/>
              </w:rPr>
              <w:t>-Sự chuyển biến trong xã hội nguyên thủy</w:t>
            </w:r>
          </w:p>
        </w:tc>
        <w:tc>
          <w:tcPr>
            <w:tcW w:w="447" w:type="dxa"/>
          </w:tcPr>
          <w:p w14:paraId="1525A4B7" w14:textId="77777777" w:rsidR="00043C30" w:rsidRPr="00A70013" w:rsidRDefault="0088544B" w:rsidP="00F343AC">
            <w:pPr>
              <w:jc w:val="center"/>
              <w:rPr>
                <w:rFonts w:cs="Times New Roman"/>
                <w:sz w:val="20"/>
                <w:szCs w:val="20"/>
              </w:rPr>
            </w:pPr>
            <w:r>
              <w:rPr>
                <w:rFonts w:cs="Times New Roman"/>
                <w:sz w:val="20"/>
                <w:szCs w:val="20"/>
              </w:rPr>
              <w:t>1</w:t>
            </w:r>
            <w:r w:rsidR="00043C30" w:rsidRPr="00A70013">
              <w:rPr>
                <w:rFonts w:cs="Times New Roman"/>
                <w:sz w:val="20"/>
                <w:szCs w:val="20"/>
              </w:rPr>
              <w:t>TN</w:t>
            </w:r>
          </w:p>
        </w:tc>
        <w:tc>
          <w:tcPr>
            <w:tcW w:w="614" w:type="dxa"/>
          </w:tcPr>
          <w:p w14:paraId="602CBA40" w14:textId="77777777" w:rsidR="00043C30" w:rsidRPr="00A70013" w:rsidRDefault="00043C30" w:rsidP="00F343AC">
            <w:pPr>
              <w:jc w:val="center"/>
              <w:rPr>
                <w:rFonts w:cs="Times New Roman"/>
                <w:sz w:val="20"/>
                <w:szCs w:val="20"/>
              </w:rPr>
            </w:pPr>
          </w:p>
        </w:tc>
        <w:tc>
          <w:tcPr>
            <w:tcW w:w="615" w:type="dxa"/>
          </w:tcPr>
          <w:p w14:paraId="2EF204D0" w14:textId="77777777" w:rsidR="00043C30" w:rsidRPr="00A70013" w:rsidRDefault="00043C30" w:rsidP="00F343AC">
            <w:pPr>
              <w:jc w:val="center"/>
              <w:rPr>
                <w:rFonts w:cs="Times New Roman"/>
                <w:sz w:val="20"/>
                <w:szCs w:val="20"/>
              </w:rPr>
            </w:pPr>
            <w:r>
              <w:rPr>
                <w:rFonts w:cs="Times New Roman"/>
                <w:sz w:val="20"/>
                <w:szCs w:val="20"/>
              </w:rPr>
              <w:t>1TN</w:t>
            </w:r>
          </w:p>
        </w:tc>
        <w:tc>
          <w:tcPr>
            <w:tcW w:w="263" w:type="dxa"/>
          </w:tcPr>
          <w:p w14:paraId="15AF780E" w14:textId="77777777" w:rsidR="00043C30" w:rsidRPr="008B7810" w:rsidRDefault="00043C30" w:rsidP="00F343AC">
            <w:pPr>
              <w:jc w:val="center"/>
              <w:rPr>
                <w:rFonts w:cs="Times New Roman"/>
              </w:rPr>
            </w:pPr>
          </w:p>
        </w:tc>
        <w:tc>
          <w:tcPr>
            <w:tcW w:w="526" w:type="dxa"/>
            <w:gridSpan w:val="2"/>
          </w:tcPr>
          <w:p w14:paraId="079D786C" w14:textId="77777777" w:rsidR="00043C30" w:rsidRPr="008B7810" w:rsidRDefault="00043C30" w:rsidP="00F343AC">
            <w:pPr>
              <w:jc w:val="center"/>
              <w:rPr>
                <w:rFonts w:cs="Times New Roman"/>
              </w:rPr>
            </w:pPr>
          </w:p>
        </w:tc>
        <w:tc>
          <w:tcPr>
            <w:tcW w:w="264" w:type="dxa"/>
          </w:tcPr>
          <w:p w14:paraId="3F2177B7" w14:textId="77777777" w:rsidR="00043C30" w:rsidRPr="008B7810" w:rsidRDefault="00043C30" w:rsidP="00F343AC">
            <w:pPr>
              <w:jc w:val="center"/>
              <w:rPr>
                <w:rFonts w:cs="Times New Roman"/>
              </w:rPr>
            </w:pPr>
          </w:p>
        </w:tc>
        <w:tc>
          <w:tcPr>
            <w:tcW w:w="702" w:type="dxa"/>
          </w:tcPr>
          <w:p w14:paraId="01FA6EF7" w14:textId="77777777" w:rsidR="00043C30" w:rsidRPr="008B7810" w:rsidRDefault="00043C30" w:rsidP="00F343AC">
            <w:pPr>
              <w:jc w:val="center"/>
              <w:rPr>
                <w:rFonts w:cs="Times New Roman"/>
              </w:rPr>
            </w:pPr>
          </w:p>
        </w:tc>
        <w:tc>
          <w:tcPr>
            <w:tcW w:w="614" w:type="dxa"/>
            <w:gridSpan w:val="2"/>
          </w:tcPr>
          <w:p w14:paraId="7F7FB824" w14:textId="77777777" w:rsidR="00043C30" w:rsidRPr="008B7810" w:rsidRDefault="00043C30" w:rsidP="00F343AC">
            <w:pPr>
              <w:jc w:val="center"/>
              <w:rPr>
                <w:rFonts w:cs="Times New Roman"/>
              </w:rPr>
            </w:pPr>
          </w:p>
        </w:tc>
        <w:tc>
          <w:tcPr>
            <w:tcW w:w="264" w:type="dxa"/>
          </w:tcPr>
          <w:p w14:paraId="61C8490B" w14:textId="77777777" w:rsidR="00043C30" w:rsidRPr="008B7810" w:rsidRDefault="00043C30" w:rsidP="00F343AC">
            <w:pPr>
              <w:jc w:val="center"/>
              <w:rPr>
                <w:rFonts w:cs="Times New Roman"/>
              </w:rPr>
            </w:pPr>
          </w:p>
        </w:tc>
        <w:tc>
          <w:tcPr>
            <w:tcW w:w="400" w:type="dxa"/>
          </w:tcPr>
          <w:p w14:paraId="5BA7279A" w14:textId="77777777" w:rsidR="00043C30" w:rsidRPr="008B7810" w:rsidRDefault="00043C30" w:rsidP="00F343AC">
            <w:pPr>
              <w:jc w:val="center"/>
              <w:rPr>
                <w:rFonts w:cs="Times New Roman"/>
              </w:rPr>
            </w:pPr>
          </w:p>
        </w:tc>
        <w:tc>
          <w:tcPr>
            <w:tcW w:w="513" w:type="dxa"/>
          </w:tcPr>
          <w:p w14:paraId="36A71B68" w14:textId="77777777" w:rsidR="00043C30" w:rsidRPr="008B7810" w:rsidRDefault="00043C30" w:rsidP="00F343AC">
            <w:pPr>
              <w:jc w:val="center"/>
              <w:rPr>
                <w:rFonts w:cs="Times New Roman"/>
              </w:rPr>
            </w:pPr>
          </w:p>
        </w:tc>
        <w:tc>
          <w:tcPr>
            <w:tcW w:w="466" w:type="dxa"/>
          </w:tcPr>
          <w:p w14:paraId="43D3442A" w14:textId="77777777" w:rsidR="00043C30" w:rsidRPr="008B7810" w:rsidRDefault="00043C30" w:rsidP="00F343AC">
            <w:pPr>
              <w:jc w:val="center"/>
              <w:rPr>
                <w:rFonts w:cs="Times New Roman"/>
              </w:rPr>
            </w:pPr>
          </w:p>
        </w:tc>
        <w:tc>
          <w:tcPr>
            <w:tcW w:w="567" w:type="dxa"/>
          </w:tcPr>
          <w:p w14:paraId="1AEAE1DE" w14:textId="77777777" w:rsidR="00043C30" w:rsidRPr="008B7810" w:rsidRDefault="00043C30" w:rsidP="00F343AC">
            <w:pPr>
              <w:jc w:val="center"/>
              <w:rPr>
                <w:rFonts w:cs="Times New Roman"/>
              </w:rPr>
            </w:pPr>
          </w:p>
        </w:tc>
        <w:tc>
          <w:tcPr>
            <w:tcW w:w="511" w:type="dxa"/>
          </w:tcPr>
          <w:p w14:paraId="3FE7B6A0" w14:textId="77777777" w:rsidR="00043C30" w:rsidRPr="008B7810" w:rsidRDefault="00043C30" w:rsidP="00F343AC">
            <w:pPr>
              <w:jc w:val="center"/>
              <w:rPr>
                <w:rFonts w:cs="Times New Roman"/>
              </w:rPr>
            </w:pPr>
          </w:p>
        </w:tc>
        <w:tc>
          <w:tcPr>
            <w:tcW w:w="623" w:type="dxa"/>
            <w:gridSpan w:val="2"/>
          </w:tcPr>
          <w:p w14:paraId="3755DBB6" w14:textId="77777777" w:rsidR="00043C30" w:rsidRPr="008B7810" w:rsidRDefault="00043C30" w:rsidP="00F343AC">
            <w:pPr>
              <w:jc w:val="center"/>
              <w:rPr>
                <w:rFonts w:cs="Times New Roman"/>
              </w:rPr>
            </w:pPr>
          </w:p>
        </w:tc>
        <w:tc>
          <w:tcPr>
            <w:tcW w:w="641" w:type="dxa"/>
          </w:tcPr>
          <w:p w14:paraId="73DAA8CF" w14:textId="77777777" w:rsidR="00043C30" w:rsidRPr="008B7810" w:rsidRDefault="00043C30" w:rsidP="00F343AC">
            <w:pPr>
              <w:jc w:val="center"/>
              <w:rPr>
                <w:rFonts w:cs="Times New Roman"/>
              </w:rPr>
            </w:pPr>
          </w:p>
        </w:tc>
      </w:tr>
      <w:tr w:rsidR="0088544B" w:rsidRPr="008B7810" w14:paraId="3DA75C5B" w14:textId="77777777" w:rsidTr="00BF5FF0">
        <w:trPr>
          <w:gridAfter w:val="1"/>
          <w:wAfter w:w="31" w:type="dxa"/>
          <w:trHeight w:val="243"/>
        </w:trPr>
        <w:tc>
          <w:tcPr>
            <w:tcW w:w="258" w:type="dxa"/>
          </w:tcPr>
          <w:p w14:paraId="3EEFE134" w14:textId="77777777" w:rsidR="0088544B" w:rsidRPr="008B7810" w:rsidRDefault="0088544B" w:rsidP="00F343AC">
            <w:pPr>
              <w:jc w:val="center"/>
              <w:rPr>
                <w:rFonts w:eastAsia="Times New Roman" w:cs="Times New Roman"/>
                <w:sz w:val="18"/>
              </w:rPr>
            </w:pPr>
          </w:p>
        </w:tc>
        <w:tc>
          <w:tcPr>
            <w:tcW w:w="1047" w:type="dxa"/>
            <w:gridSpan w:val="2"/>
          </w:tcPr>
          <w:p w14:paraId="139F5DC3" w14:textId="77777777" w:rsidR="0088544B" w:rsidRDefault="0088544B" w:rsidP="00F343AC">
            <w:pPr>
              <w:rPr>
                <w:rFonts w:cs="Times New Roman"/>
                <w:szCs w:val="26"/>
              </w:rPr>
            </w:pPr>
            <w:r w:rsidRPr="00815B9F">
              <w:rPr>
                <w:rFonts w:cs="Times New Roman"/>
                <w:szCs w:val="26"/>
              </w:rPr>
              <w:t>Ai Cập cổ đại</w:t>
            </w:r>
          </w:p>
          <w:p w14:paraId="63DCBB75" w14:textId="77777777" w:rsidR="0088544B" w:rsidRPr="00815B9F" w:rsidRDefault="0088544B" w:rsidP="00F343AC">
            <w:pPr>
              <w:rPr>
                <w:rFonts w:cs="Times New Roman"/>
                <w:szCs w:val="26"/>
              </w:rPr>
            </w:pPr>
            <w:r>
              <w:rPr>
                <w:rFonts w:cs="Times New Roman"/>
                <w:szCs w:val="26"/>
              </w:rPr>
              <w:t>(Bài 6)</w:t>
            </w:r>
          </w:p>
        </w:tc>
        <w:tc>
          <w:tcPr>
            <w:tcW w:w="2102" w:type="dxa"/>
            <w:vMerge w:val="restart"/>
          </w:tcPr>
          <w:p w14:paraId="26106B7F" w14:textId="77777777" w:rsidR="0088544B" w:rsidRPr="00815B9F" w:rsidRDefault="0088544B" w:rsidP="00F343AC">
            <w:pPr>
              <w:rPr>
                <w:rFonts w:cs="Times New Roman"/>
                <w:szCs w:val="26"/>
              </w:rPr>
            </w:pPr>
            <w:r w:rsidRPr="00815B9F">
              <w:rPr>
                <w:rFonts w:cs="Times New Roman"/>
                <w:szCs w:val="26"/>
              </w:rPr>
              <w:t>-Điều kiện tự nhiên</w:t>
            </w:r>
          </w:p>
          <w:p w14:paraId="5EF8A181" w14:textId="77777777" w:rsidR="0088544B" w:rsidRPr="00815B9F" w:rsidRDefault="0088544B" w:rsidP="00F343AC">
            <w:pPr>
              <w:rPr>
                <w:rFonts w:cs="Times New Roman"/>
                <w:szCs w:val="26"/>
              </w:rPr>
            </w:pPr>
            <w:r w:rsidRPr="00815B9F">
              <w:rPr>
                <w:rFonts w:cs="Times New Roman"/>
                <w:szCs w:val="26"/>
              </w:rPr>
              <w:t>-Sự ra đời của các quốc gia cổ đại</w:t>
            </w:r>
          </w:p>
          <w:p w14:paraId="0358BED0" w14:textId="77777777" w:rsidR="0088544B" w:rsidRPr="00815B9F" w:rsidRDefault="0088544B" w:rsidP="00F343AC">
            <w:pPr>
              <w:rPr>
                <w:rFonts w:cs="Times New Roman"/>
                <w:szCs w:val="26"/>
              </w:rPr>
            </w:pPr>
            <w:r w:rsidRPr="00815B9F">
              <w:rPr>
                <w:rFonts w:cs="Times New Roman"/>
                <w:szCs w:val="26"/>
              </w:rPr>
              <w:t>-Thành tựu văn hóa, ý nghĩa văn minh cổ đại.</w:t>
            </w:r>
          </w:p>
        </w:tc>
        <w:tc>
          <w:tcPr>
            <w:tcW w:w="447" w:type="dxa"/>
          </w:tcPr>
          <w:p w14:paraId="7E9CE915" w14:textId="77777777" w:rsidR="0088544B" w:rsidRPr="008B7810" w:rsidRDefault="0088544B" w:rsidP="00F343AC">
            <w:pPr>
              <w:jc w:val="center"/>
              <w:rPr>
                <w:rFonts w:cs="Times New Roman"/>
              </w:rPr>
            </w:pPr>
          </w:p>
        </w:tc>
        <w:tc>
          <w:tcPr>
            <w:tcW w:w="614" w:type="dxa"/>
          </w:tcPr>
          <w:p w14:paraId="64A6BB52" w14:textId="77777777" w:rsidR="0088544B" w:rsidRPr="008B7810" w:rsidRDefault="0088544B" w:rsidP="00F343AC">
            <w:pPr>
              <w:jc w:val="center"/>
              <w:rPr>
                <w:rFonts w:cs="Times New Roman"/>
              </w:rPr>
            </w:pPr>
          </w:p>
        </w:tc>
        <w:tc>
          <w:tcPr>
            <w:tcW w:w="615" w:type="dxa"/>
          </w:tcPr>
          <w:p w14:paraId="6B6D19D2" w14:textId="77777777" w:rsidR="0088544B" w:rsidRPr="008B7810" w:rsidRDefault="0088544B" w:rsidP="00F343AC">
            <w:pPr>
              <w:jc w:val="center"/>
              <w:rPr>
                <w:rFonts w:cs="Times New Roman"/>
              </w:rPr>
            </w:pPr>
          </w:p>
        </w:tc>
        <w:tc>
          <w:tcPr>
            <w:tcW w:w="263" w:type="dxa"/>
          </w:tcPr>
          <w:p w14:paraId="53846FBE" w14:textId="77777777" w:rsidR="0088544B" w:rsidRPr="008B7810" w:rsidRDefault="0088544B" w:rsidP="00F343AC">
            <w:pPr>
              <w:jc w:val="center"/>
              <w:rPr>
                <w:rFonts w:cs="Times New Roman"/>
              </w:rPr>
            </w:pPr>
          </w:p>
        </w:tc>
        <w:tc>
          <w:tcPr>
            <w:tcW w:w="526" w:type="dxa"/>
            <w:gridSpan w:val="2"/>
          </w:tcPr>
          <w:p w14:paraId="1ABFBFF1" w14:textId="77777777" w:rsidR="0088544B" w:rsidRPr="008B7810" w:rsidRDefault="0088544B" w:rsidP="00F343AC">
            <w:pPr>
              <w:jc w:val="center"/>
              <w:rPr>
                <w:rFonts w:cs="Times New Roman"/>
              </w:rPr>
            </w:pPr>
          </w:p>
        </w:tc>
        <w:tc>
          <w:tcPr>
            <w:tcW w:w="264" w:type="dxa"/>
          </w:tcPr>
          <w:p w14:paraId="493333F4" w14:textId="77777777" w:rsidR="0088544B" w:rsidRPr="008B7810" w:rsidRDefault="0088544B" w:rsidP="00F343AC">
            <w:pPr>
              <w:jc w:val="center"/>
              <w:rPr>
                <w:rFonts w:cs="Times New Roman"/>
              </w:rPr>
            </w:pPr>
          </w:p>
        </w:tc>
        <w:tc>
          <w:tcPr>
            <w:tcW w:w="702" w:type="dxa"/>
          </w:tcPr>
          <w:p w14:paraId="4C5CE258" w14:textId="77777777" w:rsidR="0088544B" w:rsidRPr="008B7810" w:rsidRDefault="0088544B" w:rsidP="00F343AC">
            <w:pPr>
              <w:jc w:val="center"/>
              <w:rPr>
                <w:rFonts w:cs="Times New Roman"/>
              </w:rPr>
            </w:pPr>
          </w:p>
        </w:tc>
        <w:tc>
          <w:tcPr>
            <w:tcW w:w="614" w:type="dxa"/>
            <w:gridSpan w:val="2"/>
          </w:tcPr>
          <w:p w14:paraId="2264277B" w14:textId="77777777" w:rsidR="0088544B" w:rsidRPr="008B7810" w:rsidRDefault="0088544B" w:rsidP="00F343AC">
            <w:pPr>
              <w:jc w:val="center"/>
              <w:rPr>
                <w:rFonts w:cs="Times New Roman"/>
              </w:rPr>
            </w:pPr>
          </w:p>
        </w:tc>
        <w:tc>
          <w:tcPr>
            <w:tcW w:w="264" w:type="dxa"/>
          </w:tcPr>
          <w:p w14:paraId="774B6788" w14:textId="77777777" w:rsidR="0088544B" w:rsidRPr="008B7810" w:rsidRDefault="0088544B" w:rsidP="00F343AC">
            <w:pPr>
              <w:jc w:val="center"/>
              <w:rPr>
                <w:rFonts w:cs="Times New Roman"/>
              </w:rPr>
            </w:pPr>
          </w:p>
        </w:tc>
        <w:tc>
          <w:tcPr>
            <w:tcW w:w="400" w:type="dxa"/>
          </w:tcPr>
          <w:p w14:paraId="22CFC20C" w14:textId="77777777" w:rsidR="0088544B" w:rsidRPr="008B7810" w:rsidRDefault="0088544B" w:rsidP="00F343AC">
            <w:pPr>
              <w:jc w:val="center"/>
              <w:rPr>
                <w:rFonts w:cs="Times New Roman"/>
              </w:rPr>
            </w:pPr>
            <w:r>
              <w:rPr>
                <w:rFonts w:cs="Times New Roman"/>
              </w:rPr>
              <w:t>1TL</w:t>
            </w:r>
          </w:p>
        </w:tc>
        <w:tc>
          <w:tcPr>
            <w:tcW w:w="513" w:type="dxa"/>
          </w:tcPr>
          <w:p w14:paraId="175400BB" w14:textId="77777777" w:rsidR="0088544B" w:rsidRPr="008B7810" w:rsidRDefault="0088544B" w:rsidP="00F343AC">
            <w:pPr>
              <w:jc w:val="center"/>
              <w:rPr>
                <w:rFonts w:cs="Times New Roman"/>
              </w:rPr>
            </w:pPr>
          </w:p>
        </w:tc>
        <w:tc>
          <w:tcPr>
            <w:tcW w:w="466" w:type="dxa"/>
          </w:tcPr>
          <w:p w14:paraId="0CACCC85" w14:textId="77777777" w:rsidR="0088544B" w:rsidRPr="008B7810" w:rsidRDefault="0088544B" w:rsidP="00F343AC">
            <w:pPr>
              <w:jc w:val="center"/>
              <w:rPr>
                <w:rFonts w:cs="Times New Roman"/>
              </w:rPr>
            </w:pPr>
            <w:r>
              <w:rPr>
                <w:rFonts w:cs="Times New Roman"/>
              </w:rPr>
              <w:t>1TL</w:t>
            </w:r>
          </w:p>
        </w:tc>
        <w:tc>
          <w:tcPr>
            <w:tcW w:w="567" w:type="dxa"/>
          </w:tcPr>
          <w:p w14:paraId="5C2EC1D6" w14:textId="77777777" w:rsidR="0088544B" w:rsidRPr="008B7810" w:rsidRDefault="0088544B" w:rsidP="00F343AC">
            <w:pPr>
              <w:jc w:val="center"/>
              <w:rPr>
                <w:rFonts w:cs="Times New Roman"/>
              </w:rPr>
            </w:pPr>
          </w:p>
        </w:tc>
        <w:tc>
          <w:tcPr>
            <w:tcW w:w="511" w:type="dxa"/>
          </w:tcPr>
          <w:p w14:paraId="08CF1F70" w14:textId="77777777" w:rsidR="0088544B" w:rsidRPr="008B7810" w:rsidRDefault="0088544B" w:rsidP="00F343AC">
            <w:pPr>
              <w:jc w:val="center"/>
              <w:rPr>
                <w:rFonts w:cs="Times New Roman"/>
              </w:rPr>
            </w:pPr>
          </w:p>
        </w:tc>
        <w:tc>
          <w:tcPr>
            <w:tcW w:w="623" w:type="dxa"/>
            <w:gridSpan w:val="2"/>
          </w:tcPr>
          <w:p w14:paraId="0CF5C65C" w14:textId="77777777" w:rsidR="0088544B" w:rsidRPr="008B7810" w:rsidRDefault="0088544B" w:rsidP="00F343AC">
            <w:pPr>
              <w:jc w:val="center"/>
              <w:rPr>
                <w:rFonts w:cs="Times New Roman"/>
              </w:rPr>
            </w:pPr>
          </w:p>
        </w:tc>
        <w:tc>
          <w:tcPr>
            <w:tcW w:w="641" w:type="dxa"/>
          </w:tcPr>
          <w:p w14:paraId="4BC77384" w14:textId="77777777" w:rsidR="0088544B" w:rsidRPr="008B7810" w:rsidRDefault="0088544B" w:rsidP="00F343AC">
            <w:pPr>
              <w:jc w:val="center"/>
              <w:rPr>
                <w:rFonts w:cs="Times New Roman"/>
              </w:rPr>
            </w:pPr>
          </w:p>
        </w:tc>
      </w:tr>
      <w:tr w:rsidR="0088544B" w:rsidRPr="008B7810" w14:paraId="73819F8A" w14:textId="77777777" w:rsidTr="00BF5FF0">
        <w:trPr>
          <w:gridAfter w:val="1"/>
          <w:wAfter w:w="31" w:type="dxa"/>
          <w:trHeight w:val="243"/>
        </w:trPr>
        <w:tc>
          <w:tcPr>
            <w:tcW w:w="258" w:type="dxa"/>
          </w:tcPr>
          <w:p w14:paraId="588EDAE3" w14:textId="77777777" w:rsidR="0088544B" w:rsidRPr="008B7810" w:rsidRDefault="0088544B" w:rsidP="00F343AC">
            <w:pPr>
              <w:jc w:val="center"/>
              <w:rPr>
                <w:rFonts w:eastAsia="Times New Roman" w:cs="Times New Roman"/>
                <w:sz w:val="18"/>
              </w:rPr>
            </w:pPr>
          </w:p>
        </w:tc>
        <w:tc>
          <w:tcPr>
            <w:tcW w:w="1047" w:type="dxa"/>
            <w:gridSpan w:val="2"/>
          </w:tcPr>
          <w:p w14:paraId="7B700968" w14:textId="77777777" w:rsidR="0088544B" w:rsidRPr="00815B9F" w:rsidRDefault="0088544B" w:rsidP="00F343AC">
            <w:pPr>
              <w:rPr>
                <w:rFonts w:cs="Times New Roman"/>
                <w:szCs w:val="26"/>
              </w:rPr>
            </w:pPr>
            <w:r>
              <w:rPr>
                <w:rFonts w:cs="Times New Roman"/>
                <w:szCs w:val="26"/>
              </w:rPr>
              <w:t>Ấn Độ cổ đại (Bài 8)</w:t>
            </w:r>
          </w:p>
        </w:tc>
        <w:tc>
          <w:tcPr>
            <w:tcW w:w="2102" w:type="dxa"/>
            <w:vMerge/>
          </w:tcPr>
          <w:p w14:paraId="1425DDE9" w14:textId="77777777" w:rsidR="0088544B" w:rsidRPr="00815B9F" w:rsidRDefault="0088544B" w:rsidP="00F343AC">
            <w:pPr>
              <w:rPr>
                <w:rFonts w:cs="Times New Roman"/>
                <w:szCs w:val="26"/>
              </w:rPr>
            </w:pPr>
          </w:p>
        </w:tc>
        <w:tc>
          <w:tcPr>
            <w:tcW w:w="447" w:type="dxa"/>
          </w:tcPr>
          <w:p w14:paraId="0BBEE254" w14:textId="77777777" w:rsidR="0088544B" w:rsidRPr="008B7810" w:rsidRDefault="0088544B" w:rsidP="00F343AC">
            <w:pPr>
              <w:jc w:val="center"/>
              <w:rPr>
                <w:rFonts w:cs="Times New Roman"/>
              </w:rPr>
            </w:pPr>
          </w:p>
        </w:tc>
        <w:tc>
          <w:tcPr>
            <w:tcW w:w="614" w:type="dxa"/>
          </w:tcPr>
          <w:p w14:paraId="34FD6A36" w14:textId="77777777" w:rsidR="0088544B" w:rsidRPr="008B7810" w:rsidRDefault="0088544B" w:rsidP="00F343AC">
            <w:pPr>
              <w:jc w:val="center"/>
              <w:rPr>
                <w:rFonts w:cs="Times New Roman"/>
              </w:rPr>
            </w:pPr>
            <w:r w:rsidRPr="00A70013">
              <w:rPr>
                <w:rFonts w:cs="Times New Roman"/>
                <w:sz w:val="20"/>
                <w:szCs w:val="20"/>
              </w:rPr>
              <w:t>1TN</w:t>
            </w:r>
          </w:p>
        </w:tc>
        <w:tc>
          <w:tcPr>
            <w:tcW w:w="615" w:type="dxa"/>
          </w:tcPr>
          <w:p w14:paraId="78E06E35" w14:textId="77777777" w:rsidR="0088544B" w:rsidRPr="008B7810" w:rsidRDefault="0088544B" w:rsidP="00F343AC">
            <w:pPr>
              <w:jc w:val="center"/>
              <w:rPr>
                <w:rFonts w:cs="Times New Roman"/>
              </w:rPr>
            </w:pPr>
          </w:p>
        </w:tc>
        <w:tc>
          <w:tcPr>
            <w:tcW w:w="263" w:type="dxa"/>
          </w:tcPr>
          <w:p w14:paraId="54F0EA3A" w14:textId="77777777" w:rsidR="0088544B" w:rsidRPr="008B7810" w:rsidRDefault="0088544B" w:rsidP="00F343AC">
            <w:pPr>
              <w:jc w:val="center"/>
              <w:rPr>
                <w:rFonts w:cs="Times New Roman"/>
              </w:rPr>
            </w:pPr>
          </w:p>
        </w:tc>
        <w:tc>
          <w:tcPr>
            <w:tcW w:w="526" w:type="dxa"/>
            <w:gridSpan w:val="2"/>
          </w:tcPr>
          <w:p w14:paraId="3956A064" w14:textId="77777777" w:rsidR="0088544B" w:rsidRPr="008B7810" w:rsidRDefault="0088544B" w:rsidP="00F343AC">
            <w:pPr>
              <w:jc w:val="center"/>
              <w:rPr>
                <w:rFonts w:cs="Times New Roman"/>
              </w:rPr>
            </w:pPr>
          </w:p>
        </w:tc>
        <w:tc>
          <w:tcPr>
            <w:tcW w:w="264" w:type="dxa"/>
          </w:tcPr>
          <w:p w14:paraId="4B53F6B1" w14:textId="77777777" w:rsidR="0088544B" w:rsidRPr="008B7810" w:rsidRDefault="0088544B" w:rsidP="00F343AC">
            <w:pPr>
              <w:jc w:val="center"/>
              <w:rPr>
                <w:rFonts w:cs="Times New Roman"/>
              </w:rPr>
            </w:pPr>
          </w:p>
        </w:tc>
        <w:tc>
          <w:tcPr>
            <w:tcW w:w="702" w:type="dxa"/>
          </w:tcPr>
          <w:p w14:paraId="6F2BC063" w14:textId="77777777" w:rsidR="0088544B" w:rsidRPr="008B7810" w:rsidRDefault="0088544B" w:rsidP="00F343AC">
            <w:pPr>
              <w:jc w:val="center"/>
              <w:rPr>
                <w:rFonts w:cs="Times New Roman"/>
              </w:rPr>
            </w:pPr>
          </w:p>
        </w:tc>
        <w:tc>
          <w:tcPr>
            <w:tcW w:w="614" w:type="dxa"/>
            <w:gridSpan w:val="2"/>
          </w:tcPr>
          <w:p w14:paraId="7C8078DE" w14:textId="77777777" w:rsidR="0088544B" w:rsidRPr="008B7810" w:rsidRDefault="0088544B" w:rsidP="00F343AC">
            <w:pPr>
              <w:jc w:val="center"/>
              <w:rPr>
                <w:rFonts w:cs="Times New Roman"/>
              </w:rPr>
            </w:pPr>
          </w:p>
        </w:tc>
        <w:tc>
          <w:tcPr>
            <w:tcW w:w="264" w:type="dxa"/>
          </w:tcPr>
          <w:p w14:paraId="67A9D3DB" w14:textId="77777777" w:rsidR="0088544B" w:rsidRPr="008B7810" w:rsidRDefault="0088544B" w:rsidP="00F343AC">
            <w:pPr>
              <w:jc w:val="center"/>
              <w:rPr>
                <w:rFonts w:cs="Times New Roman"/>
              </w:rPr>
            </w:pPr>
          </w:p>
        </w:tc>
        <w:tc>
          <w:tcPr>
            <w:tcW w:w="400" w:type="dxa"/>
          </w:tcPr>
          <w:p w14:paraId="79317875" w14:textId="77777777" w:rsidR="0088544B" w:rsidRDefault="0088544B" w:rsidP="00F343AC">
            <w:pPr>
              <w:jc w:val="center"/>
              <w:rPr>
                <w:rFonts w:cs="Times New Roman"/>
              </w:rPr>
            </w:pPr>
          </w:p>
        </w:tc>
        <w:tc>
          <w:tcPr>
            <w:tcW w:w="513" w:type="dxa"/>
          </w:tcPr>
          <w:p w14:paraId="79E72307" w14:textId="77777777" w:rsidR="0088544B" w:rsidRPr="008B7810" w:rsidRDefault="0088544B" w:rsidP="00F343AC">
            <w:pPr>
              <w:jc w:val="center"/>
              <w:rPr>
                <w:rFonts w:cs="Times New Roman"/>
              </w:rPr>
            </w:pPr>
          </w:p>
        </w:tc>
        <w:tc>
          <w:tcPr>
            <w:tcW w:w="466" w:type="dxa"/>
          </w:tcPr>
          <w:p w14:paraId="3337AD91" w14:textId="77777777" w:rsidR="0088544B" w:rsidRDefault="0088544B" w:rsidP="00F343AC">
            <w:pPr>
              <w:jc w:val="center"/>
              <w:rPr>
                <w:rFonts w:cs="Times New Roman"/>
              </w:rPr>
            </w:pPr>
          </w:p>
        </w:tc>
        <w:tc>
          <w:tcPr>
            <w:tcW w:w="567" w:type="dxa"/>
          </w:tcPr>
          <w:p w14:paraId="7A0A6E69" w14:textId="77777777" w:rsidR="0088544B" w:rsidRPr="008B7810" w:rsidRDefault="0088544B" w:rsidP="00F343AC">
            <w:pPr>
              <w:jc w:val="center"/>
              <w:rPr>
                <w:rFonts w:cs="Times New Roman"/>
              </w:rPr>
            </w:pPr>
          </w:p>
        </w:tc>
        <w:tc>
          <w:tcPr>
            <w:tcW w:w="511" w:type="dxa"/>
          </w:tcPr>
          <w:p w14:paraId="7D3AB112" w14:textId="77777777" w:rsidR="0088544B" w:rsidRPr="008B7810" w:rsidRDefault="0088544B" w:rsidP="00F343AC">
            <w:pPr>
              <w:jc w:val="center"/>
              <w:rPr>
                <w:rFonts w:cs="Times New Roman"/>
              </w:rPr>
            </w:pPr>
          </w:p>
        </w:tc>
        <w:tc>
          <w:tcPr>
            <w:tcW w:w="623" w:type="dxa"/>
            <w:gridSpan w:val="2"/>
          </w:tcPr>
          <w:p w14:paraId="4FA7F45A" w14:textId="77777777" w:rsidR="0088544B" w:rsidRPr="008B7810" w:rsidRDefault="0088544B" w:rsidP="00F343AC">
            <w:pPr>
              <w:jc w:val="center"/>
              <w:rPr>
                <w:rFonts w:cs="Times New Roman"/>
              </w:rPr>
            </w:pPr>
          </w:p>
        </w:tc>
        <w:tc>
          <w:tcPr>
            <w:tcW w:w="641" w:type="dxa"/>
          </w:tcPr>
          <w:p w14:paraId="7956016D" w14:textId="77777777" w:rsidR="0088544B" w:rsidRPr="008B7810" w:rsidRDefault="0088544B" w:rsidP="00F343AC">
            <w:pPr>
              <w:jc w:val="center"/>
              <w:rPr>
                <w:rFonts w:cs="Times New Roman"/>
              </w:rPr>
            </w:pPr>
          </w:p>
        </w:tc>
      </w:tr>
      <w:tr w:rsidR="0088544B" w:rsidRPr="008B7810" w14:paraId="59F6D340" w14:textId="77777777" w:rsidTr="00BF5FF0">
        <w:trPr>
          <w:gridAfter w:val="1"/>
          <w:wAfter w:w="31" w:type="dxa"/>
          <w:trHeight w:val="243"/>
        </w:trPr>
        <w:tc>
          <w:tcPr>
            <w:tcW w:w="258" w:type="dxa"/>
          </w:tcPr>
          <w:p w14:paraId="4ED27588" w14:textId="77777777" w:rsidR="0088544B" w:rsidRPr="008B7810" w:rsidRDefault="0088544B" w:rsidP="00F343AC">
            <w:pPr>
              <w:jc w:val="center"/>
              <w:rPr>
                <w:rFonts w:eastAsia="Times New Roman" w:cs="Times New Roman"/>
                <w:sz w:val="18"/>
              </w:rPr>
            </w:pPr>
          </w:p>
        </w:tc>
        <w:tc>
          <w:tcPr>
            <w:tcW w:w="1047" w:type="dxa"/>
            <w:gridSpan w:val="2"/>
          </w:tcPr>
          <w:p w14:paraId="7AF3BABE" w14:textId="77777777" w:rsidR="0088544B" w:rsidRDefault="0088544B" w:rsidP="00F343AC">
            <w:pPr>
              <w:rPr>
                <w:rFonts w:cs="Times New Roman"/>
                <w:szCs w:val="26"/>
              </w:rPr>
            </w:pPr>
            <w:r>
              <w:rPr>
                <w:rFonts w:cs="Times New Roman"/>
                <w:szCs w:val="26"/>
              </w:rPr>
              <w:t>Trung Quốc cổ đại</w:t>
            </w:r>
          </w:p>
          <w:p w14:paraId="73501124" w14:textId="77777777" w:rsidR="0088544B" w:rsidRDefault="0088544B" w:rsidP="00F343AC">
            <w:pPr>
              <w:rPr>
                <w:rFonts w:cs="Times New Roman"/>
                <w:szCs w:val="26"/>
              </w:rPr>
            </w:pPr>
            <w:r>
              <w:rPr>
                <w:rFonts w:cs="Times New Roman"/>
                <w:szCs w:val="26"/>
              </w:rPr>
              <w:t>(Bài 9)</w:t>
            </w:r>
          </w:p>
        </w:tc>
        <w:tc>
          <w:tcPr>
            <w:tcW w:w="2102" w:type="dxa"/>
            <w:vMerge/>
          </w:tcPr>
          <w:p w14:paraId="61AE97AC" w14:textId="77777777" w:rsidR="0088544B" w:rsidRPr="00815B9F" w:rsidRDefault="0088544B" w:rsidP="00F343AC">
            <w:pPr>
              <w:rPr>
                <w:rFonts w:cs="Times New Roman"/>
                <w:szCs w:val="26"/>
              </w:rPr>
            </w:pPr>
          </w:p>
        </w:tc>
        <w:tc>
          <w:tcPr>
            <w:tcW w:w="447" w:type="dxa"/>
          </w:tcPr>
          <w:p w14:paraId="01FD9C98" w14:textId="77777777" w:rsidR="0088544B" w:rsidRPr="008B7810" w:rsidRDefault="0088544B" w:rsidP="00F343AC">
            <w:pPr>
              <w:jc w:val="center"/>
              <w:rPr>
                <w:rFonts w:cs="Times New Roman"/>
              </w:rPr>
            </w:pPr>
            <w:r>
              <w:rPr>
                <w:rFonts w:cs="Times New Roman"/>
              </w:rPr>
              <w:t>1TN</w:t>
            </w:r>
          </w:p>
        </w:tc>
        <w:tc>
          <w:tcPr>
            <w:tcW w:w="614" w:type="dxa"/>
          </w:tcPr>
          <w:p w14:paraId="796D3766" w14:textId="77777777" w:rsidR="0088544B" w:rsidRPr="008B7810" w:rsidRDefault="0088544B" w:rsidP="00F343AC">
            <w:pPr>
              <w:jc w:val="center"/>
              <w:rPr>
                <w:rFonts w:cs="Times New Roman"/>
              </w:rPr>
            </w:pPr>
          </w:p>
        </w:tc>
        <w:tc>
          <w:tcPr>
            <w:tcW w:w="615" w:type="dxa"/>
          </w:tcPr>
          <w:p w14:paraId="6DF34F7F" w14:textId="77777777" w:rsidR="0088544B" w:rsidRPr="008B7810" w:rsidRDefault="0088544B" w:rsidP="00F343AC">
            <w:pPr>
              <w:jc w:val="center"/>
              <w:rPr>
                <w:rFonts w:cs="Times New Roman"/>
              </w:rPr>
            </w:pPr>
          </w:p>
        </w:tc>
        <w:tc>
          <w:tcPr>
            <w:tcW w:w="263" w:type="dxa"/>
          </w:tcPr>
          <w:p w14:paraId="2A3DAD41" w14:textId="77777777" w:rsidR="0088544B" w:rsidRPr="008B7810" w:rsidRDefault="0088544B" w:rsidP="00F343AC">
            <w:pPr>
              <w:jc w:val="center"/>
              <w:rPr>
                <w:rFonts w:cs="Times New Roman"/>
              </w:rPr>
            </w:pPr>
          </w:p>
        </w:tc>
        <w:tc>
          <w:tcPr>
            <w:tcW w:w="526" w:type="dxa"/>
            <w:gridSpan w:val="2"/>
          </w:tcPr>
          <w:p w14:paraId="1B2C62AB" w14:textId="77777777" w:rsidR="0088544B" w:rsidRPr="008B7810" w:rsidRDefault="0088544B" w:rsidP="00F343AC">
            <w:pPr>
              <w:jc w:val="center"/>
              <w:rPr>
                <w:rFonts w:cs="Times New Roman"/>
              </w:rPr>
            </w:pPr>
          </w:p>
        </w:tc>
        <w:tc>
          <w:tcPr>
            <w:tcW w:w="264" w:type="dxa"/>
          </w:tcPr>
          <w:p w14:paraId="10D1FB9D" w14:textId="77777777" w:rsidR="0088544B" w:rsidRPr="008B7810" w:rsidRDefault="0088544B" w:rsidP="00F343AC">
            <w:pPr>
              <w:jc w:val="center"/>
              <w:rPr>
                <w:rFonts w:cs="Times New Roman"/>
              </w:rPr>
            </w:pPr>
          </w:p>
        </w:tc>
        <w:tc>
          <w:tcPr>
            <w:tcW w:w="702" w:type="dxa"/>
          </w:tcPr>
          <w:p w14:paraId="62AE6011" w14:textId="77777777" w:rsidR="0088544B" w:rsidRPr="008B7810" w:rsidRDefault="0088544B" w:rsidP="00F343AC">
            <w:pPr>
              <w:jc w:val="center"/>
              <w:rPr>
                <w:rFonts w:cs="Times New Roman"/>
              </w:rPr>
            </w:pPr>
          </w:p>
        </w:tc>
        <w:tc>
          <w:tcPr>
            <w:tcW w:w="614" w:type="dxa"/>
            <w:gridSpan w:val="2"/>
          </w:tcPr>
          <w:p w14:paraId="56A8688E" w14:textId="77777777" w:rsidR="0088544B" w:rsidRPr="008B7810" w:rsidRDefault="0088544B" w:rsidP="00F343AC">
            <w:pPr>
              <w:jc w:val="center"/>
              <w:rPr>
                <w:rFonts w:cs="Times New Roman"/>
              </w:rPr>
            </w:pPr>
          </w:p>
        </w:tc>
        <w:tc>
          <w:tcPr>
            <w:tcW w:w="264" w:type="dxa"/>
          </w:tcPr>
          <w:p w14:paraId="15BFFD82" w14:textId="77777777" w:rsidR="0088544B" w:rsidRPr="008B7810" w:rsidRDefault="0088544B" w:rsidP="00F343AC">
            <w:pPr>
              <w:jc w:val="center"/>
              <w:rPr>
                <w:rFonts w:cs="Times New Roman"/>
              </w:rPr>
            </w:pPr>
          </w:p>
        </w:tc>
        <w:tc>
          <w:tcPr>
            <w:tcW w:w="400" w:type="dxa"/>
          </w:tcPr>
          <w:p w14:paraId="016D299D" w14:textId="77777777" w:rsidR="0088544B" w:rsidRDefault="0088544B" w:rsidP="00F343AC">
            <w:pPr>
              <w:jc w:val="center"/>
              <w:rPr>
                <w:rFonts w:cs="Times New Roman"/>
              </w:rPr>
            </w:pPr>
          </w:p>
        </w:tc>
        <w:tc>
          <w:tcPr>
            <w:tcW w:w="513" w:type="dxa"/>
          </w:tcPr>
          <w:p w14:paraId="53E22727" w14:textId="77777777" w:rsidR="0088544B" w:rsidRPr="008B7810" w:rsidRDefault="0088544B" w:rsidP="00F343AC">
            <w:pPr>
              <w:jc w:val="center"/>
              <w:rPr>
                <w:rFonts w:cs="Times New Roman"/>
              </w:rPr>
            </w:pPr>
          </w:p>
        </w:tc>
        <w:tc>
          <w:tcPr>
            <w:tcW w:w="466" w:type="dxa"/>
          </w:tcPr>
          <w:p w14:paraId="2604E913" w14:textId="77777777" w:rsidR="0088544B" w:rsidRDefault="0088544B" w:rsidP="00F343AC">
            <w:pPr>
              <w:jc w:val="center"/>
              <w:rPr>
                <w:rFonts w:cs="Times New Roman"/>
              </w:rPr>
            </w:pPr>
          </w:p>
        </w:tc>
        <w:tc>
          <w:tcPr>
            <w:tcW w:w="567" w:type="dxa"/>
          </w:tcPr>
          <w:p w14:paraId="256E3E0B" w14:textId="77777777" w:rsidR="0088544B" w:rsidRPr="008B7810" w:rsidRDefault="0088544B" w:rsidP="00F343AC">
            <w:pPr>
              <w:jc w:val="center"/>
              <w:rPr>
                <w:rFonts w:cs="Times New Roman"/>
              </w:rPr>
            </w:pPr>
          </w:p>
        </w:tc>
        <w:tc>
          <w:tcPr>
            <w:tcW w:w="511" w:type="dxa"/>
          </w:tcPr>
          <w:p w14:paraId="114EF20F" w14:textId="77777777" w:rsidR="0088544B" w:rsidRPr="008B7810" w:rsidRDefault="0088544B" w:rsidP="00F343AC">
            <w:pPr>
              <w:jc w:val="center"/>
              <w:rPr>
                <w:rFonts w:cs="Times New Roman"/>
              </w:rPr>
            </w:pPr>
          </w:p>
        </w:tc>
        <w:tc>
          <w:tcPr>
            <w:tcW w:w="623" w:type="dxa"/>
            <w:gridSpan w:val="2"/>
          </w:tcPr>
          <w:p w14:paraId="1CA8D68F" w14:textId="77777777" w:rsidR="0088544B" w:rsidRPr="008B7810" w:rsidRDefault="0088544B" w:rsidP="00F343AC">
            <w:pPr>
              <w:jc w:val="center"/>
              <w:rPr>
                <w:rFonts w:cs="Times New Roman"/>
              </w:rPr>
            </w:pPr>
          </w:p>
        </w:tc>
        <w:tc>
          <w:tcPr>
            <w:tcW w:w="641" w:type="dxa"/>
          </w:tcPr>
          <w:p w14:paraId="143BECC4" w14:textId="77777777" w:rsidR="0088544B" w:rsidRPr="008B7810" w:rsidRDefault="0088544B" w:rsidP="00F343AC">
            <w:pPr>
              <w:jc w:val="center"/>
              <w:rPr>
                <w:rFonts w:cs="Times New Roman"/>
              </w:rPr>
            </w:pPr>
          </w:p>
        </w:tc>
      </w:tr>
      <w:tr w:rsidR="0088544B" w:rsidRPr="008B7810" w14:paraId="2695FFA0" w14:textId="77777777" w:rsidTr="00BF5FF0">
        <w:trPr>
          <w:gridAfter w:val="1"/>
          <w:wAfter w:w="31" w:type="dxa"/>
          <w:trHeight w:val="243"/>
        </w:trPr>
        <w:tc>
          <w:tcPr>
            <w:tcW w:w="258" w:type="dxa"/>
          </w:tcPr>
          <w:p w14:paraId="6D1312FE" w14:textId="77777777" w:rsidR="0088544B" w:rsidRPr="008B7810" w:rsidRDefault="0088544B" w:rsidP="00F343AC">
            <w:pPr>
              <w:jc w:val="center"/>
              <w:rPr>
                <w:rFonts w:eastAsia="Times New Roman" w:cs="Times New Roman"/>
                <w:sz w:val="18"/>
              </w:rPr>
            </w:pPr>
          </w:p>
        </w:tc>
        <w:tc>
          <w:tcPr>
            <w:tcW w:w="1047" w:type="dxa"/>
            <w:gridSpan w:val="2"/>
          </w:tcPr>
          <w:p w14:paraId="0FCC84D3" w14:textId="77777777" w:rsidR="0088544B" w:rsidRDefault="0088544B" w:rsidP="00F343AC">
            <w:pPr>
              <w:rPr>
                <w:rFonts w:cs="Times New Roman"/>
                <w:szCs w:val="26"/>
              </w:rPr>
            </w:pPr>
            <w:r>
              <w:rPr>
                <w:rFonts w:cs="Times New Roman"/>
                <w:szCs w:val="26"/>
              </w:rPr>
              <w:t>Hy Lạp cổ đại</w:t>
            </w:r>
          </w:p>
          <w:p w14:paraId="34105185" w14:textId="77777777" w:rsidR="0088544B" w:rsidRDefault="0088544B" w:rsidP="00F343AC">
            <w:pPr>
              <w:rPr>
                <w:rFonts w:cs="Times New Roman"/>
                <w:szCs w:val="26"/>
              </w:rPr>
            </w:pPr>
            <w:r>
              <w:rPr>
                <w:rFonts w:cs="Times New Roman"/>
                <w:szCs w:val="26"/>
              </w:rPr>
              <w:t>(Bài 10)</w:t>
            </w:r>
          </w:p>
        </w:tc>
        <w:tc>
          <w:tcPr>
            <w:tcW w:w="2102" w:type="dxa"/>
            <w:vMerge/>
          </w:tcPr>
          <w:p w14:paraId="71141E00" w14:textId="77777777" w:rsidR="0088544B" w:rsidRPr="00815B9F" w:rsidRDefault="0088544B" w:rsidP="00F343AC">
            <w:pPr>
              <w:rPr>
                <w:rFonts w:cs="Times New Roman"/>
                <w:szCs w:val="26"/>
              </w:rPr>
            </w:pPr>
          </w:p>
        </w:tc>
        <w:tc>
          <w:tcPr>
            <w:tcW w:w="447" w:type="dxa"/>
          </w:tcPr>
          <w:p w14:paraId="2BCFD92B" w14:textId="77777777" w:rsidR="0088544B" w:rsidRPr="008B7810" w:rsidRDefault="0088544B" w:rsidP="00F343AC">
            <w:pPr>
              <w:jc w:val="center"/>
              <w:rPr>
                <w:rFonts w:cs="Times New Roman"/>
              </w:rPr>
            </w:pPr>
          </w:p>
        </w:tc>
        <w:tc>
          <w:tcPr>
            <w:tcW w:w="614" w:type="dxa"/>
          </w:tcPr>
          <w:p w14:paraId="5FCB0123" w14:textId="77777777" w:rsidR="0088544B" w:rsidRPr="008B7810" w:rsidRDefault="0088544B" w:rsidP="00F343AC">
            <w:pPr>
              <w:jc w:val="center"/>
              <w:rPr>
                <w:rFonts w:cs="Times New Roman"/>
              </w:rPr>
            </w:pPr>
          </w:p>
        </w:tc>
        <w:tc>
          <w:tcPr>
            <w:tcW w:w="615" w:type="dxa"/>
          </w:tcPr>
          <w:p w14:paraId="09F7969A" w14:textId="77777777" w:rsidR="0088544B" w:rsidRPr="008B7810" w:rsidRDefault="0088544B" w:rsidP="00F343AC">
            <w:pPr>
              <w:jc w:val="center"/>
              <w:rPr>
                <w:rFonts w:cs="Times New Roman"/>
              </w:rPr>
            </w:pPr>
          </w:p>
        </w:tc>
        <w:tc>
          <w:tcPr>
            <w:tcW w:w="263" w:type="dxa"/>
          </w:tcPr>
          <w:p w14:paraId="7A594139" w14:textId="77777777" w:rsidR="0088544B" w:rsidRPr="008B7810" w:rsidRDefault="0088544B" w:rsidP="00F343AC">
            <w:pPr>
              <w:jc w:val="center"/>
              <w:rPr>
                <w:rFonts w:cs="Times New Roman"/>
              </w:rPr>
            </w:pPr>
          </w:p>
        </w:tc>
        <w:tc>
          <w:tcPr>
            <w:tcW w:w="526" w:type="dxa"/>
            <w:gridSpan w:val="2"/>
          </w:tcPr>
          <w:p w14:paraId="4D281926" w14:textId="77777777" w:rsidR="0088544B" w:rsidRPr="008B7810" w:rsidRDefault="00AD5815" w:rsidP="00F343AC">
            <w:pPr>
              <w:jc w:val="center"/>
              <w:rPr>
                <w:rFonts w:cs="Times New Roman"/>
              </w:rPr>
            </w:pPr>
            <w:r>
              <w:rPr>
                <w:rFonts w:cs="Times New Roman"/>
              </w:rPr>
              <w:t>4TN</w:t>
            </w:r>
          </w:p>
        </w:tc>
        <w:tc>
          <w:tcPr>
            <w:tcW w:w="264" w:type="dxa"/>
          </w:tcPr>
          <w:p w14:paraId="1659A0F2" w14:textId="77777777" w:rsidR="0088544B" w:rsidRPr="008B7810" w:rsidRDefault="0088544B" w:rsidP="00F343AC">
            <w:pPr>
              <w:jc w:val="center"/>
              <w:rPr>
                <w:rFonts w:cs="Times New Roman"/>
              </w:rPr>
            </w:pPr>
          </w:p>
        </w:tc>
        <w:tc>
          <w:tcPr>
            <w:tcW w:w="702" w:type="dxa"/>
          </w:tcPr>
          <w:p w14:paraId="07802B1A" w14:textId="77777777" w:rsidR="0088544B" w:rsidRPr="008B7810" w:rsidRDefault="0088544B" w:rsidP="00F343AC">
            <w:pPr>
              <w:jc w:val="center"/>
              <w:rPr>
                <w:rFonts w:cs="Times New Roman"/>
              </w:rPr>
            </w:pPr>
          </w:p>
        </w:tc>
        <w:tc>
          <w:tcPr>
            <w:tcW w:w="614" w:type="dxa"/>
            <w:gridSpan w:val="2"/>
          </w:tcPr>
          <w:p w14:paraId="5B0226FC" w14:textId="77777777" w:rsidR="0088544B" w:rsidRPr="008B7810" w:rsidRDefault="0088544B" w:rsidP="00F343AC">
            <w:pPr>
              <w:jc w:val="center"/>
              <w:rPr>
                <w:rFonts w:cs="Times New Roman"/>
              </w:rPr>
            </w:pPr>
          </w:p>
        </w:tc>
        <w:tc>
          <w:tcPr>
            <w:tcW w:w="264" w:type="dxa"/>
          </w:tcPr>
          <w:p w14:paraId="7C9E87A1" w14:textId="77777777" w:rsidR="0088544B" w:rsidRPr="008B7810" w:rsidRDefault="0088544B" w:rsidP="00F343AC">
            <w:pPr>
              <w:jc w:val="center"/>
              <w:rPr>
                <w:rFonts w:cs="Times New Roman"/>
              </w:rPr>
            </w:pPr>
          </w:p>
        </w:tc>
        <w:tc>
          <w:tcPr>
            <w:tcW w:w="400" w:type="dxa"/>
          </w:tcPr>
          <w:p w14:paraId="68C635E1" w14:textId="77777777" w:rsidR="0088544B" w:rsidRDefault="0088544B" w:rsidP="00F343AC">
            <w:pPr>
              <w:jc w:val="center"/>
              <w:rPr>
                <w:rFonts w:cs="Times New Roman"/>
              </w:rPr>
            </w:pPr>
          </w:p>
        </w:tc>
        <w:tc>
          <w:tcPr>
            <w:tcW w:w="513" w:type="dxa"/>
          </w:tcPr>
          <w:p w14:paraId="170DE576" w14:textId="77777777" w:rsidR="0088544B" w:rsidRPr="008B7810" w:rsidRDefault="0088544B" w:rsidP="00F343AC">
            <w:pPr>
              <w:jc w:val="center"/>
              <w:rPr>
                <w:rFonts w:cs="Times New Roman"/>
              </w:rPr>
            </w:pPr>
          </w:p>
        </w:tc>
        <w:tc>
          <w:tcPr>
            <w:tcW w:w="466" w:type="dxa"/>
          </w:tcPr>
          <w:p w14:paraId="0B28A8DA" w14:textId="77777777" w:rsidR="0088544B" w:rsidRDefault="0088544B" w:rsidP="00F343AC">
            <w:pPr>
              <w:jc w:val="center"/>
              <w:rPr>
                <w:rFonts w:cs="Times New Roman"/>
              </w:rPr>
            </w:pPr>
          </w:p>
        </w:tc>
        <w:tc>
          <w:tcPr>
            <w:tcW w:w="567" w:type="dxa"/>
          </w:tcPr>
          <w:p w14:paraId="31E26386" w14:textId="77777777" w:rsidR="0088544B" w:rsidRPr="008B7810" w:rsidRDefault="0088544B" w:rsidP="00F343AC">
            <w:pPr>
              <w:jc w:val="center"/>
              <w:rPr>
                <w:rFonts w:cs="Times New Roman"/>
              </w:rPr>
            </w:pPr>
          </w:p>
        </w:tc>
        <w:tc>
          <w:tcPr>
            <w:tcW w:w="511" w:type="dxa"/>
          </w:tcPr>
          <w:p w14:paraId="5510EB96" w14:textId="77777777" w:rsidR="0088544B" w:rsidRPr="008B7810" w:rsidRDefault="0088544B" w:rsidP="00F343AC">
            <w:pPr>
              <w:jc w:val="center"/>
              <w:rPr>
                <w:rFonts w:cs="Times New Roman"/>
              </w:rPr>
            </w:pPr>
          </w:p>
        </w:tc>
        <w:tc>
          <w:tcPr>
            <w:tcW w:w="623" w:type="dxa"/>
            <w:gridSpan w:val="2"/>
          </w:tcPr>
          <w:p w14:paraId="052AC684" w14:textId="77777777" w:rsidR="0088544B" w:rsidRPr="008B7810" w:rsidRDefault="0088544B" w:rsidP="00F343AC">
            <w:pPr>
              <w:jc w:val="center"/>
              <w:rPr>
                <w:rFonts w:cs="Times New Roman"/>
              </w:rPr>
            </w:pPr>
          </w:p>
        </w:tc>
        <w:tc>
          <w:tcPr>
            <w:tcW w:w="641" w:type="dxa"/>
          </w:tcPr>
          <w:p w14:paraId="550E7471" w14:textId="77777777" w:rsidR="0088544B" w:rsidRPr="008B7810" w:rsidRDefault="0088544B" w:rsidP="00F343AC">
            <w:pPr>
              <w:jc w:val="center"/>
              <w:rPr>
                <w:rFonts w:cs="Times New Roman"/>
              </w:rPr>
            </w:pPr>
          </w:p>
        </w:tc>
      </w:tr>
      <w:tr w:rsidR="00043C30" w:rsidRPr="008B7810" w14:paraId="3DE1A194" w14:textId="77777777" w:rsidTr="00BF5FF0">
        <w:trPr>
          <w:gridAfter w:val="1"/>
          <w:wAfter w:w="31" w:type="dxa"/>
          <w:trHeight w:val="243"/>
        </w:trPr>
        <w:tc>
          <w:tcPr>
            <w:tcW w:w="3407" w:type="dxa"/>
            <w:gridSpan w:val="4"/>
          </w:tcPr>
          <w:p w14:paraId="637C582B" w14:textId="77777777" w:rsidR="00043C30" w:rsidRPr="00815B9F" w:rsidRDefault="00043C30" w:rsidP="00F343AC">
            <w:pPr>
              <w:rPr>
                <w:rFonts w:cs="Times New Roman"/>
                <w:szCs w:val="26"/>
              </w:rPr>
            </w:pPr>
            <w:r>
              <w:rPr>
                <w:rFonts w:cs="Times New Roman"/>
                <w:szCs w:val="26"/>
              </w:rPr>
              <w:t>Tổng số câu</w:t>
            </w:r>
          </w:p>
        </w:tc>
        <w:tc>
          <w:tcPr>
            <w:tcW w:w="447" w:type="dxa"/>
          </w:tcPr>
          <w:p w14:paraId="344F488E" w14:textId="77777777" w:rsidR="00043C30" w:rsidRPr="008B7810" w:rsidRDefault="00AD5815" w:rsidP="00F343AC">
            <w:pPr>
              <w:jc w:val="center"/>
              <w:rPr>
                <w:rFonts w:cs="Times New Roman"/>
              </w:rPr>
            </w:pPr>
            <w:r>
              <w:rPr>
                <w:rFonts w:cs="Times New Roman"/>
              </w:rPr>
              <w:t>3</w:t>
            </w:r>
          </w:p>
        </w:tc>
        <w:tc>
          <w:tcPr>
            <w:tcW w:w="614" w:type="dxa"/>
          </w:tcPr>
          <w:p w14:paraId="609F4EBE" w14:textId="77777777" w:rsidR="00043C30" w:rsidRPr="008B7810" w:rsidRDefault="00043C30" w:rsidP="00F343AC">
            <w:pPr>
              <w:jc w:val="center"/>
              <w:rPr>
                <w:rFonts w:cs="Times New Roman"/>
              </w:rPr>
            </w:pPr>
            <w:r>
              <w:rPr>
                <w:rFonts w:cs="Times New Roman"/>
              </w:rPr>
              <w:t>2</w:t>
            </w:r>
          </w:p>
        </w:tc>
        <w:tc>
          <w:tcPr>
            <w:tcW w:w="615" w:type="dxa"/>
          </w:tcPr>
          <w:p w14:paraId="5A9CC316" w14:textId="77777777" w:rsidR="00043C30" w:rsidRPr="008B7810" w:rsidRDefault="00AD5815" w:rsidP="00F343AC">
            <w:pPr>
              <w:jc w:val="center"/>
              <w:rPr>
                <w:rFonts w:cs="Times New Roman"/>
              </w:rPr>
            </w:pPr>
            <w:r>
              <w:rPr>
                <w:rFonts w:cs="Times New Roman"/>
              </w:rPr>
              <w:t>1</w:t>
            </w:r>
          </w:p>
        </w:tc>
        <w:tc>
          <w:tcPr>
            <w:tcW w:w="263" w:type="dxa"/>
          </w:tcPr>
          <w:p w14:paraId="4AF50AB1" w14:textId="77777777" w:rsidR="00043C30" w:rsidRPr="008B7810" w:rsidRDefault="00043C30" w:rsidP="00F343AC">
            <w:pPr>
              <w:jc w:val="center"/>
              <w:rPr>
                <w:rFonts w:cs="Times New Roman"/>
              </w:rPr>
            </w:pPr>
          </w:p>
        </w:tc>
        <w:tc>
          <w:tcPr>
            <w:tcW w:w="526" w:type="dxa"/>
            <w:gridSpan w:val="2"/>
          </w:tcPr>
          <w:p w14:paraId="35A81120" w14:textId="77777777" w:rsidR="00043C30" w:rsidRPr="008B7810" w:rsidRDefault="00AD5815" w:rsidP="00F343AC">
            <w:pPr>
              <w:jc w:val="center"/>
              <w:rPr>
                <w:rFonts w:cs="Times New Roman"/>
              </w:rPr>
            </w:pPr>
            <w:r>
              <w:rPr>
                <w:rFonts w:cs="Times New Roman"/>
              </w:rPr>
              <w:t>4</w:t>
            </w:r>
          </w:p>
        </w:tc>
        <w:tc>
          <w:tcPr>
            <w:tcW w:w="264" w:type="dxa"/>
          </w:tcPr>
          <w:p w14:paraId="0BA5D6E3" w14:textId="77777777" w:rsidR="00043C30" w:rsidRPr="008B7810" w:rsidRDefault="00043C30" w:rsidP="00F343AC">
            <w:pPr>
              <w:jc w:val="center"/>
              <w:rPr>
                <w:rFonts w:cs="Times New Roman"/>
              </w:rPr>
            </w:pPr>
          </w:p>
        </w:tc>
        <w:tc>
          <w:tcPr>
            <w:tcW w:w="702" w:type="dxa"/>
          </w:tcPr>
          <w:p w14:paraId="74318945" w14:textId="77777777" w:rsidR="00043C30" w:rsidRPr="008B7810" w:rsidRDefault="00043C30" w:rsidP="00F343AC">
            <w:pPr>
              <w:jc w:val="center"/>
              <w:rPr>
                <w:rFonts w:cs="Times New Roman"/>
              </w:rPr>
            </w:pPr>
          </w:p>
        </w:tc>
        <w:tc>
          <w:tcPr>
            <w:tcW w:w="614" w:type="dxa"/>
            <w:gridSpan w:val="2"/>
          </w:tcPr>
          <w:p w14:paraId="2B6C0EDC" w14:textId="77777777" w:rsidR="00043C30" w:rsidRPr="008B7810" w:rsidRDefault="00043C30" w:rsidP="00F343AC">
            <w:pPr>
              <w:jc w:val="center"/>
              <w:rPr>
                <w:rFonts w:cs="Times New Roman"/>
              </w:rPr>
            </w:pPr>
          </w:p>
        </w:tc>
        <w:tc>
          <w:tcPr>
            <w:tcW w:w="264" w:type="dxa"/>
          </w:tcPr>
          <w:p w14:paraId="6B82CBE3" w14:textId="77777777" w:rsidR="00043C30" w:rsidRPr="008B7810" w:rsidRDefault="00043C30" w:rsidP="00F343AC">
            <w:pPr>
              <w:jc w:val="center"/>
              <w:rPr>
                <w:rFonts w:cs="Times New Roman"/>
              </w:rPr>
            </w:pPr>
          </w:p>
        </w:tc>
        <w:tc>
          <w:tcPr>
            <w:tcW w:w="400" w:type="dxa"/>
          </w:tcPr>
          <w:p w14:paraId="13D4A5A0" w14:textId="77777777" w:rsidR="00043C30" w:rsidRPr="008B7810" w:rsidRDefault="00043C30" w:rsidP="00F343AC">
            <w:pPr>
              <w:jc w:val="center"/>
              <w:rPr>
                <w:rFonts w:cs="Times New Roman"/>
              </w:rPr>
            </w:pPr>
            <w:r>
              <w:rPr>
                <w:rFonts w:cs="Times New Roman"/>
              </w:rPr>
              <w:t>1</w:t>
            </w:r>
          </w:p>
        </w:tc>
        <w:tc>
          <w:tcPr>
            <w:tcW w:w="513" w:type="dxa"/>
          </w:tcPr>
          <w:p w14:paraId="5FE29CCD" w14:textId="77777777" w:rsidR="00043C30" w:rsidRPr="008B7810" w:rsidRDefault="00043C30" w:rsidP="00F343AC">
            <w:pPr>
              <w:jc w:val="center"/>
              <w:rPr>
                <w:rFonts w:cs="Times New Roman"/>
              </w:rPr>
            </w:pPr>
          </w:p>
        </w:tc>
        <w:tc>
          <w:tcPr>
            <w:tcW w:w="466" w:type="dxa"/>
          </w:tcPr>
          <w:p w14:paraId="13A64EB9" w14:textId="77777777" w:rsidR="00043C30" w:rsidRPr="008B7810" w:rsidRDefault="00043C30" w:rsidP="00F343AC">
            <w:pPr>
              <w:jc w:val="center"/>
              <w:rPr>
                <w:rFonts w:cs="Times New Roman"/>
              </w:rPr>
            </w:pPr>
          </w:p>
        </w:tc>
        <w:tc>
          <w:tcPr>
            <w:tcW w:w="567" w:type="dxa"/>
          </w:tcPr>
          <w:p w14:paraId="6E26D869" w14:textId="77777777" w:rsidR="00043C30" w:rsidRPr="008B7810" w:rsidRDefault="00043C30" w:rsidP="00F343AC">
            <w:pPr>
              <w:jc w:val="center"/>
              <w:rPr>
                <w:rFonts w:cs="Times New Roman"/>
              </w:rPr>
            </w:pPr>
          </w:p>
        </w:tc>
        <w:tc>
          <w:tcPr>
            <w:tcW w:w="511" w:type="dxa"/>
          </w:tcPr>
          <w:p w14:paraId="63491FBD" w14:textId="77777777" w:rsidR="00043C30" w:rsidRPr="008B7810" w:rsidRDefault="00043C30" w:rsidP="00F343AC">
            <w:pPr>
              <w:jc w:val="center"/>
              <w:rPr>
                <w:rFonts w:cs="Times New Roman"/>
              </w:rPr>
            </w:pPr>
          </w:p>
        </w:tc>
        <w:tc>
          <w:tcPr>
            <w:tcW w:w="623" w:type="dxa"/>
            <w:gridSpan w:val="2"/>
          </w:tcPr>
          <w:p w14:paraId="07538F93" w14:textId="77777777" w:rsidR="00043C30" w:rsidRPr="008B7810" w:rsidRDefault="00043C30" w:rsidP="00F343AC">
            <w:pPr>
              <w:jc w:val="center"/>
              <w:rPr>
                <w:rFonts w:cs="Times New Roman"/>
              </w:rPr>
            </w:pPr>
          </w:p>
        </w:tc>
        <w:tc>
          <w:tcPr>
            <w:tcW w:w="641" w:type="dxa"/>
          </w:tcPr>
          <w:p w14:paraId="2BB79BD2" w14:textId="77777777" w:rsidR="00043C30" w:rsidRPr="008B7810" w:rsidRDefault="00043C30" w:rsidP="00F343AC">
            <w:pPr>
              <w:jc w:val="center"/>
              <w:rPr>
                <w:rFonts w:cs="Times New Roman"/>
              </w:rPr>
            </w:pPr>
          </w:p>
        </w:tc>
      </w:tr>
      <w:tr w:rsidR="00043C30" w:rsidRPr="008B7810" w14:paraId="416CA4D8" w14:textId="77777777" w:rsidTr="00BF5FF0">
        <w:trPr>
          <w:gridAfter w:val="1"/>
          <w:wAfter w:w="31" w:type="dxa"/>
          <w:trHeight w:val="243"/>
        </w:trPr>
        <w:tc>
          <w:tcPr>
            <w:tcW w:w="3407" w:type="dxa"/>
            <w:gridSpan w:val="4"/>
          </w:tcPr>
          <w:p w14:paraId="14007FE3" w14:textId="77777777" w:rsidR="00043C30" w:rsidRDefault="00043C30" w:rsidP="00F343AC">
            <w:pPr>
              <w:rPr>
                <w:rFonts w:cs="Times New Roman"/>
                <w:szCs w:val="26"/>
              </w:rPr>
            </w:pPr>
            <w:r>
              <w:rPr>
                <w:rFonts w:cs="Times New Roman"/>
                <w:szCs w:val="26"/>
              </w:rPr>
              <w:t>Tổng số điểm</w:t>
            </w:r>
          </w:p>
        </w:tc>
        <w:tc>
          <w:tcPr>
            <w:tcW w:w="447" w:type="dxa"/>
          </w:tcPr>
          <w:p w14:paraId="7236E820" w14:textId="77777777" w:rsidR="00043C30" w:rsidRPr="00AD5815" w:rsidRDefault="00AD5815" w:rsidP="00F343AC">
            <w:pPr>
              <w:jc w:val="center"/>
              <w:rPr>
                <w:rFonts w:cs="Times New Roman"/>
                <w:sz w:val="20"/>
                <w:szCs w:val="20"/>
              </w:rPr>
            </w:pPr>
            <w:r w:rsidRPr="00AD5815">
              <w:rPr>
                <w:rFonts w:cs="Times New Roman"/>
                <w:sz w:val="20"/>
                <w:szCs w:val="20"/>
              </w:rPr>
              <w:t>0.75</w:t>
            </w:r>
          </w:p>
        </w:tc>
        <w:tc>
          <w:tcPr>
            <w:tcW w:w="614" w:type="dxa"/>
          </w:tcPr>
          <w:p w14:paraId="3F740A76" w14:textId="77777777" w:rsidR="00043C30" w:rsidRPr="00AD5815" w:rsidRDefault="00043C30" w:rsidP="00F343AC">
            <w:pPr>
              <w:jc w:val="center"/>
              <w:rPr>
                <w:rFonts w:cs="Times New Roman"/>
                <w:sz w:val="20"/>
                <w:szCs w:val="20"/>
              </w:rPr>
            </w:pPr>
            <w:r w:rsidRPr="00AD5815">
              <w:rPr>
                <w:rFonts w:cs="Times New Roman"/>
                <w:sz w:val="20"/>
                <w:szCs w:val="20"/>
              </w:rPr>
              <w:t>0.5</w:t>
            </w:r>
          </w:p>
        </w:tc>
        <w:tc>
          <w:tcPr>
            <w:tcW w:w="615" w:type="dxa"/>
          </w:tcPr>
          <w:p w14:paraId="61C22E00" w14:textId="77777777" w:rsidR="00043C30" w:rsidRPr="00AD5815" w:rsidRDefault="00043C30" w:rsidP="00F343AC">
            <w:pPr>
              <w:jc w:val="center"/>
              <w:rPr>
                <w:rFonts w:cs="Times New Roman"/>
                <w:sz w:val="20"/>
                <w:szCs w:val="20"/>
              </w:rPr>
            </w:pPr>
            <w:r w:rsidRPr="00AD5815">
              <w:rPr>
                <w:rFonts w:cs="Times New Roman"/>
                <w:sz w:val="20"/>
                <w:szCs w:val="20"/>
              </w:rPr>
              <w:t>0.</w:t>
            </w:r>
            <w:r w:rsidR="00AD5815">
              <w:rPr>
                <w:rFonts w:cs="Times New Roman"/>
                <w:sz w:val="20"/>
                <w:szCs w:val="20"/>
              </w:rPr>
              <w:t>2</w:t>
            </w:r>
            <w:r w:rsidRPr="00AD5815">
              <w:rPr>
                <w:rFonts w:cs="Times New Roman"/>
                <w:sz w:val="20"/>
                <w:szCs w:val="20"/>
              </w:rPr>
              <w:t>5</w:t>
            </w:r>
          </w:p>
        </w:tc>
        <w:tc>
          <w:tcPr>
            <w:tcW w:w="263" w:type="dxa"/>
          </w:tcPr>
          <w:p w14:paraId="716BADBC" w14:textId="77777777" w:rsidR="00043C30" w:rsidRPr="00AD5815" w:rsidRDefault="00043C30" w:rsidP="00F343AC">
            <w:pPr>
              <w:jc w:val="center"/>
              <w:rPr>
                <w:rFonts w:cs="Times New Roman"/>
                <w:sz w:val="20"/>
                <w:szCs w:val="20"/>
              </w:rPr>
            </w:pPr>
          </w:p>
        </w:tc>
        <w:tc>
          <w:tcPr>
            <w:tcW w:w="526" w:type="dxa"/>
            <w:gridSpan w:val="2"/>
          </w:tcPr>
          <w:p w14:paraId="4AF4E92D" w14:textId="77777777" w:rsidR="00043C30" w:rsidRPr="00AD5815" w:rsidRDefault="00AD5815" w:rsidP="00F343AC">
            <w:pPr>
              <w:jc w:val="center"/>
              <w:rPr>
                <w:rFonts w:cs="Times New Roman"/>
                <w:sz w:val="20"/>
                <w:szCs w:val="20"/>
              </w:rPr>
            </w:pPr>
            <w:r w:rsidRPr="00AD5815">
              <w:rPr>
                <w:rFonts w:cs="Times New Roman"/>
                <w:sz w:val="20"/>
                <w:szCs w:val="20"/>
              </w:rPr>
              <w:t>2</w:t>
            </w:r>
          </w:p>
        </w:tc>
        <w:tc>
          <w:tcPr>
            <w:tcW w:w="264" w:type="dxa"/>
          </w:tcPr>
          <w:p w14:paraId="30A24222" w14:textId="77777777" w:rsidR="00043C30" w:rsidRPr="00AD5815" w:rsidRDefault="00043C30" w:rsidP="00F343AC">
            <w:pPr>
              <w:jc w:val="center"/>
              <w:rPr>
                <w:rFonts w:cs="Times New Roman"/>
                <w:sz w:val="20"/>
                <w:szCs w:val="20"/>
              </w:rPr>
            </w:pPr>
          </w:p>
        </w:tc>
        <w:tc>
          <w:tcPr>
            <w:tcW w:w="702" w:type="dxa"/>
          </w:tcPr>
          <w:p w14:paraId="5BCFE393" w14:textId="77777777" w:rsidR="00043C30" w:rsidRPr="00AD5815" w:rsidRDefault="00043C30" w:rsidP="00F343AC">
            <w:pPr>
              <w:jc w:val="center"/>
              <w:rPr>
                <w:rFonts w:cs="Times New Roman"/>
                <w:sz w:val="20"/>
                <w:szCs w:val="20"/>
              </w:rPr>
            </w:pPr>
          </w:p>
        </w:tc>
        <w:tc>
          <w:tcPr>
            <w:tcW w:w="614" w:type="dxa"/>
            <w:gridSpan w:val="2"/>
          </w:tcPr>
          <w:p w14:paraId="515A5458" w14:textId="77777777" w:rsidR="00043C30" w:rsidRPr="00AD5815" w:rsidRDefault="00043C30" w:rsidP="00F343AC">
            <w:pPr>
              <w:jc w:val="center"/>
              <w:rPr>
                <w:rFonts w:cs="Times New Roman"/>
                <w:sz w:val="20"/>
                <w:szCs w:val="20"/>
              </w:rPr>
            </w:pPr>
          </w:p>
        </w:tc>
        <w:tc>
          <w:tcPr>
            <w:tcW w:w="264" w:type="dxa"/>
          </w:tcPr>
          <w:p w14:paraId="11629AEC" w14:textId="77777777" w:rsidR="00043C30" w:rsidRPr="00AD5815" w:rsidRDefault="00043C30" w:rsidP="00F343AC">
            <w:pPr>
              <w:jc w:val="center"/>
              <w:rPr>
                <w:rFonts w:cs="Times New Roman"/>
                <w:sz w:val="20"/>
                <w:szCs w:val="20"/>
              </w:rPr>
            </w:pPr>
          </w:p>
        </w:tc>
        <w:tc>
          <w:tcPr>
            <w:tcW w:w="400" w:type="dxa"/>
          </w:tcPr>
          <w:p w14:paraId="0EDE193E" w14:textId="77777777" w:rsidR="00043C30" w:rsidRPr="00AD5815" w:rsidRDefault="00043C30" w:rsidP="00F343AC">
            <w:pPr>
              <w:jc w:val="center"/>
              <w:rPr>
                <w:rFonts w:cs="Times New Roman"/>
                <w:sz w:val="20"/>
                <w:szCs w:val="20"/>
              </w:rPr>
            </w:pPr>
            <w:r w:rsidRPr="00AD5815">
              <w:rPr>
                <w:rFonts w:cs="Times New Roman"/>
                <w:sz w:val="20"/>
                <w:szCs w:val="20"/>
              </w:rPr>
              <w:t>1đ</w:t>
            </w:r>
          </w:p>
        </w:tc>
        <w:tc>
          <w:tcPr>
            <w:tcW w:w="513" w:type="dxa"/>
          </w:tcPr>
          <w:p w14:paraId="797B1A44" w14:textId="77777777" w:rsidR="00043C30" w:rsidRPr="008B7810" w:rsidRDefault="00043C30" w:rsidP="00F343AC">
            <w:pPr>
              <w:jc w:val="center"/>
              <w:rPr>
                <w:rFonts w:cs="Times New Roman"/>
              </w:rPr>
            </w:pPr>
          </w:p>
        </w:tc>
        <w:tc>
          <w:tcPr>
            <w:tcW w:w="466" w:type="dxa"/>
          </w:tcPr>
          <w:p w14:paraId="02AB8C22" w14:textId="77777777" w:rsidR="00043C30" w:rsidRPr="008B7810" w:rsidRDefault="00043C30" w:rsidP="00F343AC">
            <w:pPr>
              <w:jc w:val="center"/>
              <w:rPr>
                <w:rFonts w:cs="Times New Roman"/>
              </w:rPr>
            </w:pPr>
            <w:r>
              <w:rPr>
                <w:rFonts w:cs="Times New Roman"/>
              </w:rPr>
              <w:t>0.5</w:t>
            </w:r>
          </w:p>
        </w:tc>
        <w:tc>
          <w:tcPr>
            <w:tcW w:w="567" w:type="dxa"/>
          </w:tcPr>
          <w:p w14:paraId="0A2B9759" w14:textId="77777777" w:rsidR="00043C30" w:rsidRPr="008B7810" w:rsidRDefault="00043C30" w:rsidP="00F343AC">
            <w:pPr>
              <w:jc w:val="center"/>
              <w:rPr>
                <w:rFonts w:cs="Times New Roman"/>
              </w:rPr>
            </w:pPr>
          </w:p>
        </w:tc>
        <w:tc>
          <w:tcPr>
            <w:tcW w:w="511" w:type="dxa"/>
          </w:tcPr>
          <w:p w14:paraId="4559DE24" w14:textId="77777777" w:rsidR="00043C30" w:rsidRPr="008B7810" w:rsidRDefault="00043C30" w:rsidP="00F343AC">
            <w:pPr>
              <w:jc w:val="center"/>
              <w:rPr>
                <w:rFonts w:cs="Times New Roman"/>
              </w:rPr>
            </w:pPr>
          </w:p>
        </w:tc>
        <w:tc>
          <w:tcPr>
            <w:tcW w:w="623" w:type="dxa"/>
            <w:gridSpan w:val="2"/>
          </w:tcPr>
          <w:p w14:paraId="23ABED60" w14:textId="77777777" w:rsidR="00043C30" w:rsidRPr="008B7810" w:rsidRDefault="00043C30" w:rsidP="00F343AC">
            <w:pPr>
              <w:jc w:val="center"/>
              <w:rPr>
                <w:rFonts w:cs="Times New Roman"/>
              </w:rPr>
            </w:pPr>
          </w:p>
        </w:tc>
        <w:tc>
          <w:tcPr>
            <w:tcW w:w="641" w:type="dxa"/>
          </w:tcPr>
          <w:p w14:paraId="15BE526C" w14:textId="77777777" w:rsidR="00043C30" w:rsidRPr="008B7810" w:rsidRDefault="00043C30" w:rsidP="00F343AC">
            <w:pPr>
              <w:jc w:val="center"/>
              <w:rPr>
                <w:rFonts w:cs="Times New Roman"/>
              </w:rPr>
            </w:pPr>
          </w:p>
        </w:tc>
      </w:tr>
      <w:tr w:rsidR="00043C30" w:rsidRPr="008B7810" w14:paraId="6C2D2194" w14:textId="77777777" w:rsidTr="00BF5FF0">
        <w:trPr>
          <w:gridAfter w:val="1"/>
          <w:wAfter w:w="31" w:type="dxa"/>
          <w:trHeight w:val="243"/>
        </w:trPr>
        <w:tc>
          <w:tcPr>
            <w:tcW w:w="3407" w:type="dxa"/>
            <w:gridSpan w:val="4"/>
          </w:tcPr>
          <w:p w14:paraId="7FFCC15D" w14:textId="77777777" w:rsidR="00043C30" w:rsidRPr="00D768E8" w:rsidRDefault="00043C30" w:rsidP="00F343AC">
            <w:pPr>
              <w:rPr>
                <w:rFonts w:cs="Times New Roman"/>
                <w:b/>
                <w:szCs w:val="26"/>
              </w:rPr>
            </w:pPr>
            <w:r w:rsidRPr="00D768E8">
              <w:rPr>
                <w:rFonts w:cs="Times New Roman"/>
                <w:b/>
                <w:szCs w:val="26"/>
              </w:rPr>
              <w:t>Tỉ lệ</w:t>
            </w:r>
          </w:p>
        </w:tc>
        <w:tc>
          <w:tcPr>
            <w:tcW w:w="1676" w:type="dxa"/>
            <w:gridSpan w:val="3"/>
          </w:tcPr>
          <w:p w14:paraId="1E931741" w14:textId="77777777" w:rsidR="00043C30" w:rsidRPr="00D768E8" w:rsidRDefault="000660E8" w:rsidP="00F343AC">
            <w:pPr>
              <w:jc w:val="center"/>
              <w:rPr>
                <w:rFonts w:cs="Times New Roman"/>
                <w:b/>
              </w:rPr>
            </w:pPr>
            <w:r>
              <w:rPr>
                <w:rFonts w:cs="Times New Roman"/>
                <w:b/>
              </w:rPr>
              <w:t>15</w:t>
            </w:r>
          </w:p>
        </w:tc>
        <w:tc>
          <w:tcPr>
            <w:tcW w:w="1053" w:type="dxa"/>
            <w:gridSpan w:val="4"/>
          </w:tcPr>
          <w:p w14:paraId="0BEFE5DE" w14:textId="77777777" w:rsidR="00043C30" w:rsidRPr="00D768E8" w:rsidRDefault="000660E8" w:rsidP="00F343AC">
            <w:pPr>
              <w:jc w:val="center"/>
              <w:rPr>
                <w:rFonts w:cs="Times New Roman"/>
                <w:b/>
              </w:rPr>
            </w:pPr>
            <w:r>
              <w:rPr>
                <w:rFonts w:cs="Times New Roman"/>
                <w:b/>
              </w:rPr>
              <w:t>20</w:t>
            </w:r>
          </w:p>
        </w:tc>
        <w:tc>
          <w:tcPr>
            <w:tcW w:w="1580" w:type="dxa"/>
            <w:gridSpan w:val="4"/>
          </w:tcPr>
          <w:p w14:paraId="0D52338B" w14:textId="77777777" w:rsidR="00043C30" w:rsidRPr="00D768E8" w:rsidRDefault="00043C30" w:rsidP="00F343AC">
            <w:pPr>
              <w:jc w:val="center"/>
              <w:rPr>
                <w:rFonts w:cs="Times New Roman"/>
                <w:b/>
              </w:rPr>
            </w:pPr>
          </w:p>
        </w:tc>
        <w:tc>
          <w:tcPr>
            <w:tcW w:w="1379" w:type="dxa"/>
            <w:gridSpan w:val="3"/>
          </w:tcPr>
          <w:p w14:paraId="25901053" w14:textId="77777777" w:rsidR="00043C30" w:rsidRPr="00D768E8" w:rsidRDefault="000660E8" w:rsidP="00F343AC">
            <w:pPr>
              <w:jc w:val="center"/>
              <w:rPr>
                <w:rFonts w:cs="Times New Roman"/>
                <w:b/>
              </w:rPr>
            </w:pPr>
            <w:r>
              <w:rPr>
                <w:rFonts w:cs="Times New Roman"/>
                <w:b/>
              </w:rPr>
              <w:t>15</w:t>
            </w:r>
          </w:p>
        </w:tc>
        <w:tc>
          <w:tcPr>
            <w:tcW w:w="567" w:type="dxa"/>
          </w:tcPr>
          <w:p w14:paraId="22CEF5CE" w14:textId="77777777" w:rsidR="00043C30" w:rsidRPr="00D768E8" w:rsidRDefault="00043C30" w:rsidP="00F343AC">
            <w:pPr>
              <w:jc w:val="center"/>
              <w:rPr>
                <w:rFonts w:cs="Times New Roman"/>
                <w:b/>
              </w:rPr>
            </w:pPr>
          </w:p>
        </w:tc>
        <w:tc>
          <w:tcPr>
            <w:tcW w:w="511" w:type="dxa"/>
          </w:tcPr>
          <w:p w14:paraId="78B89568" w14:textId="77777777" w:rsidR="00043C30" w:rsidRPr="00D768E8" w:rsidRDefault="00043C30" w:rsidP="00F343AC">
            <w:pPr>
              <w:jc w:val="center"/>
              <w:rPr>
                <w:rFonts w:cs="Times New Roman"/>
                <w:b/>
              </w:rPr>
            </w:pPr>
          </w:p>
        </w:tc>
        <w:tc>
          <w:tcPr>
            <w:tcW w:w="623" w:type="dxa"/>
            <w:gridSpan w:val="2"/>
          </w:tcPr>
          <w:p w14:paraId="5C48B21D" w14:textId="77777777" w:rsidR="00043C30" w:rsidRPr="00D768E8" w:rsidRDefault="00043C30" w:rsidP="00F343AC">
            <w:pPr>
              <w:jc w:val="center"/>
              <w:rPr>
                <w:rFonts w:cs="Times New Roman"/>
                <w:b/>
              </w:rPr>
            </w:pPr>
          </w:p>
        </w:tc>
        <w:tc>
          <w:tcPr>
            <w:tcW w:w="641" w:type="dxa"/>
          </w:tcPr>
          <w:p w14:paraId="6BE5DBC6" w14:textId="77777777" w:rsidR="00043C30" w:rsidRPr="00D768E8" w:rsidRDefault="000660E8" w:rsidP="00F343AC">
            <w:pPr>
              <w:jc w:val="center"/>
              <w:rPr>
                <w:rFonts w:cs="Times New Roman"/>
                <w:b/>
              </w:rPr>
            </w:pPr>
            <w:r>
              <w:rPr>
                <w:rFonts w:cs="Times New Roman"/>
                <w:b/>
              </w:rPr>
              <w:t>50</w:t>
            </w:r>
          </w:p>
        </w:tc>
      </w:tr>
      <w:tr w:rsidR="00043C30" w:rsidRPr="008B7810" w14:paraId="0E98C7AC" w14:textId="77777777" w:rsidTr="007457D4">
        <w:trPr>
          <w:gridAfter w:val="1"/>
          <w:wAfter w:w="31" w:type="dxa"/>
          <w:trHeight w:val="243"/>
        </w:trPr>
        <w:tc>
          <w:tcPr>
            <w:tcW w:w="11437" w:type="dxa"/>
            <w:gridSpan w:val="23"/>
            <w:shd w:val="clear" w:color="auto" w:fill="FDE9D9" w:themeFill="accent6" w:themeFillTint="33"/>
          </w:tcPr>
          <w:p w14:paraId="1A6E2547" w14:textId="34A98218" w:rsidR="00043C30" w:rsidRPr="007457D4" w:rsidRDefault="007457D4" w:rsidP="00F343AC">
            <w:pPr>
              <w:jc w:val="center"/>
              <w:rPr>
                <w:rFonts w:cs="Times New Roman"/>
                <w:b/>
                <w:bCs/>
              </w:rPr>
            </w:pPr>
            <w:r w:rsidRPr="007457D4">
              <w:rPr>
                <w:rFonts w:cs="Times New Roman"/>
                <w:b/>
                <w:bCs/>
                <w:szCs w:val="26"/>
              </w:rPr>
              <w:t>PHÂN MÔN ĐỊA LÍ</w:t>
            </w:r>
          </w:p>
        </w:tc>
      </w:tr>
      <w:tr w:rsidR="00043C30" w:rsidRPr="008B7810" w14:paraId="3BB17D1B" w14:textId="77777777" w:rsidTr="00BF5FF0">
        <w:trPr>
          <w:gridAfter w:val="1"/>
          <w:wAfter w:w="31" w:type="dxa"/>
          <w:trHeight w:val="243"/>
        </w:trPr>
        <w:tc>
          <w:tcPr>
            <w:tcW w:w="342" w:type="dxa"/>
            <w:gridSpan w:val="2"/>
          </w:tcPr>
          <w:p w14:paraId="1630D1C7" w14:textId="77777777" w:rsidR="00043C30" w:rsidRDefault="00043C30" w:rsidP="00F343AC">
            <w:pPr>
              <w:rPr>
                <w:rFonts w:cs="Times New Roman"/>
                <w:szCs w:val="26"/>
              </w:rPr>
            </w:pPr>
            <w:r>
              <w:rPr>
                <w:rFonts w:cs="Times New Roman"/>
                <w:szCs w:val="26"/>
              </w:rPr>
              <w:t>1</w:t>
            </w:r>
          </w:p>
        </w:tc>
        <w:tc>
          <w:tcPr>
            <w:tcW w:w="963" w:type="dxa"/>
          </w:tcPr>
          <w:p w14:paraId="69EC6CEC" w14:textId="77777777" w:rsidR="00043C30" w:rsidRDefault="00043C30" w:rsidP="00F343AC">
            <w:pPr>
              <w:rPr>
                <w:rFonts w:eastAsia="Calibri"/>
                <w:bCs/>
                <w:color w:val="000000"/>
                <w:szCs w:val="26"/>
              </w:rPr>
            </w:pPr>
            <w:r>
              <w:rPr>
                <w:rFonts w:eastAsia="Calibri"/>
                <w:bCs/>
                <w:color w:val="000000"/>
                <w:szCs w:val="26"/>
              </w:rPr>
              <w:t>Bản đồ phương tiện thể hiện trên bề mặt đất</w:t>
            </w:r>
          </w:p>
          <w:p w14:paraId="2E1B8B54" w14:textId="77777777" w:rsidR="00043C30" w:rsidRDefault="00043C30" w:rsidP="00F343AC">
            <w:pPr>
              <w:rPr>
                <w:rFonts w:cs="Times New Roman"/>
                <w:szCs w:val="26"/>
              </w:rPr>
            </w:pPr>
          </w:p>
        </w:tc>
        <w:tc>
          <w:tcPr>
            <w:tcW w:w="2102" w:type="dxa"/>
          </w:tcPr>
          <w:p w14:paraId="71BCD713" w14:textId="77777777" w:rsidR="00043C30" w:rsidRDefault="00043C30" w:rsidP="00F343AC">
            <w:pPr>
              <w:rPr>
                <w:rFonts w:cs="Times New Roman"/>
                <w:szCs w:val="26"/>
              </w:rPr>
            </w:pPr>
            <w:r>
              <w:rPr>
                <w:rFonts w:cs="Times New Roman"/>
                <w:szCs w:val="26"/>
              </w:rPr>
              <w:t>-Hệ thống kinh vĩ tuyến</w:t>
            </w:r>
          </w:p>
          <w:p w14:paraId="7493F1A1" w14:textId="77777777" w:rsidR="00043C30" w:rsidRDefault="00043C30" w:rsidP="00F343AC">
            <w:pPr>
              <w:rPr>
                <w:rFonts w:cs="Times New Roman"/>
                <w:szCs w:val="26"/>
              </w:rPr>
            </w:pPr>
            <w:r>
              <w:rPr>
                <w:rFonts w:cs="Times New Roman"/>
                <w:szCs w:val="26"/>
              </w:rPr>
              <w:t>-Tọa độ địa lí</w:t>
            </w:r>
          </w:p>
          <w:p w14:paraId="6AA9A5E5" w14:textId="77777777" w:rsidR="00043C30" w:rsidRDefault="00043C30" w:rsidP="00F343AC">
            <w:pPr>
              <w:rPr>
                <w:rFonts w:cs="Times New Roman"/>
                <w:szCs w:val="26"/>
              </w:rPr>
            </w:pPr>
            <w:r>
              <w:rPr>
                <w:rFonts w:cs="Times New Roman"/>
                <w:szCs w:val="26"/>
              </w:rPr>
              <w:t>-Kí hiệu bản đồ, chú giải</w:t>
            </w:r>
          </w:p>
          <w:p w14:paraId="094E3E80" w14:textId="77777777" w:rsidR="00043C30" w:rsidRDefault="00043C30" w:rsidP="00F343AC">
            <w:pPr>
              <w:rPr>
                <w:rFonts w:cs="Times New Roman"/>
                <w:szCs w:val="26"/>
              </w:rPr>
            </w:pPr>
            <w:r>
              <w:rPr>
                <w:rFonts w:cs="Times New Roman"/>
                <w:szCs w:val="26"/>
              </w:rPr>
              <w:t>-Phương hướng trên bản đồ</w:t>
            </w:r>
          </w:p>
          <w:p w14:paraId="19C07517" w14:textId="77777777" w:rsidR="00043C30" w:rsidRDefault="00043C30" w:rsidP="00F343AC">
            <w:pPr>
              <w:rPr>
                <w:rFonts w:cs="Times New Roman"/>
                <w:szCs w:val="26"/>
              </w:rPr>
            </w:pPr>
            <w:r>
              <w:rPr>
                <w:rFonts w:cs="Times New Roman"/>
                <w:szCs w:val="26"/>
              </w:rPr>
              <w:t>-Tỉ lệ bản đồ</w:t>
            </w:r>
          </w:p>
          <w:p w14:paraId="0758BCDD" w14:textId="77777777" w:rsidR="00043C30" w:rsidRDefault="00043C30" w:rsidP="00F343AC">
            <w:pPr>
              <w:rPr>
                <w:rFonts w:cs="Times New Roman"/>
                <w:szCs w:val="26"/>
              </w:rPr>
            </w:pPr>
            <w:r>
              <w:rPr>
                <w:rFonts w:cs="Times New Roman"/>
                <w:szCs w:val="26"/>
              </w:rPr>
              <w:t>-Tìm đường đi trên bản đồ</w:t>
            </w:r>
          </w:p>
          <w:p w14:paraId="72522507" w14:textId="77777777" w:rsidR="00043C30" w:rsidRDefault="00043C30" w:rsidP="00F343AC">
            <w:pPr>
              <w:rPr>
                <w:rFonts w:cs="Times New Roman"/>
                <w:szCs w:val="26"/>
              </w:rPr>
            </w:pPr>
            <w:r>
              <w:rPr>
                <w:rFonts w:cs="Times New Roman"/>
                <w:szCs w:val="26"/>
              </w:rPr>
              <w:t>-Lược đồ trí nhớ</w:t>
            </w:r>
          </w:p>
        </w:tc>
        <w:tc>
          <w:tcPr>
            <w:tcW w:w="447" w:type="dxa"/>
          </w:tcPr>
          <w:p w14:paraId="546366F7" w14:textId="77777777" w:rsidR="00043C30" w:rsidRPr="008B7810" w:rsidRDefault="0088544B" w:rsidP="00F343AC">
            <w:pPr>
              <w:jc w:val="center"/>
              <w:rPr>
                <w:rFonts w:cs="Times New Roman"/>
              </w:rPr>
            </w:pPr>
            <w:r>
              <w:rPr>
                <w:rFonts w:cs="Times New Roman"/>
              </w:rPr>
              <w:t>1</w:t>
            </w:r>
            <w:r w:rsidR="00043C30">
              <w:rPr>
                <w:rFonts w:cs="Times New Roman"/>
              </w:rPr>
              <w:t>TN</w:t>
            </w:r>
          </w:p>
        </w:tc>
        <w:tc>
          <w:tcPr>
            <w:tcW w:w="614" w:type="dxa"/>
          </w:tcPr>
          <w:p w14:paraId="04720174" w14:textId="77777777" w:rsidR="00043C30" w:rsidRPr="008B7810" w:rsidRDefault="00043C30" w:rsidP="00F343AC">
            <w:pPr>
              <w:jc w:val="center"/>
              <w:rPr>
                <w:rFonts w:cs="Times New Roman"/>
              </w:rPr>
            </w:pPr>
          </w:p>
        </w:tc>
        <w:tc>
          <w:tcPr>
            <w:tcW w:w="615" w:type="dxa"/>
          </w:tcPr>
          <w:p w14:paraId="24AE6BF3" w14:textId="77777777" w:rsidR="00043C30" w:rsidRPr="008B7810" w:rsidRDefault="00043C30" w:rsidP="00F343AC">
            <w:pPr>
              <w:jc w:val="center"/>
              <w:rPr>
                <w:rFonts w:cs="Times New Roman"/>
              </w:rPr>
            </w:pPr>
            <w:r>
              <w:rPr>
                <w:rFonts w:cs="Times New Roman"/>
              </w:rPr>
              <w:t>1TN</w:t>
            </w:r>
          </w:p>
        </w:tc>
        <w:tc>
          <w:tcPr>
            <w:tcW w:w="263" w:type="dxa"/>
          </w:tcPr>
          <w:p w14:paraId="52701494" w14:textId="77777777" w:rsidR="00043C30" w:rsidRPr="008B7810" w:rsidRDefault="00043C30" w:rsidP="00F343AC">
            <w:pPr>
              <w:jc w:val="center"/>
              <w:rPr>
                <w:rFonts w:cs="Times New Roman"/>
              </w:rPr>
            </w:pPr>
          </w:p>
        </w:tc>
        <w:tc>
          <w:tcPr>
            <w:tcW w:w="395" w:type="dxa"/>
          </w:tcPr>
          <w:p w14:paraId="30D260A9" w14:textId="77777777" w:rsidR="00043C30" w:rsidRPr="008B7810" w:rsidRDefault="00043C30" w:rsidP="00F343AC">
            <w:pPr>
              <w:jc w:val="center"/>
              <w:rPr>
                <w:rFonts w:cs="Times New Roman"/>
              </w:rPr>
            </w:pPr>
            <w:r>
              <w:rPr>
                <w:rFonts w:cs="Times New Roman"/>
              </w:rPr>
              <w:t>1TN</w:t>
            </w:r>
          </w:p>
        </w:tc>
        <w:tc>
          <w:tcPr>
            <w:tcW w:w="395" w:type="dxa"/>
            <w:gridSpan w:val="2"/>
          </w:tcPr>
          <w:p w14:paraId="11D306A5" w14:textId="77777777" w:rsidR="00043C30" w:rsidRPr="008B7810" w:rsidRDefault="00043C30" w:rsidP="00F343AC">
            <w:pPr>
              <w:jc w:val="center"/>
              <w:rPr>
                <w:rFonts w:cs="Times New Roman"/>
              </w:rPr>
            </w:pPr>
          </w:p>
        </w:tc>
        <w:tc>
          <w:tcPr>
            <w:tcW w:w="702" w:type="dxa"/>
          </w:tcPr>
          <w:p w14:paraId="67B293D9" w14:textId="77777777" w:rsidR="00043C30" w:rsidRPr="008B7810" w:rsidRDefault="00043C30" w:rsidP="00F343AC">
            <w:pPr>
              <w:jc w:val="center"/>
              <w:rPr>
                <w:rFonts w:cs="Times New Roman"/>
              </w:rPr>
            </w:pPr>
          </w:p>
        </w:tc>
        <w:tc>
          <w:tcPr>
            <w:tcW w:w="395" w:type="dxa"/>
          </w:tcPr>
          <w:p w14:paraId="48DED69B" w14:textId="77777777" w:rsidR="00043C30" w:rsidRPr="008B7810" w:rsidRDefault="00043C30" w:rsidP="00F343AC">
            <w:pPr>
              <w:jc w:val="center"/>
              <w:rPr>
                <w:rFonts w:cs="Times New Roman"/>
              </w:rPr>
            </w:pPr>
          </w:p>
        </w:tc>
        <w:tc>
          <w:tcPr>
            <w:tcW w:w="483" w:type="dxa"/>
            <w:gridSpan w:val="2"/>
          </w:tcPr>
          <w:p w14:paraId="27DBCBEE" w14:textId="77777777" w:rsidR="00043C30" w:rsidRPr="008B7810" w:rsidRDefault="00043C30" w:rsidP="00F343AC">
            <w:pPr>
              <w:jc w:val="center"/>
              <w:rPr>
                <w:rFonts w:cs="Times New Roman"/>
              </w:rPr>
            </w:pPr>
          </w:p>
        </w:tc>
        <w:tc>
          <w:tcPr>
            <w:tcW w:w="400" w:type="dxa"/>
          </w:tcPr>
          <w:p w14:paraId="362B3836" w14:textId="77777777" w:rsidR="00043C30" w:rsidRPr="008B7810" w:rsidRDefault="00043C30" w:rsidP="00F343AC">
            <w:pPr>
              <w:jc w:val="center"/>
              <w:rPr>
                <w:rFonts w:cs="Times New Roman"/>
              </w:rPr>
            </w:pPr>
          </w:p>
        </w:tc>
        <w:tc>
          <w:tcPr>
            <w:tcW w:w="513" w:type="dxa"/>
          </w:tcPr>
          <w:p w14:paraId="331845C9" w14:textId="77777777" w:rsidR="00043C30" w:rsidRPr="008B7810" w:rsidRDefault="00043C30" w:rsidP="00F343AC">
            <w:pPr>
              <w:jc w:val="center"/>
              <w:rPr>
                <w:rFonts w:cs="Times New Roman"/>
              </w:rPr>
            </w:pPr>
            <w:r>
              <w:rPr>
                <w:rFonts w:cs="Times New Roman"/>
              </w:rPr>
              <w:t>1TL</w:t>
            </w:r>
          </w:p>
        </w:tc>
        <w:tc>
          <w:tcPr>
            <w:tcW w:w="466" w:type="dxa"/>
          </w:tcPr>
          <w:p w14:paraId="453A0583" w14:textId="77777777" w:rsidR="00043C30" w:rsidRPr="008B7810" w:rsidRDefault="00043C30" w:rsidP="00F343AC">
            <w:pPr>
              <w:jc w:val="center"/>
              <w:rPr>
                <w:rFonts w:cs="Times New Roman"/>
              </w:rPr>
            </w:pPr>
            <w:r>
              <w:rPr>
                <w:rFonts w:cs="Times New Roman"/>
              </w:rPr>
              <w:t>1TL</w:t>
            </w:r>
          </w:p>
        </w:tc>
        <w:tc>
          <w:tcPr>
            <w:tcW w:w="567" w:type="dxa"/>
          </w:tcPr>
          <w:p w14:paraId="5DF25618" w14:textId="77777777" w:rsidR="00043C30" w:rsidRPr="008B7810" w:rsidRDefault="00043C30" w:rsidP="00F343AC">
            <w:pPr>
              <w:jc w:val="center"/>
              <w:rPr>
                <w:rFonts w:cs="Times New Roman"/>
              </w:rPr>
            </w:pPr>
          </w:p>
        </w:tc>
        <w:tc>
          <w:tcPr>
            <w:tcW w:w="567" w:type="dxa"/>
            <w:gridSpan w:val="2"/>
          </w:tcPr>
          <w:p w14:paraId="34DDB8F3" w14:textId="77777777" w:rsidR="00043C30" w:rsidRPr="008B7810" w:rsidRDefault="00043C30" w:rsidP="00F343AC">
            <w:pPr>
              <w:jc w:val="center"/>
              <w:rPr>
                <w:rFonts w:cs="Times New Roman"/>
              </w:rPr>
            </w:pPr>
          </w:p>
        </w:tc>
        <w:tc>
          <w:tcPr>
            <w:tcW w:w="567" w:type="dxa"/>
          </w:tcPr>
          <w:p w14:paraId="390D2123" w14:textId="77777777" w:rsidR="00043C30" w:rsidRPr="008B7810" w:rsidRDefault="00043C30" w:rsidP="00F343AC">
            <w:pPr>
              <w:jc w:val="center"/>
              <w:rPr>
                <w:rFonts w:cs="Times New Roman"/>
              </w:rPr>
            </w:pPr>
          </w:p>
        </w:tc>
        <w:tc>
          <w:tcPr>
            <w:tcW w:w="641" w:type="dxa"/>
          </w:tcPr>
          <w:p w14:paraId="47BD13E8" w14:textId="77777777" w:rsidR="00043C30" w:rsidRPr="008B7810" w:rsidRDefault="00043C30" w:rsidP="00F343AC">
            <w:pPr>
              <w:jc w:val="center"/>
              <w:rPr>
                <w:rFonts w:cs="Times New Roman"/>
              </w:rPr>
            </w:pPr>
          </w:p>
        </w:tc>
      </w:tr>
      <w:tr w:rsidR="00043C30" w:rsidRPr="008B7810" w14:paraId="67BC775F" w14:textId="77777777" w:rsidTr="00BF5FF0">
        <w:trPr>
          <w:gridAfter w:val="1"/>
          <w:wAfter w:w="31" w:type="dxa"/>
          <w:trHeight w:val="243"/>
        </w:trPr>
        <w:tc>
          <w:tcPr>
            <w:tcW w:w="342" w:type="dxa"/>
            <w:gridSpan w:val="2"/>
          </w:tcPr>
          <w:p w14:paraId="231935C6" w14:textId="77777777" w:rsidR="00043C30" w:rsidRDefault="00043C30" w:rsidP="00F343AC">
            <w:pPr>
              <w:rPr>
                <w:rFonts w:cs="Times New Roman"/>
                <w:szCs w:val="26"/>
              </w:rPr>
            </w:pPr>
          </w:p>
        </w:tc>
        <w:tc>
          <w:tcPr>
            <w:tcW w:w="963" w:type="dxa"/>
          </w:tcPr>
          <w:p w14:paraId="1930B2EA" w14:textId="77777777" w:rsidR="00043C30" w:rsidRDefault="00043C30" w:rsidP="00F343AC">
            <w:pPr>
              <w:rPr>
                <w:rFonts w:eastAsia="Calibri"/>
                <w:bCs/>
                <w:color w:val="000000"/>
                <w:szCs w:val="26"/>
              </w:rPr>
            </w:pPr>
            <w:r>
              <w:rPr>
                <w:rFonts w:eastAsia="Calibri"/>
                <w:bCs/>
                <w:color w:val="000000"/>
                <w:szCs w:val="26"/>
              </w:rPr>
              <w:t>Trái Đất-hành tinh của Hệ Mặt Trời</w:t>
            </w:r>
          </w:p>
          <w:p w14:paraId="7C4C8782" w14:textId="77777777" w:rsidR="00043C30" w:rsidRDefault="00043C30" w:rsidP="00F343AC">
            <w:pPr>
              <w:rPr>
                <w:rFonts w:eastAsia="Calibri"/>
                <w:bCs/>
                <w:color w:val="000000"/>
                <w:szCs w:val="26"/>
              </w:rPr>
            </w:pPr>
            <w:r>
              <w:rPr>
                <w:rFonts w:eastAsia="Calibri"/>
                <w:bCs/>
                <w:color w:val="000000"/>
                <w:szCs w:val="26"/>
              </w:rPr>
              <w:t>(bài 5, 6)</w:t>
            </w:r>
          </w:p>
          <w:p w14:paraId="1EF77187" w14:textId="77777777" w:rsidR="00043C30" w:rsidRDefault="00043C30" w:rsidP="00F343AC">
            <w:pPr>
              <w:rPr>
                <w:rFonts w:eastAsia="Calibri"/>
                <w:bCs/>
                <w:color w:val="000000"/>
                <w:szCs w:val="26"/>
              </w:rPr>
            </w:pPr>
          </w:p>
        </w:tc>
        <w:tc>
          <w:tcPr>
            <w:tcW w:w="2102" w:type="dxa"/>
          </w:tcPr>
          <w:p w14:paraId="15CAFFB8" w14:textId="77777777" w:rsidR="00043C30" w:rsidRDefault="00043C30" w:rsidP="00F343AC">
            <w:pPr>
              <w:rPr>
                <w:rFonts w:cs="Times New Roman"/>
                <w:szCs w:val="26"/>
              </w:rPr>
            </w:pPr>
            <w:r>
              <w:rPr>
                <w:rFonts w:cs="Times New Roman"/>
                <w:szCs w:val="26"/>
              </w:rPr>
              <w:t>-Vị trí Trái Đất trong Hệ Mặt Trời</w:t>
            </w:r>
          </w:p>
          <w:p w14:paraId="27C0E7BF" w14:textId="77777777" w:rsidR="00043C30" w:rsidRDefault="00043C30" w:rsidP="00F343AC">
            <w:pPr>
              <w:rPr>
                <w:rFonts w:cs="Times New Roman"/>
                <w:szCs w:val="26"/>
              </w:rPr>
            </w:pPr>
            <w:r>
              <w:rPr>
                <w:rFonts w:cs="Times New Roman"/>
                <w:szCs w:val="26"/>
              </w:rPr>
              <w:t>-Hình dạng và kích thước của Trái Đất</w:t>
            </w:r>
          </w:p>
          <w:p w14:paraId="2E87632E" w14:textId="77777777" w:rsidR="00043C30" w:rsidRDefault="00043C30" w:rsidP="00F343AC">
            <w:pPr>
              <w:rPr>
                <w:rFonts w:cs="Times New Roman"/>
                <w:szCs w:val="26"/>
              </w:rPr>
            </w:pPr>
            <w:r>
              <w:rPr>
                <w:rFonts w:cs="Times New Roman"/>
                <w:szCs w:val="26"/>
              </w:rPr>
              <w:t>-Chuyển động tự quay quanh trục của Trái Đất</w:t>
            </w:r>
          </w:p>
          <w:p w14:paraId="1AF4988E" w14:textId="77777777" w:rsidR="00043C30" w:rsidRDefault="00043C30" w:rsidP="00F343AC">
            <w:pPr>
              <w:rPr>
                <w:rFonts w:cs="Times New Roman"/>
                <w:szCs w:val="26"/>
              </w:rPr>
            </w:pPr>
            <w:r>
              <w:rPr>
                <w:rFonts w:cs="Times New Roman"/>
                <w:szCs w:val="26"/>
              </w:rPr>
              <w:t>-Hệ quả: Sự luân phiên ngày đêm,Giờ, sự chuyển động lệch hướng của các vật thể</w:t>
            </w:r>
          </w:p>
        </w:tc>
        <w:tc>
          <w:tcPr>
            <w:tcW w:w="447" w:type="dxa"/>
          </w:tcPr>
          <w:p w14:paraId="348D45F2" w14:textId="77777777" w:rsidR="00043C30" w:rsidRPr="008B7810" w:rsidRDefault="00043C30" w:rsidP="00F343AC">
            <w:pPr>
              <w:jc w:val="center"/>
              <w:rPr>
                <w:rFonts w:cs="Times New Roman"/>
              </w:rPr>
            </w:pPr>
          </w:p>
        </w:tc>
        <w:tc>
          <w:tcPr>
            <w:tcW w:w="614" w:type="dxa"/>
          </w:tcPr>
          <w:p w14:paraId="2AC11DE5" w14:textId="77777777" w:rsidR="00043C30" w:rsidRPr="008B7810" w:rsidRDefault="00043C30" w:rsidP="00F343AC">
            <w:pPr>
              <w:jc w:val="center"/>
              <w:rPr>
                <w:rFonts w:cs="Times New Roman"/>
              </w:rPr>
            </w:pPr>
            <w:r>
              <w:rPr>
                <w:rFonts w:cs="Times New Roman"/>
              </w:rPr>
              <w:t>1TN</w:t>
            </w:r>
          </w:p>
        </w:tc>
        <w:tc>
          <w:tcPr>
            <w:tcW w:w="615" w:type="dxa"/>
          </w:tcPr>
          <w:p w14:paraId="4DA4B0E2" w14:textId="77777777" w:rsidR="00043C30" w:rsidRPr="008B7810" w:rsidRDefault="00043C30" w:rsidP="00F343AC">
            <w:pPr>
              <w:jc w:val="center"/>
              <w:rPr>
                <w:rFonts w:cs="Times New Roman"/>
              </w:rPr>
            </w:pPr>
          </w:p>
        </w:tc>
        <w:tc>
          <w:tcPr>
            <w:tcW w:w="263" w:type="dxa"/>
          </w:tcPr>
          <w:p w14:paraId="4222AE03" w14:textId="77777777" w:rsidR="00043C30" w:rsidRPr="008B7810" w:rsidRDefault="00043C30" w:rsidP="00F343AC">
            <w:pPr>
              <w:jc w:val="center"/>
              <w:rPr>
                <w:rFonts w:cs="Times New Roman"/>
              </w:rPr>
            </w:pPr>
          </w:p>
        </w:tc>
        <w:tc>
          <w:tcPr>
            <w:tcW w:w="395" w:type="dxa"/>
          </w:tcPr>
          <w:p w14:paraId="477A6FBF" w14:textId="77777777" w:rsidR="00043C30" w:rsidRPr="008B7810" w:rsidRDefault="00043C30" w:rsidP="00F343AC">
            <w:pPr>
              <w:jc w:val="center"/>
              <w:rPr>
                <w:rFonts w:cs="Times New Roman"/>
              </w:rPr>
            </w:pPr>
            <w:r>
              <w:rPr>
                <w:rFonts w:cs="Times New Roman"/>
              </w:rPr>
              <w:t>1TN</w:t>
            </w:r>
          </w:p>
        </w:tc>
        <w:tc>
          <w:tcPr>
            <w:tcW w:w="395" w:type="dxa"/>
            <w:gridSpan w:val="2"/>
          </w:tcPr>
          <w:p w14:paraId="3F1DD73E" w14:textId="77777777" w:rsidR="00043C30" w:rsidRPr="008B7810" w:rsidRDefault="00043C30" w:rsidP="00F343AC">
            <w:pPr>
              <w:jc w:val="center"/>
              <w:rPr>
                <w:rFonts w:cs="Times New Roman"/>
              </w:rPr>
            </w:pPr>
          </w:p>
        </w:tc>
        <w:tc>
          <w:tcPr>
            <w:tcW w:w="702" w:type="dxa"/>
          </w:tcPr>
          <w:p w14:paraId="76D72BBA" w14:textId="77777777" w:rsidR="00043C30" w:rsidRPr="008B7810" w:rsidRDefault="000660E8" w:rsidP="00F343AC">
            <w:pPr>
              <w:jc w:val="center"/>
              <w:rPr>
                <w:rFonts w:cs="Times New Roman"/>
              </w:rPr>
            </w:pPr>
            <w:r>
              <w:rPr>
                <w:rFonts w:cs="Times New Roman"/>
              </w:rPr>
              <w:t>2TN</w:t>
            </w:r>
          </w:p>
        </w:tc>
        <w:tc>
          <w:tcPr>
            <w:tcW w:w="395" w:type="dxa"/>
          </w:tcPr>
          <w:p w14:paraId="37B58657" w14:textId="77777777" w:rsidR="00043C30" w:rsidRPr="008B7810" w:rsidRDefault="000660E8" w:rsidP="00F343AC">
            <w:pPr>
              <w:jc w:val="center"/>
              <w:rPr>
                <w:rFonts w:cs="Times New Roman"/>
              </w:rPr>
            </w:pPr>
            <w:r>
              <w:rPr>
                <w:rFonts w:cs="Times New Roman"/>
              </w:rPr>
              <w:t>1TN</w:t>
            </w:r>
          </w:p>
        </w:tc>
        <w:tc>
          <w:tcPr>
            <w:tcW w:w="483" w:type="dxa"/>
            <w:gridSpan w:val="2"/>
          </w:tcPr>
          <w:p w14:paraId="49EF968A" w14:textId="77777777" w:rsidR="00043C30" w:rsidRPr="008B7810" w:rsidRDefault="00043C30" w:rsidP="00F343AC">
            <w:pPr>
              <w:jc w:val="center"/>
              <w:rPr>
                <w:rFonts w:cs="Times New Roman"/>
              </w:rPr>
            </w:pPr>
            <w:r>
              <w:rPr>
                <w:rFonts w:cs="Times New Roman"/>
              </w:rPr>
              <w:t>1TN</w:t>
            </w:r>
          </w:p>
        </w:tc>
        <w:tc>
          <w:tcPr>
            <w:tcW w:w="400" w:type="dxa"/>
          </w:tcPr>
          <w:p w14:paraId="076F0B4C" w14:textId="77777777" w:rsidR="00043C30" w:rsidRPr="008B7810" w:rsidRDefault="00043C30" w:rsidP="00F343AC">
            <w:pPr>
              <w:jc w:val="center"/>
              <w:rPr>
                <w:rFonts w:cs="Times New Roman"/>
              </w:rPr>
            </w:pPr>
          </w:p>
        </w:tc>
        <w:tc>
          <w:tcPr>
            <w:tcW w:w="513" w:type="dxa"/>
          </w:tcPr>
          <w:p w14:paraId="4A1109F2" w14:textId="77777777" w:rsidR="00043C30" w:rsidRPr="008B7810" w:rsidRDefault="00043C30" w:rsidP="00F343AC">
            <w:pPr>
              <w:jc w:val="center"/>
              <w:rPr>
                <w:rFonts w:cs="Times New Roman"/>
              </w:rPr>
            </w:pPr>
          </w:p>
        </w:tc>
        <w:tc>
          <w:tcPr>
            <w:tcW w:w="466" w:type="dxa"/>
          </w:tcPr>
          <w:p w14:paraId="0AB7709E" w14:textId="77777777" w:rsidR="00043C30" w:rsidRPr="008B7810" w:rsidRDefault="00043C30" w:rsidP="00F343AC">
            <w:pPr>
              <w:jc w:val="center"/>
              <w:rPr>
                <w:rFonts w:cs="Times New Roman"/>
              </w:rPr>
            </w:pPr>
          </w:p>
        </w:tc>
        <w:tc>
          <w:tcPr>
            <w:tcW w:w="567" w:type="dxa"/>
          </w:tcPr>
          <w:p w14:paraId="3A681FDC" w14:textId="77777777" w:rsidR="00043C30" w:rsidRPr="008B7810" w:rsidRDefault="00043C30" w:rsidP="00F343AC">
            <w:pPr>
              <w:jc w:val="center"/>
              <w:rPr>
                <w:rFonts w:cs="Times New Roman"/>
              </w:rPr>
            </w:pPr>
          </w:p>
        </w:tc>
        <w:tc>
          <w:tcPr>
            <w:tcW w:w="567" w:type="dxa"/>
            <w:gridSpan w:val="2"/>
          </w:tcPr>
          <w:p w14:paraId="479B192E" w14:textId="77777777" w:rsidR="00043C30" w:rsidRPr="008B7810" w:rsidRDefault="00043C30" w:rsidP="00F343AC">
            <w:pPr>
              <w:jc w:val="center"/>
              <w:rPr>
                <w:rFonts w:cs="Times New Roman"/>
              </w:rPr>
            </w:pPr>
          </w:p>
        </w:tc>
        <w:tc>
          <w:tcPr>
            <w:tcW w:w="567" w:type="dxa"/>
          </w:tcPr>
          <w:p w14:paraId="2421E6E2" w14:textId="77777777" w:rsidR="00043C30" w:rsidRPr="008B7810" w:rsidRDefault="00043C30" w:rsidP="00F343AC">
            <w:pPr>
              <w:jc w:val="center"/>
              <w:rPr>
                <w:rFonts w:cs="Times New Roman"/>
              </w:rPr>
            </w:pPr>
          </w:p>
        </w:tc>
        <w:tc>
          <w:tcPr>
            <w:tcW w:w="641" w:type="dxa"/>
          </w:tcPr>
          <w:p w14:paraId="43A33887" w14:textId="77777777" w:rsidR="00043C30" w:rsidRPr="008B7810" w:rsidRDefault="00043C30" w:rsidP="00F343AC">
            <w:pPr>
              <w:jc w:val="center"/>
              <w:rPr>
                <w:rFonts w:cs="Times New Roman"/>
              </w:rPr>
            </w:pPr>
          </w:p>
        </w:tc>
      </w:tr>
      <w:tr w:rsidR="0088544B" w:rsidRPr="008B7810" w14:paraId="34925FCC" w14:textId="77777777" w:rsidTr="00BF5FF0">
        <w:trPr>
          <w:gridAfter w:val="1"/>
          <w:wAfter w:w="31" w:type="dxa"/>
          <w:trHeight w:val="243"/>
        </w:trPr>
        <w:tc>
          <w:tcPr>
            <w:tcW w:w="342" w:type="dxa"/>
            <w:gridSpan w:val="2"/>
          </w:tcPr>
          <w:p w14:paraId="443C59AB" w14:textId="77777777" w:rsidR="0088544B" w:rsidRDefault="0088544B" w:rsidP="00F343AC">
            <w:pPr>
              <w:rPr>
                <w:rFonts w:cs="Times New Roman"/>
                <w:szCs w:val="26"/>
              </w:rPr>
            </w:pPr>
          </w:p>
        </w:tc>
        <w:tc>
          <w:tcPr>
            <w:tcW w:w="963" w:type="dxa"/>
          </w:tcPr>
          <w:p w14:paraId="5A48CD03" w14:textId="77777777" w:rsidR="0088544B" w:rsidRDefault="0088544B" w:rsidP="00F343AC">
            <w:pPr>
              <w:rPr>
                <w:rFonts w:eastAsia="Calibri"/>
                <w:bCs/>
                <w:color w:val="000000"/>
                <w:szCs w:val="26"/>
              </w:rPr>
            </w:pPr>
            <w:r>
              <w:rPr>
                <w:rFonts w:eastAsia="Calibri"/>
                <w:bCs/>
                <w:color w:val="000000"/>
                <w:szCs w:val="26"/>
              </w:rPr>
              <w:t xml:space="preserve">Cấu tạo của Trái </w:t>
            </w:r>
            <w:r>
              <w:rPr>
                <w:rFonts w:eastAsia="Calibri"/>
                <w:bCs/>
                <w:color w:val="000000"/>
                <w:szCs w:val="26"/>
              </w:rPr>
              <w:lastRenderedPageBreak/>
              <w:t>Đất, vỏ Trái Đất (bài 9, bài 10)</w:t>
            </w:r>
          </w:p>
        </w:tc>
        <w:tc>
          <w:tcPr>
            <w:tcW w:w="2102" w:type="dxa"/>
          </w:tcPr>
          <w:p w14:paraId="35EDC867" w14:textId="77777777" w:rsidR="0088544B" w:rsidRDefault="0088544B" w:rsidP="00F343AC">
            <w:pPr>
              <w:rPr>
                <w:rFonts w:cs="Times New Roman"/>
                <w:szCs w:val="26"/>
              </w:rPr>
            </w:pPr>
            <w:r>
              <w:rPr>
                <w:rFonts w:cs="Times New Roman"/>
                <w:szCs w:val="26"/>
              </w:rPr>
              <w:lastRenderedPageBreak/>
              <w:t>-Cấu tạo của Trái Đất</w:t>
            </w:r>
          </w:p>
          <w:p w14:paraId="7E2DE8DD" w14:textId="77777777" w:rsidR="0088544B" w:rsidRDefault="0088544B" w:rsidP="00F343AC">
            <w:pPr>
              <w:rPr>
                <w:rFonts w:cs="Times New Roman"/>
                <w:szCs w:val="26"/>
              </w:rPr>
            </w:pPr>
            <w:r>
              <w:rPr>
                <w:rFonts w:cs="Times New Roman"/>
                <w:szCs w:val="26"/>
              </w:rPr>
              <w:lastRenderedPageBreak/>
              <w:t>-Các mảng kiến tao</w:t>
            </w:r>
          </w:p>
          <w:p w14:paraId="424B5122" w14:textId="77777777" w:rsidR="0088544B" w:rsidRDefault="0088544B" w:rsidP="00F343AC">
            <w:pPr>
              <w:rPr>
                <w:rFonts w:cs="Times New Roman"/>
                <w:szCs w:val="26"/>
              </w:rPr>
            </w:pPr>
            <w:r>
              <w:rPr>
                <w:rFonts w:cs="Times New Roman"/>
                <w:szCs w:val="26"/>
              </w:rPr>
              <w:t>-Hiện tượng động đất, núi lửa.</w:t>
            </w:r>
          </w:p>
          <w:p w14:paraId="5E746017" w14:textId="77777777" w:rsidR="0088544B" w:rsidRDefault="0088544B" w:rsidP="00F343AC">
            <w:pPr>
              <w:rPr>
                <w:rFonts w:cs="Times New Roman"/>
                <w:szCs w:val="26"/>
              </w:rPr>
            </w:pPr>
            <w:r>
              <w:rPr>
                <w:rFonts w:cs="Times New Roman"/>
                <w:szCs w:val="26"/>
              </w:rPr>
              <w:t>-Quá trình nội sinh, ngoại sinh.</w:t>
            </w:r>
          </w:p>
          <w:p w14:paraId="31972AEC" w14:textId="77777777" w:rsidR="0088544B" w:rsidRDefault="0088544B" w:rsidP="00F343AC">
            <w:pPr>
              <w:rPr>
                <w:rFonts w:cs="Times New Roman"/>
                <w:szCs w:val="26"/>
              </w:rPr>
            </w:pPr>
            <w:r>
              <w:rPr>
                <w:rFonts w:cs="Times New Roman"/>
                <w:szCs w:val="26"/>
              </w:rPr>
              <w:t>-Các dạng địa hình chính</w:t>
            </w:r>
          </w:p>
        </w:tc>
        <w:tc>
          <w:tcPr>
            <w:tcW w:w="447" w:type="dxa"/>
          </w:tcPr>
          <w:p w14:paraId="0F566E0A" w14:textId="77777777" w:rsidR="0088544B" w:rsidRDefault="000660E8" w:rsidP="00F343AC">
            <w:pPr>
              <w:jc w:val="center"/>
              <w:rPr>
                <w:rFonts w:cs="Times New Roman"/>
              </w:rPr>
            </w:pPr>
            <w:r>
              <w:rPr>
                <w:rFonts w:cs="Times New Roman"/>
              </w:rPr>
              <w:lastRenderedPageBreak/>
              <w:t>2</w:t>
            </w:r>
            <w:r w:rsidR="0088544B">
              <w:rPr>
                <w:rFonts w:cs="Times New Roman"/>
              </w:rPr>
              <w:t>TN</w:t>
            </w:r>
          </w:p>
        </w:tc>
        <w:tc>
          <w:tcPr>
            <w:tcW w:w="614" w:type="dxa"/>
          </w:tcPr>
          <w:p w14:paraId="01C821FF" w14:textId="77777777" w:rsidR="0088544B" w:rsidRDefault="00895019" w:rsidP="00F343AC">
            <w:pPr>
              <w:jc w:val="center"/>
              <w:rPr>
                <w:rFonts w:cs="Times New Roman"/>
              </w:rPr>
            </w:pPr>
            <w:r>
              <w:rPr>
                <w:rFonts w:cs="Times New Roman"/>
              </w:rPr>
              <w:t>1TN</w:t>
            </w:r>
          </w:p>
        </w:tc>
        <w:tc>
          <w:tcPr>
            <w:tcW w:w="615" w:type="dxa"/>
          </w:tcPr>
          <w:p w14:paraId="75CCD520" w14:textId="77777777" w:rsidR="0088544B" w:rsidRDefault="0088544B" w:rsidP="00F343AC">
            <w:pPr>
              <w:jc w:val="center"/>
              <w:rPr>
                <w:rFonts w:cs="Times New Roman"/>
              </w:rPr>
            </w:pPr>
          </w:p>
        </w:tc>
        <w:tc>
          <w:tcPr>
            <w:tcW w:w="263" w:type="dxa"/>
          </w:tcPr>
          <w:p w14:paraId="4E19343F" w14:textId="77777777" w:rsidR="0088544B" w:rsidRPr="008B7810" w:rsidRDefault="0088544B" w:rsidP="00F343AC">
            <w:pPr>
              <w:jc w:val="center"/>
              <w:rPr>
                <w:rFonts w:cs="Times New Roman"/>
              </w:rPr>
            </w:pPr>
          </w:p>
        </w:tc>
        <w:tc>
          <w:tcPr>
            <w:tcW w:w="395" w:type="dxa"/>
          </w:tcPr>
          <w:p w14:paraId="37F63CF7" w14:textId="77777777" w:rsidR="0088544B" w:rsidRDefault="0088544B" w:rsidP="00F343AC">
            <w:pPr>
              <w:jc w:val="center"/>
              <w:rPr>
                <w:rFonts w:cs="Times New Roman"/>
              </w:rPr>
            </w:pPr>
          </w:p>
        </w:tc>
        <w:tc>
          <w:tcPr>
            <w:tcW w:w="395" w:type="dxa"/>
            <w:gridSpan w:val="2"/>
          </w:tcPr>
          <w:p w14:paraId="7C8D8EAB" w14:textId="77777777" w:rsidR="0088544B" w:rsidRPr="008B7810" w:rsidRDefault="0088544B" w:rsidP="00F343AC">
            <w:pPr>
              <w:jc w:val="center"/>
              <w:rPr>
                <w:rFonts w:cs="Times New Roman"/>
              </w:rPr>
            </w:pPr>
          </w:p>
        </w:tc>
        <w:tc>
          <w:tcPr>
            <w:tcW w:w="702" w:type="dxa"/>
          </w:tcPr>
          <w:p w14:paraId="5DA72623" w14:textId="77777777" w:rsidR="0088544B" w:rsidRPr="008B7810" w:rsidRDefault="0088544B" w:rsidP="00F343AC">
            <w:pPr>
              <w:jc w:val="center"/>
              <w:rPr>
                <w:rFonts w:cs="Times New Roman"/>
              </w:rPr>
            </w:pPr>
          </w:p>
        </w:tc>
        <w:tc>
          <w:tcPr>
            <w:tcW w:w="395" w:type="dxa"/>
          </w:tcPr>
          <w:p w14:paraId="706EFBD5" w14:textId="77777777" w:rsidR="0088544B" w:rsidRPr="008B7810" w:rsidRDefault="0088544B" w:rsidP="00F343AC">
            <w:pPr>
              <w:jc w:val="center"/>
              <w:rPr>
                <w:rFonts w:cs="Times New Roman"/>
              </w:rPr>
            </w:pPr>
          </w:p>
        </w:tc>
        <w:tc>
          <w:tcPr>
            <w:tcW w:w="483" w:type="dxa"/>
            <w:gridSpan w:val="2"/>
          </w:tcPr>
          <w:p w14:paraId="6CC00287" w14:textId="77777777" w:rsidR="0088544B" w:rsidRDefault="0088544B" w:rsidP="00F343AC">
            <w:pPr>
              <w:jc w:val="center"/>
              <w:rPr>
                <w:rFonts w:cs="Times New Roman"/>
              </w:rPr>
            </w:pPr>
          </w:p>
        </w:tc>
        <w:tc>
          <w:tcPr>
            <w:tcW w:w="400" w:type="dxa"/>
          </w:tcPr>
          <w:p w14:paraId="1D2DE177" w14:textId="77777777" w:rsidR="0088544B" w:rsidRPr="008B7810" w:rsidRDefault="0088544B" w:rsidP="00F343AC">
            <w:pPr>
              <w:jc w:val="center"/>
              <w:rPr>
                <w:rFonts w:cs="Times New Roman"/>
              </w:rPr>
            </w:pPr>
          </w:p>
        </w:tc>
        <w:tc>
          <w:tcPr>
            <w:tcW w:w="513" w:type="dxa"/>
          </w:tcPr>
          <w:p w14:paraId="042F65C8" w14:textId="77777777" w:rsidR="0088544B" w:rsidRPr="008B7810" w:rsidRDefault="0088544B" w:rsidP="00F343AC">
            <w:pPr>
              <w:jc w:val="center"/>
              <w:rPr>
                <w:rFonts w:cs="Times New Roman"/>
              </w:rPr>
            </w:pPr>
          </w:p>
        </w:tc>
        <w:tc>
          <w:tcPr>
            <w:tcW w:w="466" w:type="dxa"/>
          </w:tcPr>
          <w:p w14:paraId="29604B13" w14:textId="77777777" w:rsidR="0088544B" w:rsidRPr="008B7810" w:rsidRDefault="0088544B" w:rsidP="00F343AC">
            <w:pPr>
              <w:jc w:val="center"/>
              <w:rPr>
                <w:rFonts w:cs="Times New Roman"/>
              </w:rPr>
            </w:pPr>
          </w:p>
        </w:tc>
        <w:tc>
          <w:tcPr>
            <w:tcW w:w="567" w:type="dxa"/>
          </w:tcPr>
          <w:p w14:paraId="6E2CF230" w14:textId="77777777" w:rsidR="0088544B" w:rsidRPr="008B7810" w:rsidRDefault="0088544B" w:rsidP="00F343AC">
            <w:pPr>
              <w:jc w:val="center"/>
              <w:rPr>
                <w:rFonts w:cs="Times New Roman"/>
              </w:rPr>
            </w:pPr>
          </w:p>
        </w:tc>
        <w:tc>
          <w:tcPr>
            <w:tcW w:w="567" w:type="dxa"/>
            <w:gridSpan w:val="2"/>
          </w:tcPr>
          <w:p w14:paraId="4D5416EB" w14:textId="77777777" w:rsidR="0088544B" w:rsidRPr="008B7810" w:rsidRDefault="0088544B" w:rsidP="00F343AC">
            <w:pPr>
              <w:jc w:val="center"/>
              <w:rPr>
                <w:rFonts w:cs="Times New Roman"/>
              </w:rPr>
            </w:pPr>
          </w:p>
        </w:tc>
        <w:tc>
          <w:tcPr>
            <w:tcW w:w="567" w:type="dxa"/>
          </w:tcPr>
          <w:p w14:paraId="2E001C66" w14:textId="77777777" w:rsidR="0088544B" w:rsidRPr="008B7810" w:rsidRDefault="0088544B" w:rsidP="00F343AC">
            <w:pPr>
              <w:jc w:val="center"/>
              <w:rPr>
                <w:rFonts w:cs="Times New Roman"/>
              </w:rPr>
            </w:pPr>
          </w:p>
        </w:tc>
        <w:tc>
          <w:tcPr>
            <w:tcW w:w="641" w:type="dxa"/>
          </w:tcPr>
          <w:p w14:paraId="554E4587" w14:textId="77777777" w:rsidR="0088544B" w:rsidRDefault="0088544B" w:rsidP="00F343AC">
            <w:pPr>
              <w:jc w:val="center"/>
              <w:rPr>
                <w:rFonts w:cs="Times New Roman"/>
              </w:rPr>
            </w:pPr>
          </w:p>
          <w:p w14:paraId="36CE2908" w14:textId="77777777" w:rsidR="0088544B" w:rsidRDefault="0088544B" w:rsidP="00F343AC">
            <w:pPr>
              <w:jc w:val="center"/>
              <w:rPr>
                <w:rFonts w:cs="Times New Roman"/>
              </w:rPr>
            </w:pPr>
          </w:p>
          <w:p w14:paraId="1E08DB58" w14:textId="77777777" w:rsidR="0088544B" w:rsidRDefault="0088544B" w:rsidP="00F343AC">
            <w:pPr>
              <w:jc w:val="center"/>
              <w:rPr>
                <w:rFonts w:cs="Times New Roman"/>
              </w:rPr>
            </w:pPr>
          </w:p>
          <w:p w14:paraId="54D384BA" w14:textId="77777777" w:rsidR="0088544B" w:rsidRDefault="0088544B" w:rsidP="00F343AC">
            <w:pPr>
              <w:jc w:val="center"/>
              <w:rPr>
                <w:rFonts w:cs="Times New Roman"/>
              </w:rPr>
            </w:pPr>
          </w:p>
          <w:p w14:paraId="5197B188" w14:textId="77777777" w:rsidR="0088544B" w:rsidRDefault="0088544B" w:rsidP="00F343AC">
            <w:pPr>
              <w:jc w:val="center"/>
              <w:rPr>
                <w:rFonts w:cs="Times New Roman"/>
              </w:rPr>
            </w:pPr>
          </w:p>
          <w:p w14:paraId="43827FB4" w14:textId="77777777" w:rsidR="0088544B" w:rsidRDefault="0088544B" w:rsidP="00F343AC">
            <w:pPr>
              <w:jc w:val="center"/>
              <w:rPr>
                <w:rFonts w:cs="Times New Roman"/>
              </w:rPr>
            </w:pPr>
          </w:p>
          <w:p w14:paraId="0069F94E" w14:textId="77777777" w:rsidR="0088544B" w:rsidRDefault="0088544B" w:rsidP="00F343AC">
            <w:pPr>
              <w:jc w:val="center"/>
              <w:rPr>
                <w:rFonts w:cs="Times New Roman"/>
              </w:rPr>
            </w:pPr>
          </w:p>
          <w:p w14:paraId="7C8DE1CD" w14:textId="77777777" w:rsidR="0088544B" w:rsidRDefault="0088544B" w:rsidP="00F343AC">
            <w:pPr>
              <w:jc w:val="center"/>
              <w:rPr>
                <w:rFonts w:cs="Times New Roman"/>
              </w:rPr>
            </w:pPr>
          </w:p>
          <w:p w14:paraId="6A1C65B7" w14:textId="77777777" w:rsidR="0088544B" w:rsidRDefault="0088544B" w:rsidP="00F343AC">
            <w:pPr>
              <w:jc w:val="center"/>
              <w:rPr>
                <w:rFonts w:cs="Times New Roman"/>
              </w:rPr>
            </w:pPr>
          </w:p>
          <w:p w14:paraId="5E770973" w14:textId="77777777" w:rsidR="0088544B" w:rsidRDefault="0088544B" w:rsidP="00F343AC">
            <w:pPr>
              <w:jc w:val="center"/>
              <w:rPr>
                <w:rFonts w:cs="Times New Roman"/>
              </w:rPr>
            </w:pPr>
          </w:p>
          <w:p w14:paraId="17B2772B" w14:textId="77777777" w:rsidR="0088544B" w:rsidRPr="008B7810" w:rsidRDefault="0088544B" w:rsidP="00F343AC">
            <w:pPr>
              <w:jc w:val="center"/>
              <w:rPr>
                <w:rFonts w:cs="Times New Roman"/>
              </w:rPr>
            </w:pPr>
          </w:p>
        </w:tc>
      </w:tr>
      <w:tr w:rsidR="0088544B" w:rsidRPr="008B7810" w14:paraId="537C308D" w14:textId="77777777" w:rsidTr="00BF5FF0">
        <w:trPr>
          <w:gridAfter w:val="1"/>
          <w:wAfter w:w="31" w:type="dxa"/>
          <w:trHeight w:val="243"/>
        </w:trPr>
        <w:tc>
          <w:tcPr>
            <w:tcW w:w="342" w:type="dxa"/>
            <w:gridSpan w:val="2"/>
          </w:tcPr>
          <w:p w14:paraId="6E71F145" w14:textId="77777777" w:rsidR="0088544B" w:rsidRDefault="0088544B" w:rsidP="00F343AC">
            <w:pPr>
              <w:rPr>
                <w:rFonts w:cs="Times New Roman"/>
                <w:szCs w:val="26"/>
              </w:rPr>
            </w:pPr>
          </w:p>
        </w:tc>
        <w:tc>
          <w:tcPr>
            <w:tcW w:w="963" w:type="dxa"/>
          </w:tcPr>
          <w:p w14:paraId="2441CDF1" w14:textId="77777777" w:rsidR="0088544B" w:rsidRDefault="0088544B" w:rsidP="00F343AC">
            <w:pPr>
              <w:rPr>
                <w:rFonts w:eastAsia="Calibri"/>
                <w:bCs/>
                <w:color w:val="000000"/>
                <w:szCs w:val="26"/>
              </w:rPr>
            </w:pPr>
            <w:r>
              <w:rPr>
                <w:rFonts w:eastAsia="Calibri"/>
                <w:bCs/>
                <w:color w:val="000000"/>
                <w:szCs w:val="26"/>
              </w:rPr>
              <w:t>Khí hậu và biến đổi khí hậu</w:t>
            </w:r>
          </w:p>
        </w:tc>
        <w:tc>
          <w:tcPr>
            <w:tcW w:w="2102" w:type="dxa"/>
          </w:tcPr>
          <w:p w14:paraId="0B86635B" w14:textId="77777777" w:rsidR="0088544B" w:rsidRDefault="0088544B" w:rsidP="00F343AC">
            <w:pPr>
              <w:rPr>
                <w:rFonts w:cs="Times New Roman"/>
                <w:szCs w:val="26"/>
              </w:rPr>
            </w:pPr>
            <w:r>
              <w:rPr>
                <w:rFonts w:cs="Times New Roman"/>
                <w:szCs w:val="26"/>
              </w:rPr>
              <w:t>- Các tầng khí quyển.</w:t>
            </w:r>
          </w:p>
          <w:p w14:paraId="3D9E5481" w14:textId="77777777" w:rsidR="0088544B" w:rsidRDefault="0088544B" w:rsidP="00F343AC">
            <w:pPr>
              <w:rPr>
                <w:rFonts w:cs="Times New Roman"/>
                <w:szCs w:val="26"/>
              </w:rPr>
            </w:pPr>
            <w:r>
              <w:rPr>
                <w:rFonts w:cs="Times New Roman"/>
                <w:szCs w:val="26"/>
              </w:rPr>
              <w:t>- Các khối khí. Khí áp và gió trên Trái Đất</w:t>
            </w:r>
          </w:p>
        </w:tc>
        <w:tc>
          <w:tcPr>
            <w:tcW w:w="447" w:type="dxa"/>
          </w:tcPr>
          <w:p w14:paraId="7E1CA669" w14:textId="77777777" w:rsidR="0088544B" w:rsidRDefault="0088544B" w:rsidP="00F343AC">
            <w:pPr>
              <w:jc w:val="center"/>
              <w:rPr>
                <w:rFonts w:cs="Times New Roman"/>
              </w:rPr>
            </w:pPr>
          </w:p>
        </w:tc>
        <w:tc>
          <w:tcPr>
            <w:tcW w:w="614" w:type="dxa"/>
          </w:tcPr>
          <w:p w14:paraId="2C290A46" w14:textId="77777777" w:rsidR="0088544B" w:rsidRDefault="0088544B" w:rsidP="00F343AC">
            <w:pPr>
              <w:jc w:val="center"/>
              <w:rPr>
                <w:rFonts w:cs="Times New Roman"/>
              </w:rPr>
            </w:pPr>
          </w:p>
        </w:tc>
        <w:tc>
          <w:tcPr>
            <w:tcW w:w="615" w:type="dxa"/>
          </w:tcPr>
          <w:p w14:paraId="3D7BEA49" w14:textId="77777777" w:rsidR="0088544B" w:rsidRDefault="00895019" w:rsidP="00F343AC">
            <w:pPr>
              <w:jc w:val="center"/>
              <w:rPr>
                <w:rFonts w:cs="Times New Roman"/>
              </w:rPr>
            </w:pPr>
            <w:r>
              <w:rPr>
                <w:rFonts w:cs="Times New Roman"/>
              </w:rPr>
              <w:t>1TN</w:t>
            </w:r>
          </w:p>
        </w:tc>
        <w:tc>
          <w:tcPr>
            <w:tcW w:w="263" w:type="dxa"/>
          </w:tcPr>
          <w:p w14:paraId="55D7B79A" w14:textId="77777777" w:rsidR="0088544B" w:rsidRPr="008B7810" w:rsidRDefault="0088544B" w:rsidP="00F343AC">
            <w:pPr>
              <w:jc w:val="center"/>
              <w:rPr>
                <w:rFonts w:cs="Times New Roman"/>
              </w:rPr>
            </w:pPr>
          </w:p>
        </w:tc>
        <w:tc>
          <w:tcPr>
            <w:tcW w:w="395" w:type="dxa"/>
          </w:tcPr>
          <w:p w14:paraId="4FAB7AEB" w14:textId="77777777" w:rsidR="0088544B" w:rsidRDefault="000660E8" w:rsidP="00F343AC">
            <w:pPr>
              <w:jc w:val="center"/>
              <w:rPr>
                <w:rFonts w:cs="Times New Roman"/>
              </w:rPr>
            </w:pPr>
            <w:r>
              <w:rPr>
                <w:rFonts w:cs="Times New Roman"/>
              </w:rPr>
              <w:t>2TN</w:t>
            </w:r>
          </w:p>
        </w:tc>
        <w:tc>
          <w:tcPr>
            <w:tcW w:w="395" w:type="dxa"/>
            <w:gridSpan w:val="2"/>
          </w:tcPr>
          <w:p w14:paraId="00975966" w14:textId="77777777" w:rsidR="0088544B" w:rsidRPr="008B7810" w:rsidRDefault="0088544B" w:rsidP="00F343AC">
            <w:pPr>
              <w:jc w:val="center"/>
              <w:rPr>
                <w:rFonts w:cs="Times New Roman"/>
              </w:rPr>
            </w:pPr>
          </w:p>
        </w:tc>
        <w:tc>
          <w:tcPr>
            <w:tcW w:w="702" w:type="dxa"/>
          </w:tcPr>
          <w:p w14:paraId="494D513B" w14:textId="77777777" w:rsidR="0088544B" w:rsidRPr="008B7810" w:rsidRDefault="0088544B" w:rsidP="00F343AC">
            <w:pPr>
              <w:jc w:val="center"/>
              <w:rPr>
                <w:rFonts w:cs="Times New Roman"/>
              </w:rPr>
            </w:pPr>
          </w:p>
        </w:tc>
        <w:tc>
          <w:tcPr>
            <w:tcW w:w="395" w:type="dxa"/>
          </w:tcPr>
          <w:p w14:paraId="36322099" w14:textId="77777777" w:rsidR="0088544B" w:rsidRPr="008B7810" w:rsidRDefault="0088544B" w:rsidP="00F343AC">
            <w:pPr>
              <w:jc w:val="center"/>
              <w:rPr>
                <w:rFonts w:cs="Times New Roman"/>
              </w:rPr>
            </w:pPr>
          </w:p>
        </w:tc>
        <w:tc>
          <w:tcPr>
            <w:tcW w:w="483" w:type="dxa"/>
            <w:gridSpan w:val="2"/>
          </w:tcPr>
          <w:p w14:paraId="3C195C8F" w14:textId="77777777" w:rsidR="0088544B" w:rsidRDefault="0088544B" w:rsidP="00F343AC">
            <w:pPr>
              <w:jc w:val="center"/>
              <w:rPr>
                <w:rFonts w:cs="Times New Roman"/>
              </w:rPr>
            </w:pPr>
          </w:p>
        </w:tc>
        <w:tc>
          <w:tcPr>
            <w:tcW w:w="400" w:type="dxa"/>
          </w:tcPr>
          <w:p w14:paraId="34009EA9" w14:textId="77777777" w:rsidR="0088544B" w:rsidRPr="008B7810" w:rsidRDefault="0088544B" w:rsidP="00F343AC">
            <w:pPr>
              <w:jc w:val="center"/>
              <w:rPr>
                <w:rFonts w:cs="Times New Roman"/>
              </w:rPr>
            </w:pPr>
          </w:p>
        </w:tc>
        <w:tc>
          <w:tcPr>
            <w:tcW w:w="513" w:type="dxa"/>
          </w:tcPr>
          <w:p w14:paraId="16D38287" w14:textId="77777777" w:rsidR="0088544B" w:rsidRPr="008B7810" w:rsidRDefault="0088544B" w:rsidP="00F343AC">
            <w:pPr>
              <w:jc w:val="center"/>
              <w:rPr>
                <w:rFonts w:cs="Times New Roman"/>
              </w:rPr>
            </w:pPr>
          </w:p>
        </w:tc>
        <w:tc>
          <w:tcPr>
            <w:tcW w:w="466" w:type="dxa"/>
          </w:tcPr>
          <w:p w14:paraId="4B43334F" w14:textId="77777777" w:rsidR="0088544B" w:rsidRPr="008B7810" w:rsidRDefault="0088544B" w:rsidP="00F343AC">
            <w:pPr>
              <w:jc w:val="center"/>
              <w:rPr>
                <w:rFonts w:cs="Times New Roman"/>
              </w:rPr>
            </w:pPr>
          </w:p>
        </w:tc>
        <w:tc>
          <w:tcPr>
            <w:tcW w:w="567" w:type="dxa"/>
          </w:tcPr>
          <w:p w14:paraId="6C14355D" w14:textId="77777777" w:rsidR="0088544B" w:rsidRPr="008B7810" w:rsidRDefault="0088544B" w:rsidP="00F343AC">
            <w:pPr>
              <w:jc w:val="center"/>
              <w:rPr>
                <w:rFonts w:cs="Times New Roman"/>
              </w:rPr>
            </w:pPr>
          </w:p>
        </w:tc>
        <w:tc>
          <w:tcPr>
            <w:tcW w:w="567" w:type="dxa"/>
            <w:gridSpan w:val="2"/>
          </w:tcPr>
          <w:p w14:paraId="5E501E8E" w14:textId="77777777" w:rsidR="0088544B" w:rsidRPr="008B7810" w:rsidRDefault="0088544B" w:rsidP="00F343AC">
            <w:pPr>
              <w:jc w:val="center"/>
              <w:rPr>
                <w:rFonts w:cs="Times New Roman"/>
              </w:rPr>
            </w:pPr>
          </w:p>
        </w:tc>
        <w:tc>
          <w:tcPr>
            <w:tcW w:w="567" w:type="dxa"/>
          </w:tcPr>
          <w:p w14:paraId="42B10B79" w14:textId="77777777" w:rsidR="0088544B" w:rsidRPr="008B7810" w:rsidRDefault="0088544B" w:rsidP="00F343AC">
            <w:pPr>
              <w:jc w:val="center"/>
              <w:rPr>
                <w:rFonts w:cs="Times New Roman"/>
              </w:rPr>
            </w:pPr>
          </w:p>
        </w:tc>
        <w:tc>
          <w:tcPr>
            <w:tcW w:w="641" w:type="dxa"/>
          </w:tcPr>
          <w:p w14:paraId="1D11EB4A" w14:textId="77777777" w:rsidR="0088544B" w:rsidRDefault="0088544B" w:rsidP="00F343AC">
            <w:pPr>
              <w:jc w:val="center"/>
              <w:rPr>
                <w:rFonts w:cs="Times New Roman"/>
              </w:rPr>
            </w:pPr>
          </w:p>
        </w:tc>
      </w:tr>
      <w:tr w:rsidR="00043C30" w:rsidRPr="008B7810" w14:paraId="0E1F3DF0" w14:textId="77777777" w:rsidTr="00BF5FF0">
        <w:trPr>
          <w:gridAfter w:val="1"/>
          <w:wAfter w:w="31" w:type="dxa"/>
          <w:trHeight w:val="243"/>
        </w:trPr>
        <w:tc>
          <w:tcPr>
            <w:tcW w:w="3407" w:type="dxa"/>
            <w:gridSpan w:val="4"/>
          </w:tcPr>
          <w:p w14:paraId="5E5F73AD" w14:textId="77777777" w:rsidR="00043C30" w:rsidRDefault="00043C30" w:rsidP="00F343AC">
            <w:pPr>
              <w:rPr>
                <w:rFonts w:cs="Times New Roman"/>
                <w:szCs w:val="26"/>
              </w:rPr>
            </w:pPr>
            <w:r>
              <w:rPr>
                <w:rFonts w:cs="Times New Roman"/>
                <w:szCs w:val="26"/>
              </w:rPr>
              <w:t>Tổng số câu</w:t>
            </w:r>
          </w:p>
        </w:tc>
        <w:tc>
          <w:tcPr>
            <w:tcW w:w="447" w:type="dxa"/>
          </w:tcPr>
          <w:p w14:paraId="0EE5A79D" w14:textId="77777777" w:rsidR="00043C30" w:rsidRDefault="000660E8" w:rsidP="00F343AC">
            <w:pPr>
              <w:jc w:val="center"/>
              <w:rPr>
                <w:rFonts w:cs="Times New Roman"/>
              </w:rPr>
            </w:pPr>
            <w:r>
              <w:rPr>
                <w:rFonts w:cs="Times New Roman"/>
              </w:rPr>
              <w:t>3</w:t>
            </w:r>
          </w:p>
        </w:tc>
        <w:tc>
          <w:tcPr>
            <w:tcW w:w="614" w:type="dxa"/>
          </w:tcPr>
          <w:p w14:paraId="1B5BFDDD" w14:textId="77777777" w:rsidR="00043C30" w:rsidRDefault="00043C30" w:rsidP="00F343AC">
            <w:pPr>
              <w:jc w:val="center"/>
              <w:rPr>
                <w:rFonts w:cs="Times New Roman"/>
              </w:rPr>
            </w:pPr>
            <w:r>
              <w:rPr>
                <w:rFonts w:cs="Times New Roman"/>
              </w:rPr>
              <w:t>2</w:t>
            </w:r>
          </w:p>
        </w:tc>
        <w:tc>
          <w:tcPr>
            <w:tcW w:w="615" w:type="dxa"/>
          </w:tcPr>
          <w:p w14:paraId="3326DA3B" w14:textId="77777777" w:rsidR="00043C30" w:rsidRDefault="000660E8" w:rsidP="00F343AC">
            <w:pPr>
              <w:jc w:val="center"/>
              <w:rPr>
                <w:rFonts w:cs="Times New Roman"/>
              </w:rPr>
            </w:pPr>
            <w:r>
              <w:rPr>
                <w:rFonts w:cs="Times New Roman"/>
              </w:rPr>
              <w:t>1</w:t>
            </w:r>
          </w:p>
        </w:tc>
        <w:tc>
          <w:tcPr>
            <w:tcW w:w="263" w:type="dxa"/>
          </w:tcPr>
          <w:p w14:paraId="748EE631" w14:textId="77777777" w:rsidR="00043C30" w:rsidRPr="008B7810" w:rsidRDefault="00043C30" w:rsidP="00F343AC">
            <w:pPr>
              <w:jc w:val="center"/>
              <w:rPr>
                <w:rFonts w:cs="Times New Roman"/>
              </w:rPr>
            </w:pPr>
          </w:p>
        </w:tc>
        <w:tc>
          <w:tcPr>
            <w:tcW w:w="395" w:type="dxa"/>
          </w:tcPr>
          <w:p w14:paraId="2921E10F" w14:textId="77777777" w:rsidR="00043C30" w:rsidRDefault="00043C30" w:rsidP="00F343AC">
            <w:pPr>
              <w:jc w:val="center"/>
              <w:rPr>
                <w:rFonts w:cs="Times New Roman"/>
              </w:rPr>
            </w:pPr>
            <w:r>
              <w:rPr>
                <w:rFonts w:cs="Times New Roman"/>
              </w:rPr>
              <w:t>2</w:t>
            </w:r>
          </w:p>
        </w:tc>
        <w:tc>
          <w:tcPr>
            <w:tcW w:w="395" w:type="dxa"/>
            <w:gridSpan w:val="2"/>
          </w:tcPr>
          <w:p w14:paraId="13C3CEA6" w14:textId="77777777" w:rsidR="00043C30" w:rsidRPr="008B7810" w:rsidRDefault="00043C30" w:rsidP="00F343AC">
            <w:pPr>
              <w:jc w:val="center"/>
              <w:rPr>
                <w:rFonts w:cs="Times New Roman"/>
              </w:rPr>
            </w:pPr>
          </w:p>
        </w:tc>
        <w:tc>
          <w:tcPr>
            <w:tcW w:w="702" w:type="dxa"/>
          </w:tcPr>
          <w:p w14:paraId="59DB73BF" w14:textId="77777777" w:rsidR="00043C30" w:rsidRPr="008B7810" w:rsidRDefault="000660E8" w:rsidP="00F343AC">
            <w:pPr>
              <w:jc w:val="center"/>
              <w:rPr>
                <w:rFonts w:cs="Times New Roman"/>
              </w:rPr>
            </w:pPr>
            <w:r>
              <w:rPr>
                <w:rFonts w:cs="Times New Roman"/>
              </w:rPr>
              <w:t>2</w:t>
            </w:r>
          </w:p>
        </w:tc>
        <w:tc>
          <w:tcPr>
            <w:tcW w:w="395" w:type="dxa"/>
          </w:tcPr>
          <w:p w14:paraId="52F43E20" w14:textId="77777777" w:rsidR="00043C30" w:rsidRPr="008B7810" w:rsidRDefault="00043C30" w:rsidP="00F343AC">
            <w:pPr>
              <w:jc w:val="center"/>
              <w:rPr>
                <w:rFonts w:cs="Times New Roman"/>
              </w:rPr>
            </w:pPr>
          </w:p>
        </w:tc>
        <w:tc>
          <w:tcPr>
            <w:tcW w:w="483" w:type="dxa"/>
            <w:gridSpan w:val="2"/>
          </w:tcPr>
          <w:p w14:paraId="7F00465C" w14:textId="77777777" w:rsidR="00043C30" w:rsidRDefault="000660E8" w:rsidP="00F343AC">
            <w:pPr>
              <w:jc w:val="center"/>
              <w:rPr>
                <w:rFonts w:cs="Times New Roman"/>
              </w:rPr>
            </w:pPr>
            <w:r>
              <w:rPr>
                <w:rFonts w:cs="Times New Roman"/>
              </w:rPr>
              <w:t>2</w:t>
            </w:r>
          </w:p>
        </w:tc>
        <w:tc>
          <w:tcPr>
            <w:tcW w:w="400" w:type="dxa"/>
          </w:tcPr>
          <w:p w14:paraId="48983779" w14:textId="77777777" w:rsidR="00043C30" w:rsidRPr="008B7810" w:rsidRDefault="00043C30" w:rsidP="00F343AC">
            <w:pPr>
              <w:jc w:val="center"/>
              <w:rPr>
                <w:rFonts w:cs="Times New Roman"/>
              </w:rPr>
            </w:pPr>
          </w:p>
        </w:tc>
        <w:tc>
          <w:tcPr>
            <w:tcW w:w="513" w:type="dxa"/>
          </w:tcPr>
          <w:p w14:paraId="12950722" w14:textId="77777777" w:rsidR="00043C30" w:rsidRPr="008B7810" w:rsidRDefault="00043C30" w:rsidP="00F343AC">
            <w:pPr>
              <w:jc w:val="center"/>
              <w:rPr>
                <w:rFonts w:cs="Times New Roman"/>
              </w:rPr>
            </w:pPr>
          </w:p>
        </w:tc>
        <w:tc>
          <w:tcPr>
            <w:tcW w:w="466" w:type="dxa"/>
          </w:tcPr>
          <w:p w14:paraId="7A3F6596" w14:textId="77777777" w:rsidR="00043C30" w:rsidRPr="008B7810" w:rsidRDefault="00043C30" w:rsidP="00F343AC">
            <w:pPr>
              <w:jc w:val="center"/>
              <w:rPr>
                <w:rFonts w:cs="Times New Roman"/>
              </w:rPr>
            </w:pPr>
          </w:p>
        </w:tc>
        <w:tc>
          <w:tcPr>
            <w:tcW w:w="567" w:type="dxa"/>
          </w:tcPr>
          <w:p w14:paraId="6D291B35" w14:textId="77777777" w:rsidR="00043C30" w:rsidRPr="008B7810" w:rsidRDefault="00043C30" w:rsidP="00F343AC">
            <w:pPr>
              <w:jc w:val="center"/>
              <w:rPr>
                <w:rFonts w:cs="Times New Roman"/>
              </w:rPr>
            </w:pPr>
          </w:p>
        </w:tc>
        <w:tc>
          <w:tcPr>
            <w:tcW w:w="567" w:type="dxa"/>
            <w:gridSpan w:val="2"/>
          </w:tcPr>
          <w:p w14:paraId="5D05B9DC" w14:textId="77777777" w:rsidR="00043C30" w:rsidRPr="008B7810" w:rsidRDefault="00043C30" w:rsidP="00F343AC">
            <w:pPr>
              <w:jc w:val="center"/>
              <w:rPr>
                <w:rFonts w:cs="Times New Roman"/>
              </w:rPr>
            </w:pPr>
          </w:p>
        </w:tc>
        <w:tc>
          <w:tcPr>
            <w:tcW w:w="567" w:type="dxa"/>
          </w:tcPr>
          <w:p w14:paraId="3FB825A2" w14:textId="77777777" w:rsidR="00043C30" w:rsidRPr="008B7810" w:rsidRDefault="00043C30" w:rsidP="00F343AC">
            <w:pPr>
              <w:jc w:val="center"/>
              <w:rPr>
                <w:rFonts w:cs="Times New Roman"/>
              </w:rPr>
            </w:pPr>
          </w:p>
        </w:tc>
        <w:tc>
          <w:tcPr>
            <w:tcW w:w="641" w:type="dxa"/>
          </w:tcPr>
          <w:p w14:paraId="1688833B" w14:textId="77777777" w:rsidR="00043C30" w:rsidRPr="008B7810" w:rsidRDefault="00043C30" w:rsidP="00F343AC">
            <w:pPr>
              <w:jc w:val="center"/>
              <w:rPr>
                <w:rFonts w:cs="Times New Roman"/>
              </w:rPr>
            </w:pPr>
          </w:p>
        </w:tc>
      </w:tr>
      <w:tr w:rsidR="00043C30" w:rsidRPr="008B7810" w14:paraId="401B8EEF" w14:textId="77777777" w:rsidTr="00BF5FF0">
        <w:trPr>
          <w:gridAfter w:val="1"/>
          <w:wAfter w:w="31" w:type="dxa"/>
          <w:trHeight w:val="243"/>
        </w:trPr>
        <w:tc>
          <w:tcPr>
            <w:tcW w:w="3407" w:type="dxa"/>
            <w:gridSpan w:val="4"/>
          </w:tcPr>
          <w:p w14:paraId="5F97C8F2" w14:textId="77777777" w:rsidR="00043C30" w:rsidRDefault="00043C30" w:rsidP="00F343AC">
            <w:pPr>
              <w:rPr>
                <w:rFonts w:cs="Times New Roman"/>
                <w:szCs w:val="26"/>
              </w:rPr>
            </w:pPr>
            <w:r>
              <w:rPr>
                <w:rFonts w:cs="Times New Roman"/>
                <w:szCs w:val="26"/>
              </w:rPr>
              <w:t>Tổng số điểm</w:t>
            </w:r>
          </w:p>
        </w:tc>
        <w:tc>
          <w:tcPr>
            <w:tcW w:w="447" w:type="dxa"/>
          </w:tcPr>
          <w:p w14:paraId="5D04E4EC" w14:textId="77777777" w:rsidR="00043C30" w:rsidRPr="000660E8" w:rsidRDefault="000660E8" w:rsidP="00F343AC">
            <w:pPr>
              <w:jc w:val="center"/>
              <w:rPr>
                <w:rFonts w:cs="Times New Roman"/>
                <w:sz w:val="20"/>
                <w:szCs w:val="20"/>
              </w:rPr>
            </w:pPr>
            <w:r w:rsidRPr="000660E8">
              <w:rPr>
                <w:rFonts w:cs="Times New Roman"/>
                <w:sz w:val="20"/>
                <w:szCs w:val="20"/>
              </w:rPr>
              <w:t>0.75</w:t>
            </w:r>
          </w:p>
        </w:tc>
        <w:tc>
          <w:tcPr>
            <w:tcW w:w="614" w:type="dxa"/>
          </w:tcPr>
          <w:p w14:paraId="1FCF18FD" w14:textId="77777777" w:rsidR="00043C30" w:rsidRPr="000660E8" w:rsidRDefault="00043C30" w:rsidP="00F343AC">
            <w:pPr>
              <w:jc w:val="center"/>
              <w:rPr>
                <w:rFonts w:cs="Times New Roman"/>
                <w:sz w:val="20"/>
                <w:szCs w:val="20"/>
              </w:rPr>
            </w:pPr>
            <w:r w:rsidRPr="000660E8">
              <w:rPr>
                <w:rFonts w:cs="Times New Roman"/>
                <w:sz w:val="20"/>
                <w:szCs w:val="20"/>
              </w:rPr>
              <w:t>0.5</w:t>
            </w:r>
          </w:p>
        </w:tc>
        <w:tc>
          <w:tcPr>
            <w:tcW w:w="615" w:type="dxa"/>
          </w:tcPr>
          <w:p w14:paraId="66FE60EC" w14:textId="77777777" w:rsidR="00043C30" w:rsidRPr="000660E8" w:rsidRDefault="00043C30" w:rsidP="00F343AC">
            <w:pPr>
              <w:jc w:val="center"/>
              <w:rPr>
                <w:rFonts w:cs="Times New Roman"/>
                <w:sz w:val="20"/>
                <w:szCs w:val="20"/>
              </w:rPr>
            </w:pPr>
            <w:r w:rsidRPr="000660E8">
              <w:rPr>
                <w:rFonts w:cs="Times New Roman"/>
                <w:sz w:val="20"/>
                <w:szCs w:val="20"/>
              </w:rPr>
              <w:t>0.</w:t>
            </w:r>
            <w:r w:rsidR="000660E8" w:rsidRPr="000660E8">
              <w:rPr>
                <w:rFonts w:cs="Times New Roman"/>
                <w:sz w:val="20"/>
                <w:szCs w:val="20"/>
              </w:rPr>
              <w:t>2</w:t>
            </w:r>
            <w:r w:rsidRPr="000660E8">
              <w:rPr>
                <w:rFonts w:cs="Times New Roman"/>
                <w:sz w:val="20"/>
                <w:szCs w:val="20"/>
              </w:rPr>
              <w:t>5</w:t>
            </w:r>
          </w:p>
        </w:tc>
        <w:tc>
          <w:tcPr>
            <w:tcW w:w="658" w:type="dxa"/>
            <w:gridSpan w:val="2"/>
          </w:tcPr>
          <w:p w14:paraId="47D934B8" w14:textId="77777777" w:rsidR="00043C30" w:rsidRPr="000660E8" w:rsidRDefault="000660E8" w:rsidP="00F343AC">
            <w:pPr>
              <w:jc w:val="center"/>
              <w:rPr>
                <w:rFonts w:cs="Times New Roman"/>
                <w:sz w:val="20"/>
                <w:szCs w:val="20"/>
              </w:rPr>
            </w:pPr>
            <w:r>
              <w:rPr>
                <w:rFonts w:cs="Times New Roman"/>
                <w:sz w:val="20"/>
                <w:szCs w:val="20"/>
              </w:rPr>
              <w:t>1</w:t>
            </w:r>
          </w:p>
        </w:tc>
        <w:tc>
          <w:tcPr>
            <w:tcW w:w="395" w:type="dxa"/>
            <w:gridSpan w:val="2"/>
          </w:tcPr>
          <w:p w14:paraId="72C861C3" w14:textId="77777777" w:rsidR="00043C30" w:rsidRPr="000660E8" w:rsidRDefault="00043C30" w:rsidP="00F343AC">
            <w:pPr>
              <w:jc w:val="center"/>
              <w:rPr>
                <w:rFonts w:cs="Times New Roman"/>
                <w:sz w:val="20"/>
                <w:szCs w:val="20"/>
              </w:rPr>
            </w:pPr>
          </w:p>
        </w:tc>
        <w:tc>
          <w:tcPr>
            <w:tcW w:w="702" w:type="dxa"/>
          </w:tcPr>
          <w:p w14:paraId="0C5B7DC3" w14:textId="77777777" w:rsidR="00043C30" w:rsidRPr="000660E8" w:rsidRDefault="00043C30" w:rsidP="00F343AC">
            <w:pPr>
              <w:jc w:val="center"/>
              <w:rPr>
                <w:rFonts w:cs="Times New Roman"/>
                <w:sz w:val="20"/>
                <w:szCs w:val="20"/>
              </w:rPr>
            </w:pPr>
            <w:r w:rsidRPr="000660E8">
              <w:rPr>
                <w:rFonts w:cs="Times New Roman"/>
                <w:sz w:val="20"/>
                <w:szCs w:val="20"/>
              </w:rPr>
              <w:t>0.5</w:t>
            </w:r>
          </w:p>
        </w:tc>
        <w:tc>
          <w:tcPr>
            <w:tcW w:w="395" w:type="dxa"/>
          </w:tcPr>
          <w:p w14:paraId="2CF46880" w14:textId="77777777" w:rsidR="00043C30" w:rsidRPr="000660E8" w:rsidRDefault="00043C30" w:rsidP="00F343AC">
            <w:pPr>
              <w:jc w:val="center"/>
              <w:rPr>
                <w:rFonts w:cs="Times New Roman"/>
                <w:sz w:val="20"/>
                <w:szCs w:val="20"/>
              </w:rPr>
            </w:pPr>
          </w:p>
        </w:tc>
        <w:tc>
          <w:tcPr>
            <w:tcW w:w="483" w:type="dxa"/>
            <w:gridSpan w:val="2"/>
          </w:tcPr>
          <w:p w14:paraId="3759B4FE" w14:textId="77777777" w:rsidR="00043C30" w:rsidRPr="000660E8" w:rsidRDefault="00043C30" w:rsidP="00F343AC">
            <w:pPr>
              <w:jc w:val="center"/>
              <w:rPr>
                <w:rFonts w:cs="Times New Roman"/>
                <w:sz w:val="20"/>
                <w:szCs w:val="20"/>
              </w:rPr>
            </w:pPr>
            <w:r w:rsidRPr="000660E8">
              <w:rPr>
                <w:rFonts w:cs="Times New Roman"/>
                <w:sz w:val="20"/>
                <w:szCs w:val="20"/>
              </w:rPr>
              <w:t>0.5</w:t>
            </w:r>
          </w:p>
        </w:tc>
        <w:tc>
          <w:tcPr>
            <w:tcW w:w="400" w:type="dxa"/>
          </w:tcPr>
          <w:p w14:paraId="07813A7C" w14:textId="77777777" w:rsidR="00043C30" w:rsidRPr="008B7810" w:rsidRDefault="00043C30" w:rsidP="00F343AC">
            <w:pPr>
              <w:jc w:val="center"/>
              <w:rPr>
                <w:rFonts w:cs="Times New Roman"/>
              </w:rPr>
            </w:pPr>
          </w:p>
        </w:tc>
        <w:tc>
          <w:tcPr>
            <w:tcW w:w="513" w:type="dxa"/>
          </w:tcPr>
          <w:p w14:paraId="03AD6218" w14:textId="77777777" w:rsidR="00043C30" w:rsidRPr="008B7810" w:rsidRDefault="00043C30" w:rsidP="00F343AC">
            <w:pPr>
              <w:jc w:val="center"/>
              <w:rPr>
                <w:rFonts w:cs="Times New Roman"/>
              </w:rPr>
            </w:pPr>
          </w:p>
        </w:tc>
        <w:tc>
          <w:tcPr>
            <w:tcW w:w="466" w:type="dxa"/>
          </w:tcPr>
          <w:p w14:paraId="2D98EB4B" w14:textId="77777777" w:rsidR="00043C30" w:rsidRPr="008B7810" w:rsidRDefault="00043C30" w:rsidP="00F343AC">
            <w:pPr>
              <w:jc w:val="center"/>
              <w:rPr>
                <w:rFonts w:cs="Times New Roman"/>
              </w:rPr>
            </w:pPr>
          </w:p>
        </w:tc>
        <w:tc>
          <w:tcPr>
            <w:tcW w:w="567" w:type="dxa"/>
          </w:tcPr>
          <w:p w14:paraId="5E87550A" w14:textId="77777777" w:rsidR="00043C30" w:rsidRPr="008B7810" w:rsidRDefault="00043C30" w:rsidP="00F343AC">
            <w:pPr>
              <w:jc w:val="center"/>
              <w:rPr>
                <w:rFonts w:cs="Times New Roman"/>
              </w:rPr>
            </w:pPr>
          </w:p>
        </w:tc>
        <w:tc>
          <w:tcPr>
            <w:tcW w:w="567" w:type="dxa"/>
            <w:gridSpan w:val="2"/>
          </w:tcPr>
          <w:p w14:paraId="08D654B3" w14:textId="77777777" w:rsidR="00043C30" w:rsidRPr="008B7810" w:rsidRDefault="00043C30" w:rsidP="00F343AC">
            <w:pPr>
              <w:jc w:val="center"/>
              <w:rPr>
                <w:rFonts w:cs="Times New Roman"/>
              </w:rPr>
            </w:pPr>
          </w:p>
        </w:tc>
        <w:tc>
          <w:tcPr>
            <w:tcW w:w="567" w:type="dxa"/>
          </w:tcPr>
          <w:p w14:paraId="217C185E" w14:textId="77777777" w:rsidR="00043C30" w:rsidRPr="008B7810" w:rsidRDefault="00043C30" w:rsidP="00F343AC">
            <w:pPr>
              <w:jc w:val="center"/>
              <w:rPr>
                <w:rFonts w:cs="Times New Roman"/>
              </w:rPr>
            </w:pPr>
          </w:p>
        </w:tc>
        <w:tc>
          <w:tcPr>
            <w:tcW w:w="641" w:type="dxa"/>
          </w:tcPr>
          <w:p w14:paraId="30BF909C" w14:textId="77777777" w:rsidR="00043C30" w:rsidRPr="008B7810" w:rsidRDefault="00043C30" w:rsidP="00F343AC">
            <w:pPr>
              <w:jc w:val="center"/>
              <w:rPr>
                <w:rFonts w:cs="Times New Roman"/>
              </w:rPr>
            </w:pPr>
          </w:p>
        </w:tc>
      </w:tr>
      <w:tr w:rsidR="00043C30" w:rsidRPr="008B7810" w14:paraId="3EA7CE4C" w14:textId="77777777" w:rsidTr="00BF5FF0">
        <w:trPr>
          <w:gridAfter w:val="1"/>
          <w:wAfter w:w="31" w:type="dxa"/>
          <w:trHeight w:val="243"/>
        </w:trPr>
        <w:tc>
          <w:tcPr>
            <w:tcW w:w="3407" w:type="dxa"/>
            <w:gridSpan w:val="4"/>
          </w:tcPr>
          <w:p w14:paraId="7C472DA1" w14:textId="77777777" w:rsidR="00043C30" w:rsidRPr="00D768E8" w:rsidRDefault="00043C30" w:rsidP="00F343AC">
            <w:pPr>
              <w:rPr>
                <w:rFonts w:cs="Times New Roman"/>
                <w:b/>
                <w:szCs w:val="26"/>
              </w:rPr>
            </w:pPr>
            <w:r w:rsidRPr="00D768E8">
              <w:rPr>
                <w:rFonts w:cs="Times New Roman"/>
                <w:b/>
                <w:szCs w:val="26"/>
              </w:rPr>
              <w:t>Tỉ lệ (%)</w:t>
            </w:r>
          </w:p>
        </w:tc>
        <w:tc>
          <w:tcPr>
            <w:tcW w:w="1676" w:type="dxa"/>
            <w:gridSpan w:val="3"/>
          </w:tcPr>
          <w:p w14:paraId="51AE6C47" w14:textId="77777777" w:rsidR="00043C30" w:rsidRPr="00D768E8" w:rsidRDefault="001F7B2A" w:rsidP="00F343AC">
            <w:pPr>
              <w:jc w:val="center"/>
              <w:rPr>
                <w:rFonts w:cs="Times New Roman"/>
                <w:b/>
              </w:rPr>
            </w:pPr>
            <w:r>
              <w:rPr>
                <w:rFonts w:cs="Times New Roman"/>
                <w:b/>
              </w:rPr>
              <w:t>15</w:t>
            </w:r>
          </w:p>
        </w:tc>
        <w:tc>
          <w:tcPr>
            <w:tcW w:w="1053" w:type="dxa"/>
            <w:gridSpan w:val="4"/>
          </w:tcPr>
          <w:p w14:paraId="2B7CC420" w14:textId="77777777" w:rsidR="00043C30" w:rsidRPr="00D768E8" w:rsidRDefault="001F7B2A" w:rsidP="00F343AC">
            <w:pPr>
              <w:jc w:val="center"/>
              <w:rPr>
                <w:rFonts w:cs="Times New Roman"/>
                <w:b/>
              </w:rPr>
            </w:pPr>
            <w:r>
              <w:rPr>
                <w:rFonts w:cs="Times New Roman"/>
                <w:b/>
              </w:rPr>
              <w:t>10</w:t>
            </w:r>
          </w:p>
        </w:tc>
        <w:tc>
          <w:tcPr>
            <w:tcW w:w="1580" w:type="dxa"/>
            <w:gridSpan w:val="4"/>
          </w:tcPr>
          <w:p w14:paraId="6C7CBB6A" w14:textId="77777777" w:rsidR="00043C30" w:rsidRPr="00D768E8" w:rsidRDefault="00043C30" w:rsidP="00F343AC">
            <w:pPr>
              <w:jc w:val="center"/>
              <w:rPr>
                <w:rFonts w:cs="Times New Roman"/>
                <w:b/>
              </w:rPr>
            </w:pPr>
            <w:r w:rsidRPr="00D768E8">
              <w:rPr>
                <w:rFonts w:cs="Times New Roman"/>
                <w:b/>
              </w:rPr>
              <w:t>10</w:t>
            </w:r>
          </w:p>
        </w:tc>
        <w:tc>
          <w:tcPr>
            <w:tcW w:w="1379" w:type="dxa"/>
            <w:gridSpan w:val="3"/>
          </w:tcPr>
          <w:p w14:paraId="082ECFC4" w14:textId="77777777" w:rsidR="00043C30" w:rsidRPr="00D768E8" w:rsidRDefault="00043C30" w:rsidP="00F343AC">
            <w:pPr>
              <w:jc w:val="center"/>
              <w:rPr>
                <w:rFonts w:cs="Times New Roman"/>
                <w:b/>
              </w:rPr>
            </w:pPr>
            <w:r w:rsidRPr="00D768E8">
              <w:rPr>
                <w:rFonts w:cs="Times New Roman"/>
                <w:b/>
              </w:rPr>
              <w:t>15</w:t>
            </w:r>
          </w:p>
        </w:tc>
        <w:tc>
          <w:tcPr>
            <w:tcW w:w="567" w:type="dxa"/>
          </w:tcPr>
          <w:p w14:paraId="06E5483B" w14:textId="77777777" w:rsidR="00043C30" w:rsidRPr="00D768E8" w:rsidRDefault="00043C30" w:rsidP="00F343AC">
            <w:pPr>
              <w:jc w:val="center"/>
              <w:rPr>
                <w:rFonts w:cs="Times New Roman"/>
                <w:b/>
              </w:rPr>
            </w:pPr>
            <w:r w:rsidRPr="00D768E8">
              <w:rPr>
                <w:rFonts w:cs="Times New Roman"/>
                <w:b/>
              </w:rPr>
              <w:t>20</w:t>
            </w:r>
          </w:p>
        </w:tc>
        <w:tc>
          <w:tcPr>
            <w:tcW w:w="567" w:type="dxa"/>
            <w:gridSpan w:val="2"/>
          </w:tcPr>
          <w:p w14:paraId="2510B17D" w14:textId="77777777" w:rsidR="00043C30" w:rsidRPr="00D768E8" w:rsidRDefault="00043C30" w:rsidP="00F343AC">
            <w:pPr>
              <w:jc w:val="center"/>
              <w:rPr>
                <w:rFonts w:cs="Times New Roman"/>
                <w:b/>
              </w:rPr>
            </w:pPr>
            <w:r w:rsidRPr="00D768E8">
              <w:rPr>
                <w:rFonts w:cs="Times New Roman"/>
                <w:b/>
              </w:rPr>
              <w:t>15</w:t>
            </w:r>
          </w:p>
        </w:tc>
        <w:tc>
          <w:tcPr>
            <w:tcW w:w="567" w:type="dxa"/>
          </w:tcPr>
          <w:p w14:paraId="0C75C8C7" w14:textId="77777777" w:rsidR="00043C30" w:rsidRPr="00D768E8" w:rsidRDefault="00043C30" w:rsidP="00F343AC">
            <w:pPr>
              <w:jc w:val="center"/>
              <w:rPr>
                <w:rFonts w:cs="Times New Roman"/>
                <w:b/>
              </w:rPr>
            </w:pPr>
            <w:r w:rsidRPr="00D768E8">
              <w:rPr>
                <w:rFonts w:cs="Times New Roman"/>
                <w:b/>
              </w:rPr>
              <w:t>15</w:t>
            </w:r>
          </w:p>
        </w:tc>
        <w:tc>
          <w:tcPr>
            <w:tcW w:w="641" w:type="dxa"/>
          </w:tcPr>
          <w:p w14:paraId="1DA42EE5" w14:textId="77777777" w:rsidR="00043C30" w:rsidRPr="00D768E8" w:rsidRDefault="001F7B2A" w:rsidP="00F343AC">
            <w:pPr>
              <w:jc w:val="center"/>
              <w:rPr>
                <w:rFonts w:cs="Times New Roman"/>
                <w:b/>
              </w:rPr>
            </w:pPr>
            <w:r>
              <w:rPr>
                <w:rFonts w:cs="Times New Roman"/>
                <w:b/>
              </w:rPr>
              <w:t>50</w:t>
            </w:r>
          </w:p>
        </w:tc>
      </w:tr>
    </w:tbl>
    <w:p w14:paraId="46A221E9" w14:textId="77777777" w:rsidR="00043C30" w:rsidRPr="00043C30" w:rsidRDefault="00043C30" w:rsidP="00F343AC">
      <w:pPr>
        <w:spacing w:after="0" w:line="240" w:lineRule="auto"/>
      </w:pPr>
    </w:p>
    <w:p w14:paraId="54FBBB7D" w14:textId="77777777" w:rsidR="00DD5723" w:rsidRDefault="00DD5723" w:rsidP="00F343AC">
      <w:pPr>
        <w:spacing w:after="0" w:line="240" w:lineRule="auto"/>
        <w:rPr>
          <w:rFonts w:eastAsiaTheme="majorEastAsia" w:cs="Times New Roman"/>
          <w:b/>
          <w:bCs/>
          <w:szCs w:val="26"/>
        </w:rPr>
      </w:pPr>
      <w:r>
        <w:rPr>
          <w:rFonts w:cs="Times New Roman"/>
        </w:rPr>
        <w:br w:type="page"/>
      </w:r>
    </w:p>
    <w:p w14:paraId="58548E10" w14:textId="36DFD9EB" w:rsidR="00EB1B8E" w:rsidRDefault="007457D4" w:rsidP="00F343AC">
      <w:pPr>
        <w:pStyle w:val="Heading2"/>
        <w:spacing w:before="0" w:line="240" w:lineRule="auto"/>
        <w:rPr>
          <w:rFonts w:ascii="Times New Roman" w:hAnsi="Times New Roman" w:cs="Times New Roman"/>
          <w:color w:val="auto"/>
        </w:rPr>
      </w:pPr>
      <w:r>
        <w:rPr>
          <w:rFonts w:ascii="Times New Roman" w:hAnsi="Times New Roman" w:cs="Times New Roman"/>
          <w:color w:val="auto"/>
        </w:rPr>
        <w:lastRenderedPageBreak/>
        <w:t>B.</w:t>
      </w:r>
      <w:r w:rsidR="00CB5499" w:rsidRPr="00DD22AB">
        <w:rPr>
          <w:rFonts w:ascii="Times New Roman" w:hAnsi="Times New Roman" w:cs="Times New Roman"/>
          <w:color w:val="auto"/>
        </w:rPr>
        <w:t xml:space="preserve"> BẢN ĐẶC TẢ </w:t>
      </w:r>
    </w:p>
    <w:tbl>
      <w:tblPr>
        <w:tblW w:w="10823"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2"/>
        <w:gridCol w:w="1573"/>
        <w:gridCol w:w="2309"/>
        <w:gridCol w:w="3459"/>
        <w:gridCol w:w="798"/>
        <w:gridCol w:w="950"/>
        <w:gridCol w:w="25"/>
        <w:gridCol w:w="700"/>
        <w:gridCol w:w="9"/>
        <w:gridCol w:w="447"/>
      </w:tblGrid>
      <w:tr w:rsidR="00DD5723" w:rsidRPr="00DD22AB" w14:paraId="7A0093C8" w14:textId="77777777" w:rsidTr="00BF5FF0">
        <w:trPr>
          <w:trHeight w:val="600"/>
        </w:trPr>
        <w:tc>
          <w:tcPr>
            <w:tcW w:w="553" w:type="dxa"/>
            <w:gridSpan w:val="2"/>
            <w:vMerge w:val="restart"/>
          </w:tcPr>
          <w:p w14:paraId="3EDAEBFB" w14:textId="77777777" w:rsidR="00DD5723" w:rsidRPr="00DD22AB" w:rsidRDefault="00DD5723" w:rsidP="00F343AC">
            <w:pPr>
              <w:spacing w:after="0" w:line="240" w:lineRule="auto"/>
              <w:rPr>
                <w:rFonts w:cs="Times New Roman"/>
                <w:b/>
                <w:szCs w:val="26"/>
              </w:rPr>
            </w:pPr>
            <w:r w:rsidRPr="00DD22AB">
              <w:rPr>
                <w:rFonts w:cs="Times New Roman"/>
                <w:b/>
                <w:szCs w:val="26"/>
              </w:rPr>
              <w:t>TT</w:t>
            </w:r>
          </w:p>
          <w:p w14:paraId="6F9BD2CC" w14:textId="77777777" w:rsidR="00DD5723" w:rsidRPr="00DD22AB" w:rsidRDefault="00DD5723" w:rsidP="00F343AC">
            <w:pPr>
              <w:spacing w:after="0" w:line="240" w:lineRule="auto"/>
              <w:rPr>
                <w:rFonts w:cs="Times New Roman"/>
                <w:b/>
                <w:szCs w:val="26"/>
              </w:rPr>
            </w:pPr>
          </w:p>
        </w:tc>
        <w:tc>
          <w:tcPr>
            <w:tcW w:w="1573" w:type="dxa"/>
            <w:vMerge w:val="restart"/>
          </w:tcPr>
          <w:p w14:paraId="47F2DB6A" w14:textId="77777777" w:rsidR="00DD5723" w:rsidRPr="00DD22AB" w:rsidRDefault="00DD5723" w:rsidP="00F343AC">
            <w:pPr>
              <w:spacing w:after="0" w:line="240" w:lineRule="auto"/>
              <w:rPr>
                <w:rFonts w:cs="Times New Roman"/>
                <w:b/>
                <w:szCs w:val="26"/>
              </w:rPr>
            </w:pPr>
            <w:r w:rsidRPr="00DD22AB">
              <w:rPr>
                <w:rFonts w:cs="Times New Roman"/>
                <w:b/>
                <w:szCs w:val="26"/>
              </w:rPr>
              <w:t>Chủ đề</w:t>
            </w:r>
          </w:p>
        </w:tc>
        <w:tc>
          <w:tcPr>
            <w:tcW w:w="2309" w:type="dxa"/>
            <w:vMerge w:val="restart"/>
          </w:tcPr>
          <w:p w14:paraId="4AD83C5C" w14:textId="77777777" w:rsidR="00DD5723" w:rsidRPr="00DD22AB" w:rsidRDefault="00DD5723" w:rsidP="00F343AC">
            <w:pPr>
              <w:spacing w:after="0" w:line="240" w:lineRule="auto"/>
              <w:rPr>
                <w:rFonts w:cs="Times New Roman"/>
                <w:b/>
                <w:szCs w:val="26"/>
              </w:rPr>
            </w:pPr>
            <w:r w:rsidRPr="00DD22AB">
              <w:rPr>
                <w:rFonts w:cs="Times New Roman"/>
                <w:b/>
                <w:szCs w:val="26"/>
              </w:rPr>
              <w:t>Nội dung/Đơn vị kiến thức</w:t>
            </w:r>
          </w:p>
        </w:tc>
        <w:tc>
          <w:tcPr>
            <w:tcW w:w="3459" w:type="dxa"/>
            <w:vMerge w:val="restart"/>
          </w:tcPr>
          <w:p w14:paraId="649080DE" w14:textId="77777777" w:rsidR="00DD5723" w:rsidRDefault="00DD5723" w:rsidP="00F343AC">
            <w:pPr>
              <w:spacing w:after="0" w:line="240" w:lineRule="auto"/>
              <w:rPr>
                <w:rFonts w:cs="Times New Roman"/>
                <w:b/>
                <w:szCs w:val="26"/>
              </w:rPr>
            </w:pPr>
            <w:r>
              <w:rPr>
                <w:rFonts w:cs="Times New Roman"/>
                <w:b/>
                <w:szCs w:val="26"/>
              </w:rPr>
              <w:t>Mức độ đánh giá</w:t>
            </w:r>
          </w:p>
        </w:tc>
        <w:tc>
          <w:tcPr>
            <w:tcW w:w="2929" w:type="dxa"/>
            <w:gridSpan w:val="6"/>
          </w:tcPr>
          <w:p w14:paraId="16ACB09F" w14:textId="77777777" w:rsidR="00DD5723" w:rsidRPr="00DD22AB" w:rsidRDefault="00DD5723" w:rsidP="00F343AC">
            <w:pPr>
              <w:spacing w:after="0" w:line="240" w:lineRule="auto"/>
              <w:rPr>
                <w:rFonts w:cs="Times New Roman"/>
                <w:b/>
                <w:szCs w:val="26"/>
              </w:rPr>
            </w:pPr>
            <w:r>
              <w:rPr>
                <w:rFonts w:cs="Times New Roman"/>
                <w:b/>
                <w:szCs w:val="26"/>
              </w:rPr>
              <w:t>Số câu hỏi theo mức độ nhận thức</w:t>
            </w:r>
          </w:p>
        </w:tc>
      </w:tr>
      <w:tr w:rsidR="00DD5723" w:rsidRPr="00DD22AB" w14:paraId="16EA99C2" w14:textId="77777777" w:rsidTr="00BF5FF0">
        <w:trPr>
          <w:trHeight w:val="600"/>
        </w:trPr>
        <w:tc>
          <w:tcPr>
            <w:tcW w:w="553" w:type="dxa"/>
            <w:gridSpan w:val="2"/>
            <w:vMerge/>
          </w:tcPr>
          <w:p w14:paraId="03325F90" w14:textId="77777777" w:rsidR="00DD5723" w:rsidRPr="00DD22AB" w:rsidRDefault="00DD5723" w:rsidP="00F343AC">
            <w:pPr>
              <w:spacing w:after="0" w:line="240" w:lineRule="auto"/>
              <w:rPr>
                <w:rFonts w:cs="Times New Roman"/>
                <w:szCs w:val="26"/>
              </w:rPr>
            </w:pPr>
          </w:p>
        </w:tc>
        <w:tc>
          <w:tcPr>
            <w:tcW w:w="1573" w:type="dxa"/>
            <w:vMerge/>
          </w:tcPr>
          <w:p w14:paraId="3E88CD30" w14:textId="77777777" w:rsidR="00DD5723" w:rsidRPr="00DD22AB" w:rsidRDefault="00DD5723" w:rsidP="00F343AC">
            <w:pPr>
              <w:spacing w:after="0" w:line="240" w:lineRule="auto"/>
              <w:rPr>
                <w:rFonts w:cs="Times New Roman"/>
                <w:szCs w:val="26"/>
              </w:rPr>
            </w:pPr>
          </w:p>
        </w:tc>
        <w:tc>
          <w:tcPr>
            <w:tcW w:w="2309" w:type="dxa"/>
            <w:vMerge/>
          </w:tcPr>
          <w:p w14:paraId="213474EC" w14:textId="77777777" w:rsidR="00DD5723" w:rsidRPr="00DD22AB" w:rsidRDefault="00DD5723" w:rsidP="00F343AC">
            <w:pPr>
              <w:spacing w:after="0" w:line="240" w:lineRule="auto"/>
              <w:rPr>
                <w:rFonts w:cs="Times New Roman"/>
                <w:szCs w:val="26"/>
              </w:rPr>
            </w:pPr>
          </w:p>
        </w:tc>
        <w:tc>
          <w:tcPr>
            <w:tcW w:w="3459" w:type="dxa"/>
            <w:vMerge/>
          </w:tcPr>
          <w:p w14:paraId="74763AFA" w14:textId="77777777" w:rsidR="00DD5723" w:rsidRPr="00DD22AB" w:rsidRDefault="00DD5723" w:rsidP="00F343AC">
            <w:pPr>
              <w:spacing w:after="0" w:line="240" w:lineRule="auto"/>
              <w:rPr>
                <w:rFonts w:cs="Times New Roman"/>
                <w:szCs w:val="26"/>
              </w:rPr>
            </w:pPr>
          </w:p>
        </w:tc>
        <w:tc>
          <w:tcPr>
            <w:tcW w:w="798" w:type="dxa"/>
          </w:tcPr>
          <w:p w14:paraId="76C18054" w14:textId="77777777" w:rsidR="00DD5723" w:rsidRPr="00DD22AB" w:rsidRDefault="00DD5723" w:rsidP="00F343AC">
            <w:pPr>
              <w:spacing w:after="0" w:line="240" w:lineRule="auto"/>
              <w:rPr>
                <w:rFonts w:cs="Times New Roman"/>
                <w:szCs w:val="26"/>
              </w:rPr>
            </w:pPr>
            <w:r w:rsidRPr="00DD22AB">
              <w:rPr>
                <w:rFonts w:cs="Times New Roman"/>
                <w:szCs w:val="26"/>
              </w:rPr>
              <w:t>Nhận biết</w:t>
            </w:r>
          </w:p>
        </w:tc>
        <w:tc>
          <w:tcPr>
            <w:tcW w:w="950" w:type="dxa"/>
          </w:tcPr>
          <w:p w14:paraId="78650BED" w14:textId="77777777" w:rsidR="00DD5723" w:rsidRPr="00DD22AB" w:rsidRDefault="00DD5723" w:rsidP="00F343AC">
            <w:pPr>
              <w:spacing w:after="0" w:line="240" w:lineRule="auto"/>
              <w:rPr>
                <w:rFonts w:cs="Times New Roman"/>
                <w:szCs w:val="26"/>
              </w:rPr>
            </w:pPr>
            <w:r w:rsidRPr="00DD22AB">
              <w:rPr>
                <w:rFonts w:cs="Times New Roman"/>
                <w:szCs w:val="26"/>
              </w:rPr>
              <w:t>Thông hiểu</w:t>
            </w:r>
          </w:p>
        </w:tc>
        <w:tc>
          <w:tcPr>
            <w:tcW w:w="725" w:type="dxa"/>
            <w:gridSpan w:val="2"/>
          </w:tcPr>
          <w:p w14:paraId="57877536" w14:textId="77777777" w:rsidR="00DD5723" w:rsidRPr="00DD22AB" w:rsidRDefault="00DD5723" w:rsidP="00F343AC">
            <w:pPr>
              <w:spacing w:after="0" w:line="240" w:lineRule="auto"/>
              <w:rPr>
                <w:rFonts w:cs="Times New Roman"/>
                <w:szCs w:val="26"/>
              </w:rPr>
            </w:pPr>
            <w:r w:rsidRPr="00DD22AB">
              <w:rPr>
                <w:rFonts w:cs="Times New Roman"/>
                <w:szCs w:val="26"/>
              </w:rPr>
              <w:t>Vận dụng</w:t>
            </w:r>
          </w:p>
        </w:tc>
        <w:tc>
          <w:tcPr>
            <w:tcW w:w="456" w:type="dxa"/>
            <w:gridSpan w:val="2"/>
          </w:tcPr>
          <w:p w14:paraId="02A88B09" w14:textId="77777777" w:rsidR="00DD5723" w:rsidRPr="00DD22AB" w:rsidRDefault="00DD5723" w:rsidP="00F343AC">
            <w:pPr>
              <w:spacing w:after="0" w:line="240" w:lineRule="auto"/>
              <w:rPr>
                <w:rFonts w:cs="Times New Roman"/>
                <w:szCs w:val="26"/>
              </w:rPr>
            </w:pPr>
            <w:r>
              <w:rPr>
                <w:rFonts w:cs="Times New Roman"/>
                <w:szCs w:val="26"/>
              </w:rPr>
              <w:t>Ghi chú</w:t>
            </w:r>
          </w:p>
        </w:tc>
      </w:tr>
      <w:tr w:rsidR="00DD5723" w:rsidRPr="00DD22AB" w14:paraId="0918B966" w14:textId="77777777" w:rsidTr="00BF5FF0">
        <w:trPr>
          <w:trHeight w:val="290"/>
        </w:trPr>
        <w:tc>
          <w:tcPr>
            <w:tcW w:w="10823" w:type="dxa"/>
            <w:gridSpan w:val="11"/>
            <w:shd w:val="clear" w:color="auto" w:fill="FDE9D9" w:themeFill="accent6" w:themeFillTint="33"/>
          </w:tcPr>
          <w:p w14:paraId="411977E1" w14:textId="553BB903" w:rsidR="00DD5723" w:rsidRPr="007457D4" w:rsidRDefault="007457D4" w:rsidP="007457D4">
            <w:pPr>
              <w:spacing w:after="0" w:line="240" w:lineRule="auto"/>
              <w:jc w:val="center"/>
              <w:rPr>
                <w:rFonts w:cs="Times New Roman"/>
                <w:b/>
                <w:bCs/>
                <w:szCs w:val="26"/>
              </w:rPr>
            </w:pPr>
            <w:r w:rsidRPr="007457D4">
              <w:rPr>
                <w:rFonts w:cs="Times New Roman"/>
                <w:b/>
                <w:bCs/>
                <w:szCs w:val="26"/>
              </w:rPr>
              <w:t>PHÂN MÔN LỊCH SỬ</w:t>
            </w:r>
          </w:p>
        </w:tc>
      </w:tr>
      <w:tr w:rsidR="00DD5723" w:rsidRPr="00DD22AB" w14:paraId="4E827113" w14:textId="77777777" w:rsidTr="00BF5FF0">
        <w:trPr>
          <w:trHeight w:val="4936"/>
        </w:trPr>
        <w:tc>
          <w:tcPr>
            <w:tcW w:w="553" w:type="dxa"/>
            <w:gridSpan w:val="2"/>
          </w:tcPr>
          <w:p w14:paraId="148D3C8C" w14:textId="77777777" w:rsidR="00DD5723" w:rsidRPr="00DD22AB" w:rsidRDefault="00DD5723" w:rsidP="00F343AC">
            <w:pPr>
              <w:spacing w:after="0" w:line="240" w:lineRule="auto"/>
              <w:rPr>
                <w:rFonts w:cs="Times New Roman"/>
                <w:szCs w:val="26"/>
              </w:rPr>
            </w:pPr>
            <w:r>
              <w:rPr>
                <w:rFonts w:cs="Times New Roman"/>
                <w:szCs w:val="26"/>
              </w:rPr>
              <w:t>1</w:t>
            </w:r>
          </w:p>
        </w:tc>
        <w:tc>
          <w:tcPr>
            <w:tcW w:w="1573" w:type="dxa"/>
          </w:tcPr>
          <w:p w14:paraId="09588D12" w14:textId="77777777" w:rsidR="00DD5723" w:rsidRDefault="00DD5723" w:rsidP="00F343AC">
            <w:pPr>
              <w:spacing w:after="0" w:line="240" w:lineRule="auto"/>
              <w:jc w:val="center"/>
              <w:rPr>
                <w:rFonts w:cs="Times New Roman"/>
                <w:szCs w:val="26"/>
              </w:rPr>
            </w:pPr>
            <w:r>
              <w:rPr>
                <w:rFonts w:cs="Times New Roman"/>
                <w:szCs w:val="26"/>
              </w:rPr>
              <w:t>Tại sao cần học lịch sử</w:t>
            </w:r>
          </w:p>
          <w:p w14:paraId="2528A696" w14:textId="77777777" w:rsidR="00DD5723" w:rsidRPr="00815B9F" w:rsidRDefault="00DD5723" w:rsidP="00F343AC">
            <w:pPr>
              <w:spacing w:after="0" w:line="240" w:lineRule="auto"/>
              <w:rPr>
                <w:rFonts w:cs="Times New Roman"/>
                <w:szCs w:val="26"/>
              </w:rPr>
            </w:pPr>
            <w:r>
              <w:rPr>
                <w:rFonts w:cs="Times New Roman"/>
                <w:szCs w:val="26"/>
              </w:rPr>
              <w:t>(Bài 1,2)</w:t>
            </w:r>
          </w:p>
        </w:tc>
        <w:tc>
          <w:tcPr>
            <w:tcW w:w="2309" w:type="dxa"/>
          </w:tcPr>
          <w:p w14:paraId="238B8111" w14:textId="77777777" w:rsidR="00DD5723" w:rsidRDefault="00DD5723" w:rsidP="00F343AC">
            <w:pPr>
              <w:spacing w:after="0" w:line="240" w:lineRule="auto"/>
              <w:rPr>
                <w:rFonts w:cs="Times New Roman"/>
                <w:szCs w:val="26"/>
              </w:rPr>
            </w:pPr>
            <w:r>
              <w:rPr>
                <w:rFonts w:cs="Times New Roman"/>
                <w:szCs w:val="26"/>
              </w:rPr>
              <w:t xml:space="preserve">- </w:t>
            </w:r>
            <w:r w:rsidRPr="00815B9F">
              <w:rPr>
                <w:rFonts w:cs="Times New Roman"/>
                <w:szCs w:val="26"/>
              </w:rPr>
              <w:t>Khái niệm lịch sử,</w:t>
            </w:r>
            <w:r>
              <w:rPr>
                <w:rFonts w:cs="Times New Roman"/>
                <w:szCs w:val="26"/>
              </w:rPr>
              <w:t xml:space="preserve"> môn lịch sử</w:t>
            </w:r>
          </w:p>
          <w:p w14:paraId="39E321F9" w14:textId="77777777" w:rsidR="00DD5723" w:rsidRDefault="00DD5723" w:rsidP="00F343AC">
            <w:pPr>
              <w:spacing w:after="0" w:line="240" w:lineRule="auto"/>
              <w:rPr>
                <w:rFonts w:cs="Times New Roman"/>
                <w:szCs w:val="26"/>
              </w:rPr>
            </w:pPr>
            <w:r>
              <w:rPr>
                <w:rFonts w:cs="Times New Roman"/>
                <w:szCs w:val="26"/>
              </w:rPr>
              <w:t>-Vì sao phải học lịch sử</w:t>
            </w:r>
          </w:p>
          <w:p w14:paraId="599B1B28" w14:textId="77777777" w:rsidR="00DD5723" w:rsidRDefault="00DD5723" w:rsidP="00F343AC">
            <w:pPr>
              <w:spacing w:after="0" w:line="240" w:lineRule="auto"/>
              <w:rPr>
                <w:rFonts w:cs="Times New Roman"/>
                <w:szCs w:val="26"/>
              </w:rPr>
            </w:pPr>
            <w:r>
              <w:rPr>
                <w:rFonts w:cs="Times New Roman"/>
                <w:szCs w:val="26"/>
              </w:rPr>
              <w:t>-</w:t>
            </w:r>
            <w:r w:rsidRPr="00815B9F">
              <w:rPr>
                <w:rFonts w:cs="Times New Roman"/>
                <w:szCs w:val="26"/>
              </w:rPr>
              <w:t xml:space="preserve"> Biết phân biệt các nguồn sử liệu: hiện vật, truyền miệng, chữ viết.</w:t>
            </w:r>
          </w:p>
          <w:p w14:paraId="2E6DB53C" w14:textId="77777777" w:rsidR="00DD5723" w:rsidRPr="00815B9F" w:rsidRDefault="00DD5723" w:rsidP="00F343AC">
            <w:pPr>
              <w:spacing w:after="0" w:line="240" w:lineRule="auto"/>
              <w:rPr>
                <w:rFonts w:cs="Times New Roman"/>
                <w:szCs w:val="26"/>
              </w:rPr>
            </w:pPr>
            <w:r>
              <w:rPr>
                <w:rFonts w:cs="Times New Roman"/>
                <w:szCs w:val="26"/>
              </w:rPr>
              <w:t>- C</w:t>
            </w:r>
            <w:r w:rsidRPr="00815B9F">
              <w:rPr>
                <w:rFonts w:cs="Times New Roman"/>
                <w:szCs w:val="26"/>
              </w:rPr>
              <w:t xml:space="preserve">ách tính </w:t>
            </w:r>
            <w:r>
              <w:rPr>
                <w:rFonts w:cs="Times New Roman"/>
                <w:szCs w:val="26"/>
              </w:rPr>
              <w:t xml:space="preserve">thời gian </w:t>
            </w:r>
            <w:r w:rsidRPr="00815B9F">
              <w:rPr>
                <w:rFonts w:cs="Times New Roman"/>
                <w:szCs w:val="26"/>
              </w:rPr>
              <w:t>năm trướ</w:t>
            </w:r>
            <w:r>
              <w:rPr>
                <w:rFonts w:cs="Times New Roman"/>
                <w:szCs w:val="26"/>
              </w:rPr>
              <w:t>c và sau CN, âm lịch, dương lịch</w:t>
            </w:r>
          </w:p>
        </w:tc>
        <w:tc>
          <w:tcPr>
            <w:tcW w:w="3459" w:type="dxa"/>
          </w:tcPr>
          <w:p w14:paraId="41CE8142" w14:textId="77777777" w:rsidR="00DD5723" w:rsidRPr="00815B9F" w:rsidRDefault="00DD5723" w:rsidP="00F343AC">
            <w:pPr>
              <w:spacing w:after="0" w:line="240" w:lineRule="auto"/>
              <w:rPr>
                <w:rFonts w:cs="Times New Roman"/>
                <w:szCs w:val="26"/>
              </w:rPr>
            </w:pPr>
            <w:r>
              <w:rPr>
                <w:rFonts w:cs="Times New Roman"/>
                <w:szCs w:val="26"/>
              </w:rPr>
              <w:t>-</w:t>
            </w:r>
            <w:r w:rsidRPr="00815B9F">
              <w:rPr>
                <w:rFonts w:cs="Times New Roman"/>
                <w:szCs w:val="26"/>
              </w:rPr>
              <w:t>Khái niệm lịch sử, môn ls</w:t>
            </w:r>
          </w:p>
          <w:p w14:paraId="2A419F3D" w14:textId="77777777" w:rsidR="00DD5723" w:rsidRPr="00815B9F" w:rsidRDefault="00DD5723" w:rsidP="00F343AC">
            <w:pPr>
              <w:spacing w:after="0" w:line="240" w:lineRule="auto"/>
              <w:rPr>
                <w:rFonts w:cs="Times New Roman"/>
                <w:szCs w:val="26"/>
              </w:rPr>
            </w:pPr>
            <w:r w:rsidRPr="00815B9F">
              <w:rPr>
                <w:rFonts w:cs="Times New Roman"/>
                <w:szCs w:val="26"/>
              </w:rPr>
              <w:t>Biết phân biệt các nguồn sử liệu: hiện vật, truyền miệng, chữ viết.</w:t>
            </w:r>
          </w:p>
          <w:p w14:paraId="3286ADF8" w14:textId="77777777" w:rsidR="00DD5723" w:rsidRPr="00815B9F" w:rsidRDefault="00DD5723" w:rsidP="00F343AC">
            <w:pPr>
              <w:spacing w:after="0" w:line="240" w:lineRule="auto"/>
              <w:rPr>
                <w:rFonts w:cs="Times New Roman"/>
                <w:szCs w:val="26"/>
                <w:lang w:val="vi-VN"/>
              </w:rPr>
            </w:pPr>
            <w:r>
              <w:rPr>
                <w:rFonts w:cs="Times New Roman"/>
                <w:szCs w:val="26"/>
              </w:rPr>
              <w:t>-</w:t>
            </w:r>
            <w:r w:rsidRPr="00815B9F">
              <w:rPr>
                <w:rFonts w:cs="Times New Roman"/>
                <w:szCs w:val="26"/>
                <w:lang w:val="vi-VN"/>
              </w:rPr>
              <w:t xml:space="preserve">Biết được một số </w:t>
            </w:r>
            <w:r w:rsidRPr="00815B9F">
              <w:rPr>
                <w:rFonts w:cs="Times New Roman"/>
                <w:szCs w:val="26"/>
              </w:rPr>
              <w:t xml:space="preserve">khái niệm và </w:t>
            </w:r>
            <w:r w:rsidRPr="00815B9F">
              <w:rPr>
                <w:rFonts w:cs="Times New Roman"/>
                <w:szCs w:val="26"/>
                <w:lang w:val="vi-VN"/>
              </w:rPr>
              <w:t xml:space="preserve">cách tính thời gian trong lịch sử: thập kỉ, thế kỉ, thiên niên kỉ, trước Công nguyên, Công nguyên, âm lịch, dương </w:t>
            </w:r>
            <w:proofErr w:type="gramStart"/>
            <w:r w:rsidRPr="00815B9F">
              <w:rPr>
                <w:rFonts w:cs="Times New Roman"/>
                <w:szCs w:val="26"/>
                <w:lang w:val="vi-VN"/>
              </w:rPr>
              <w:t>lịch,...</w:t>
            </w:r>
            <w:proofErr w:type="gramEnd"/>
          </w:p>
          <w:p w14:paraId="73CCCF85" w14:textId="77777777" w:rsidR="00DD5723" w:rsidRPr="00815B9F" w:rsidRDefault="00DD5723" w:rsidP="00F343AC">
            <w:pPr>
              <w:spacing w:after="0" w:line="240" w:lineRule="auto"/>
              <w:jc w:val="both"/>
              <w:rPr>
                <w:rFonts w:cs="Times New Roman"/>
                <w:szCs w:val="26"/>
              </w:rPr>
            </w:pPr>
            <w:r w:rsidRPr="00815B9F">
              <w:rPr>
                <w:rFonts w:cs="Times New Roman"/>
                <w:szCs w:val="26"/>
              </w:rPr>
              <w:t>- Nêu sự cần thiết phải học môn Lịch sử.</w:t>
            </w:r>
          </w:p>
          <w:p w14:paraId="134205A6" w14:textId="77777777" w:rsidR="00DD5723" w:rsidRPr="00815B9F" w:rsidRDefault="00DD5723" w:rsidP="00F343AC">
            <w:pPr>
              <w:spacing w:after="0" w:line="240" w:lineRule="auto"/>
              <w:jc w:val="both"/>
              <w:rPr>
                <w:rFonts w:cs="Times New Roman"/>
                <w:szCs w:val="26"/>
              </w:rPr>
            </w:pPr>
            <w:r>
              <w:rPr>
                <w:rFonts w:cs="Times New Roman"/>
                <w:szCs w:val="26"/>
              </w:rPr>
              <w:t>-V</w:t>
            </w:r>
            <w:r w:rsidRPr="00815B9F">
              <w:rPr>
                <w:rFonts w:cs="Times New Roman"/>
                <w:szCs w:val="26"/>
              </w:rPr>
              <w:t>ẽ trục thời gian, đặt sự kiện đúng thế kỉ</w:t>
            </w:r>
          </w:p>
          <w:p w14:paraId="66DF6D2C" w14:textId="77777777" w:rsidR="00DD5723" w:rsidRPr="00815B9F" w:rsidRDefault="00DD5723" w:rsidP="00F343AC">
            <w:pPr>
              <w:spacing w:after="0" w:line="240" w:lineRule="auto"/>
              <w:rPr>
                <w:rFonts w:cs="Times New Roman"/>
                <w:szCs w:val="26"/>
              </w:rPr>
            </w:pPr>
          </w:p>
        </w:tc>
        <w:tc>
          <w:tcPr>
            <w:tcW w:w="798" w:type="dxa"/>
          </w:tcPr>
          <w:p w14:paraId="246C0FD8" w14:textId="77777777" w:rsidR="00DD5723" w:rsidRDefault="00DD5723" w:rsidP="00F343AC">
            <w:pPr>
              <w:spacing w:after="0" w:line="240" w:lineRule="auto"/>
              <w:rPr>
                <w:rFonts w:cs="Times New Roman"/>
                <w:szCs w:val="26"/>
              </w:rPr>
            </w:pPr>
            <w:r w:rsidRPr="00815B9F">
              <w:rPr>
                <w:rFonts w:cs="Times New Roman"/>
                <w:szCs w:val="26"/>
              </w:rPr>
              <w:t>2TN</w:t>
            </w:r>
          </w:p>
          <w:p w14:paraId="60A8A9A8" w14:textId="77777777" w:rsidR="00DD5723" w:rsidRPr="00815B9F" w:rsidRDefault="00DD5723" w:rsidP="00F343AC">
            <w:pPr>
              <w:spacing w:after="0" w:line="240" w:lineRule="auto"/>
              <w:rPr>
                <w:rFonts w:cs="Times New Roman"/>
                <w:szCs w:val="26"/>
              </w:rPr>
            </w:pPr>
          </w:p>
        </w:tc>
        <w:tc>
          <w:tcPr>
            <w:tcW w:w="950" w:type="dxa"/>
          </w:tcPr>
          <w:p w14:paraId="41818A37" w14:textId="77777777" w:rsidR="00DD5723" w:rsidRPr="00815B9F" w:rsidRDefault="00DD5723" w:rsidP="00F343AC">
            <w:pPr>
              <w:spacing w:after="0" w:line="240" w:lineRule="auto"/>
              <w:rPr>
                <w:rFonts w:cs="Times New Roman"/>
                <w:szCs w:val="26"/>
              </w:rPr>
            </w:pPr>
            <w:r w:rsidRPr="00815B9F">
              <w:rPr>
                <w:rFonts w:cs="Times New Roman"/>
                <w:szCs w:val="26"/>
              </w:rPr>
              <w:t>1TN</w:t>
            </w:r>
          </w:p>
        </w:tc>
        <w:tc>
          <w:tcPr>
            <w:tcW w:w="725" w:type="dxa"/>
            <w:gridSpan w:val="2"/>
          </w:tcPr>
          <w:p w14:paraId="21A0474F" w14:textId="77777777" w:rsidR="00DD5723" w:rsidRPr="00815B9F" w:rsidRDefault="00DD5723" w:rsidP="00F343AC">
            <w:pPr>
              <w:spacing w:after="0" w:line="240" w:lineRule="auto"/>
              <w:rPr>
                <w:rFonts w:cs="Times New Roman"/>
                <w:szCs w:val="26"/>
              </w:rPr>
            </w:pPr>
            <w:r>
              <w:rPr>
                <w:rFonts w:cs="Times New Roman"/>
                <w:szCs w:val="26"/>
              </w:rPr>
              <w:t>1</w:t>
            </w:r>
            <w:r w:rsidRPr="00815B9F">
              <w:rPr>
                <w:rFonts w:cs="Times New Roman"/>
                <w:szCs w:val="26"/>
              </w:rPr>
              <w:t>TN</w:t>
            </w:r>
          </w:p>
        </w:tc>
        <w:tc>
          <w:tcPr>
            <w:tcW w:w="456" w:type="dxa"/>
            <w:gridSpan w:val="2"/>
          </w:tcPr>
          <w:p w14:paraId="1CDC67AF" w14:textId="77777777" w:rsidR="00DD5723" w:rsidRPr="00815B9F" w:rsidRDefault="00DD5723" w:rsidP="00F343AC">
            <w:pPr>
              <w:spacing w:after="0" w:line="240" w:lineRule="auto"/>
              <w:rPr>
                <w:rFonts w:cs="Times New Roman"/>
                <w:szCs w:val="26"/>
              </w:rPr>
            </w:pPr>
          </w:p>
        </w:tc>
      </w:tr>
      <w:tr w:rsidR="00DD5723" w:rsidRPr="00DD22AB" w14:paraId="27326451" w14:textId="77777777" w:rsidTr="00BF5FF0">
        <w:trPr>
          <w:trHeight w:val="7059"/>
        </w:trPr>
        <w:tc>
          <w:tcPr>
            <w:tcW w:w="553" w:type="dxa"/>
            <w:gridSpan w:val="2"/>
          </w:tcPr>
          <w:p w14:paraId="7D38D132" w14:textId="77777777" w:rsidR="00DD5723" w:rsidRPr="00DD22AB" w:rsidRDefault="00DD5723" w:rsidP="00F343AC">
            <w:pPr>
              <w:spacing w:after="0" w:line="240" w:lineRule="auto"/>
              <w:rPr>
                <w:rFonts w:cs="Times New Roman"/>
                <w:szCs w:val="26"/>
              </w:rPr>
            </w:pPr>
            <w:r>
              <w:rPr>
                <w:rFonts w:cs="Times New Roman"/>
                <w:szCs w:val="26"/>
              </w:rPr>
              <w:lastRenderedPageBreak/>
              <w:t>2</w:t>
            </w:r>
          </w:p>
        </w:tc>
        <w:tc>
          <w:tcPr>
            <w:tcW w:w="1573" w:type="dxa"/>
          </w:tcPr>
          <w:p w14:paraId="07BE6F91" w14:textId="77777777" w:rsidR="00DD5723" w:rsidRDefault="00DD5723" w:rsidP="00F343AC">
            <w:pPr>
              <w:spacing w:after="0" w:line="240" w:lineRule="auto"/>
              <w:rPr>
                <w:rFonts w:cs="Times New Roman"/>
                <w:szCs w:val="26"/>
              </w:rPr>
            </w:pPr>
            <w:r>
              <w:rPr>
                <w:rFonts w:cs="Times New Roman"/>
                <w:szCs w:val="26"/>
              </w:rPr>
              <w:t>Thời kì nguyên thủy</w:t>
            </w:r>
          </w:p>
          <w:p w14:paraId="2FCABFA7" w14:textId="77777777" w:rsidR="00DD5723" w:rsidRPr="00815B9F" w:rsidRDefault="00DD5723" w:rsidP="00F343AC">
            <w:pPr>
              <w:spacing w:after="0" w:line="240" w:lineRule="auto"/>
              <w:rPr>
                <w:rFonts w:cs="Times New Roman"/>
                <w:szCs w:val="26"/>
              </w:rPr>
            </w:pPr>
            <w:r>
              <w:rPr>
                <w:rFonts w:cs="Times New Roman"/>
                <w:szCs w:val="26"/>
              </w:rPr>
              <w:t>(Bài 3,4,5)</w:t>
            </w:r>
          </w:p>
        </w:tc>
        <w:tc>
          <w:tcPr>
            <w:tcW w:w="2309" w:type="dxa"/>
          </w:tcPr>
          <w:p w14:paraId="1027496E" w14:textId="77777777" w:rsidR="00DD5723" w:rsidRDefault="00DD5723" w:rsidP="00F343AC">
            <w:pPr>
              <w:spacing w:after="0" w:line="240" w:lineRule="auto"/>
              <w:rPr>
                <w:rFonts w:cs="Times New Roman"/>
                <w:szCs w:val="26"/>
              </w:rPr>
            </w:pPr>
            <w:r>
              <w:rPr>
                <w:rFonts w:cs="Times New Roman"/>
                <w:szCs w:val="26"/>
              </w:rPr>
              <w:t>-Quá trình tiến hóa từ vượn người thành người</w:t>
            </w:r>
          </w:p>
          <w:p w14:paraId="4E38B9AE" w14:textId="77777777" w:rsidR="00DD5723" w:rsidRDefault="00DD5723" w:rsidP="00F343AC">
            <w:pPr>
              <w:spacing w:after="0" w:line="240" w:lineRule="auto"/>
              <w:rPr>
                <w:rFonts w:cs="Times New Roman"/>
                <w:szCs w:val="26"/>
              </w:rPr>
            </w:pPr>
            <w:r>
              <w:rPr>
                <w:rFonts w:cs="Times New Roman"/>
                <w:szCs w:val="26"/>
              </w:rPr>
              <w:t>-Dấu tích người tối cổ ở ĐNA</w:t>
            </w:r>
          </w:p>
          <w:p w14:paraId="7138354E" w14:textId="77777777" w:rsidR="00DD5723" w:rsidRDefault="00DD5723" w:rsidP="00F343AC">
            <w:pPr>
              <w:spacing w:after="0" w:line="240" w:lineRule="auto"/>
              <w:rPr>
                <w:rFonts w:cs="Times New Roman"/>
                <w:szCs w:val="26"/>
              </w:rPr>
            </w:pPr>
            <w:r>
              <w:rPr>
                <w:rFonts w:cs="Times New Roman"/>
                <w:szCs w:val="26"/>
              </w:rPr>
              <w:t>-Các giai đoạn tiến triển của xã hội nguyên thủy</w:t>
            </w:r>
          </w:p>
          <w:p w14:paraId="1461DD29" w14:textId="77777777" w:rsidR="00DD5723" w:rsidRDefault="00DD5723" w:rsidP="00F343AC">
            <w:pPr>
              <w:spacing w:after="0" w:line="240" w:lineRule="auto"/>
              <w:rPr>
                <w:rFonts w:cs="Times New Roman"/>
                <w:szCs w:val="26"/>
              </w:rPr>
            </w:pPr>
            <w:r>
              <w:rPr>
                <w:rFonts w:cs="Times New Roman"/>
                <w:szCs w:val="26"/>
              </w:rPr>
              <w:t>-Đời sống vật chất và tinh thần của người nguyên thủy</w:t>
            </w:r>
          </w:p>
          <w:p w14:paraId="096E300F" w14:textId="77777777" w:rsidR="00DD5723" w:rsidRDefault="00DD5723" w:rsidP="00F343AC">
            <w:pPr>
              <w:spacing w:after="0" w:line="240" w:lineRule="auto"/>
              <w:rPr>
                <w:rFonts w:cs="Times New Roman"/>
                <w:szCs w:val="26"/>
              </w:rPr>
            </w:pPr>
            <w:r>
              <w:rPr>
                <w:rFonts w:cs="Times New Roman"/>
                <w:szCs w:val="26"/>
              </w:rPr>
              <w:t>-Sự xuất hiện lao động công cụ bằng kim loại</w:t>
            </w:r>
          </w:p>
          <w:p w14:paraId="633671D5" w14:textId="77777777" w:rsidR="00DD5723" w:rsidRPr="00815B9F" w:rsidRDefault="00DD5723" w:rsidP="00F343AC">
            <w:pPr>
              <w:spacing w:after="0" w:line="240" w:lineRule="auto"/>
              <w:rPr>
                <w:rFonts w:cs="Times New Roman"/>
                <w:szCs w:val="26"/>
              </w:rPr>
            </w:pPr>
            <w:r>
              <w:rPr>
                <w:rFonts w:cs="Times New Roman"/>
                <w:szCs w:val="26"/>
              </w:rPr>
              <w:t>-Sự chuyển biến trong xã hội nguyên thủy</w:t>
            </w:r>
          </w:p>
        </w:tc>
        <w:tc>
          <w:tcPr>
            <w:tcW w:w="3459" w:type="dxa"/>
          </w:tcPr>
          <w:p w14:paraId="3AB9F609" w14:textId="77777777" w:rsidR="00DD5723" w:rsidRPr="00815B9F" w:rsidRDefault="00DD5723" w:rsidP="00F343AC">
            <w:pPr>
              <w:spacing w:after="0" w:line="240" w:lineRule="auto"/>
              <w:rPr>
                <w:rFonts w:cs="Times New Roman"/>
                <w:szCs w:val="26"/>
              </w:rPr>
            </w:pPr>
            <w:r>
              <w:rPr>
                <w:rFonts w:cs="Times New Roman"/>
                <w:szCs w:val="26"/>
              </w:rPr>
              <w:t>-</w:t>
            </w:r>
            <w:r w:rsidR="007D5650">
              <w:rPr>
                <w:rFonts w:cs="Times New Roman"/>
                <w:szCs w:val="26"/>
              </w:rPr>
              <w:t>Trình bày s</w:t>
            </w:r>
            <w:r w:rsidRPr="00815B9F">
              <w:rPr>
                <w:rFonts w:cs="Times New Roman"/>
                <w:szCs w:val="26"/>
              </w:rPr>
              <w:t>ự xuất hiện loài người, đời sống nguyên thủy, nguyên nhân xuất hiện xã hội có giai cấp.</w:t>
            </w:r>
          </w:p>
          <w:p w14:paraId="0B208234" w14:textId="77777777" w:rsidR="00DD5723" w:rsidRPr="00815B9F" w:rsidRDefault="00DD5723" w:rsidP="00F343AC">
            <w:pPr>
              <w:spacing w:after="0" w:line="240" w:lineRule="auto"/>
              <w:ind w:right="20"/>
              <w:jc w:val="both"/>
              <w:rPr>
                <w:rFonts w:cs="Times New Roman"/>
                <w:szCs w:val="26"/>
              </w:rPr>
            </w:pPr>
            <w:r>
              <w:rPr>
                <w:rFonts w:cs="Times New Roman"/>
                <w:szCs w:val="26"/>
              </w:rPr>
              <w:t>-</w:t>
            </w:r>
            <w:r w:rsidRPr="00815B9F">
              <w:rPr>
                <w:rFonts w:cs="Times New Roman"/>
                <w:szCs w:val="26"/>
              </w:rPr>
              <w:t xml:space="preserve">Nêu </w:t>
            </w:r>
            <w:proofErr w:type="gramStart"/>
            <w:r w:rsidRPr="00815B9F">
              <w:rPr>
                <w:rFonts w:cs="Times New Roman"/>
                <w:szCs w:val="26"/>
              </w:rPr>
              <w:t>đượ</w:t>
            </w:r>
            <w:r>
              <w:rPr>
                <w:rFonts w:cs="Times New Roman"/>
                <w:szCs w:val="26"/>
              </w:rPr>
              <w:t xml:space="preserve">c </w:t>
            </w:r>
            <w:r w:rsidRPr="00815B9F">
              <w:rPr>
                <w:rFonts w:cs="Times New Roman"/>
                <w:szCs w:val="26"/>
              </w:rPr>
              <w:t xml:space="preserve"> nét</w:t>
            </w:r>
            <w:proofErr w:type="gramEnd"/>
            <w:r w:rsidRPr="00815B9F">
              <w:rPr>
                <w:rFonts w:cs="Times New Roman"/>
                <w:szCs w:val="26"/>
              </w:rPr>
              <w:t xml:space="preserve"> chính về đời sống của người nguyên thủy trên đất nước Việt Nam.</w:t>
            </w:r>
          </w:p>
          <w:p w14:paraId="792FAA94" w14:textId="77777777" w:rsidR="00DD5723" w:rsidRPr="00815B9F" w:rsidRDefault="00DD5723" w:rsidP="00F343AC">
            <w:pPr>
              <w:spacing w:after="0" w:line="240" w:lineRule="auto"/>
              <w:rPr>
                <w:rFonts w:cs="Times New Roman"/>
                <w:szCs w:val="26"/>
              </w:rPr>
            </w:pPr>
            <w:r w:rsidRPr="00815B9F">
              <w:rPr>
                <w:rFonts w:cs="Times New Roman"/>
                <w:iCs/>
                <w:szCs w:val="26"/>
              </w:rPr>
              <w:t>- Nêu được vai trò của lao động đối với quá trình phát triển của người nguyên thủy cũng như của con người và xã hội loài người</w:t>
            </w:r>
          </w:p>
          <w:p w14:paraId="34AFD79E" w14:textId="77777777" w:rsidR="00DD5723" w:rsidRPr="00815B9F" w:rsidRDefault="00DD5723" w:rsidP="00F343AC">
            <w:pPr>
              <w:spacing w:after="0" w:line="240" w:lineRule="auto"/>
              <w:rPr>
                <w:rFonts w:cs="Times New Roman"/>
                <w:szCs w:val="26"/>
              </w:rPr>
            </w:pPr>
            <w:r>
              <w:rPr>
                <w:rFonts w:cs="Times New Roman"/>
                <w:szCs w:val="26"/>
              </w:rPr>
              <w:t>-</w:t>
            </w:r>
            <w:r w:rsidRPr="00815B9F">
              <w:rPr>
                <w:rFonts w:cs="Times New Roman"/>
                <w:szCs w:val="26"/>
              </w:rPr>
              <w:t>Mô tả được sự hình thành xã hội có giai cấp</w:t>
            </w:r>
          </w:p>
          <w:p w14:paraId="58EF98F2" w14:textId="77777777" w:rsidR="00DD5723" w:rsidRPr="00815B9F" w:rsidRDefault="00DD5723" w:rsidP="00F343AC">
            <w:pPr>
              <w:spacing w:after="0" w:line="240" w:lineRule="auto"/>
              <w:jc w:val="both"/>
              <w:rPr>
                <w:rFonts w:cs="Times New Roman"/>
                <w:szCs w:val="26"/>
              </w:rPr>
            </w:pPr>
            <w:r>
              <w:rPr>
                <w:rFonts w:cs="Times New Roman"/>
                <w:szCs w:val="26"/>
              </w:rPr>
              <w:t>-</w:t>
            </w:r>
            <w:r w:rsidRPr="00815B9F">
              <w:rPr>
                <w:rFonts w:cs="Times New Roman"/>
                <w:szCs w:val="26"/>
              </w:rPr>
              <w:t>Giải thích được vì sao xã hội nguyên thuỷ tan rã.</w:t>
            </w:r>
          </w:p>
          <w:p w14:paraId="7ACB5FDD" w14:textId="77777777" w:rsidR="00DD5723" w:rsidRPr="00815B9F" w:rsidRDefault="00DD5723" w:rsidP="00F343AC">
            <w:pPr>
              <w:spacing w:after="0" w:line="240" w:lineRule="auto"/>
              <w:rPr>
                <w:rFonts w:cs="Times New Roman"/>
                <w:szCs w:val="26"/>
              </w:rPr>
            </w:pPr>
          </w:p>
          <w:p w14:paraId="6729AD53" w14:textId="77777777" w:rsidR="00DD5723" w:rsidRPr="00815B9F" w:rsidRDefault="00DD5723" w:rsidP="00F343AC">
            <w:pPr>
              <w:spacing w:after="0" w:line="240" w:lineRule="auto"/>
              <w:rPr>
                <w:rFonts w:cs="Times New Roman"/>
                <w:szCs w:val="26"/>
              </w:rPr>
            </w:pPr>
          </w:p>
        </w:tc>
        <w:tc>
          <w:tcPr>
            <w:tcW w:w="798" w:type="dxa"/>
          </w:tcPr>
          <w:p w14:paraId="44EB35B9" w14:textId="77777777" w:rsidR="00DD5723" w:rsidRPr="00815B9F" w:rsidRDefault="003C571A" w:rsidP="00F343AC">
            <w:pPr>
              <w:spacing w:after="0" w:line="240" w:lineRule="auto"/>
              <w:rPr>
                <w:rFonts w:cs="Times New Roman"/>
                <w:szCs w:val="26"/>
              </w:rPr>
            </w:pPr>
            <w:r>
              <w:rPr>
                <w:rFonts w:cs="Times New Roman"/>
                <w:szCs w:val="26"/>
              </w:rPr>
              <w:t>1</w:t>
            </w:r>
            <w:r w:rsidR="00DD5723" w:rsidRPr="00815B9F">
              <w:rPr>
                <w:rFonts w:cs="Times New Roman"/>
                <w:szCs w:val="26"/>
              </w:rPr>
              <w:t>TN</w:t>
            </w:r>
          </w:p>
        </w:tc>
        <w:tc>
          <w:tcPr>
            <w:tcW w:w="950" w:type="dxa"/>
          </w:tcPr>
          <w:p w14:paraId="0E78DB9E" w14:textId="77777777" w:rsidR="00DD5723" w:rsidRPr="00815B9F" w:rsidRDefault="003C571A" w:rsidP="00F343AC">
            <w:pPr>
              <w:spacing w:after="0" w:line="240" w:lineRule="auto"/>
              <w:rPr>
                <w:rFonts w:cs="Times New Roman"/>
                <w:szCs w:val="26"/>
              </w:rPr>
            </w:pPr>
            <w:r>
              <w:rPr>
                <w:rFonts w:cs="Times New Roman"/>
                <w:szCs w:val="26"/>
              </w:rPr>
              <w:t>2</w:t>
            </w:r>
            <w:r w:rsidR="00DD5723" w:rsidRPr="00815B9F">
              <w:rPr>
                <w:rFonts w:cs="Times New Roman"/>
                <w:szCs w:val="26"/>
              </w:rPr>
              <w:t>TN</w:t>
            </w:r>
          </w:p>
        </w:tc>
        <w:tc>
          <w:tcPr>
            <w:tcW w:w="725" w:type="dxa"/>
            <w:gridSpan w:val="2"/>
          </w:tcPr>
          <w:p w14:paraId="4D8DF4F8" w14:textId="77777777" w:rsidR="00DD5723" w:rsidRPr="00815B9F" w:rsidRDefault="00DD5723" w:rsidP="00F343AC">
            <w:pPr>
              <w:spacing w:after="0" w:line="240" w:lineRule="auto"/>
              <w:rPr>
                <w:rFonts w:cs="Times New Roman"/>
                <w:szCs w:val="26"/>
              </w:rPr>
            </w:pPr>
          </w:p>
        </w:tc>
        <w:tc>
          <w:tcPr>
            <w:tcW w:w="456" w:type="dxa"/>
            <w:gridSpan w:val="2"/>
          </w:tcPr>
          <w:p w14:paraId="59FBAD40" w14:textId="77777777" w:rsidR="00DD5723" w:rsidRPr="00815B9F" w:rsidRDefault="00DD5723" w:rsidP="00F343AC">
            <w:pPr>
              <w:spacing w:after="0" w:line="240" w:lineRule="auto"/>
              <w:rPr>
                <w:rFonts w:cs="Times New Roman"/>
                <w:szCs w:val="26"/>
              </w:rPr>
            </w:pPr>
          </w:p>
        </w:tc>
      </w:tr>
      <w:tr w:rsidR="00DD5723" w:rsidRPr="00DD22AB" w14:paraId="279B0FA3" w14:textId="77777777" w:rsidTr="00BF5FF0">
        <w:trPr>
          <w:trHeight w:val="590"/>
        </w:trPr>
        <w:tc>
          <w:tcPr>
            <w:tcW w:w="553" w:type="dxa"/>
            <w:gridSpan w:val="2"/>
          </w:tcPr>
          <w:p w14:paraId="533F38C3" w14:textId="77777777" w:rsidR="00DD5723" w:rsidRPr="00DD22AB" w:rsidRDefault="00DD5723" w:rsidP="00F343AC">
            <w:pPr>
              <w:spacing w:after="0" w:line="240" w:lineRule="auto"/>
              <w:rPr>
                <w:rFonts w:cs="Times New Roman"/>
                <w:szCs w:val="26"/>
              </w:rPr>
            </w:pPr>
          </w:p>
        </w:tc>
        <w:tc>
          <w:tcPr>
            <w:tcW w:w="1573" w:type="dxa"/>
          </w:tcPr>
          <w:p w14:paraId="3B7179AA" w14:textId="77777777" w:rsidR="00DD5723" w:rsidRDefault="00DD5723" w:rsidP="00F343AC">
            <w:pPr>
              <w:spacing w:after="0" w:line="240" w:lineRule="auto"/>
              <w:rPr>
                <w:rFonts w:cs="Times New Roman"/>
                <w:szCs w:val="26"/>
              </w:rPr>
            </w:pPr>
            <w:r w:rsidRPr="00815B9F">
              <w:rPr>
                <w:rFonts w:cs="Times New Roman"/>
                <w:szCs w:val="26"/>
              </w:rPr>
              <w:t>Ai Cập cổ đại</w:t>
            </w:r>
            <w:r w:rsidR="00ED0839">
              <w:rPr>
                <w:rFonts w:cs="Times New Roman"/>
                <w:szCs w:val="26"/>
              </w:rPr>
              <w:t>.</w:t>
            </w:r>
          </w:p>
          <w:p w14:paraId="0B554D05" w14:textId="77777777" w:rsidR="00ED0839" w:rsidRDefault="00ED0839" w:rsidP="00F343AC">
            <w:pPr>
              <w:spacing w:after="0" w:line="240" w:lineRule="auto"/>
              <w:rPr>
                <w:rFonts w:cs="Times New Roman"/>
                <w:szCs w:val="26"/>
              </w:rPr>
            </w:pPr>
            <w:r>
              <w:rPr>
                <w:rFonts w:cs="Times New Roman"/>
                <w:szCs w:val="26"/>
              </w:rPr>
              <w:t>Ấn Độ cổ đại</w:t>
            </w:r>
          </w:p>
          <w:p w14:paraId="62787F9F" w14:textId="77777777" w:rsidR="00ED0839" w:rsidRDefault="00ED0839" w:rsidP="00F343AC">
            <w:pPr>
              <w:spacing w:after="0" w:line="240" w:lineRule="auto"/>
              <w:rPr>
                <w:rFonts w:cs="Times New Roman"/>
                <w:szCs w:val="26"/>
              </w:rPr>
            </w:pPr>
            <w:r>
              <w:rPr>
                <w:rFonts w:cs="Times New Roman"/>
                <w:szCs w:val="26"/>
              </w:rPr>
              <w:t>Trung Quốc cổ đại</w:t>
            </w:r>
          </w:p>
          <w:p w14:paraId="43C4E98D" w14:textId="77777777" w:rsidR="00ED0839" w:rsidRPr="00ED0839" w:rsidRDefault="00ED0839" w:rsidP="00F343AC">
            <w:pPr>
              <w:spacing w:after="0" w:line="240" w:lineRule="auto"/>
              <w:rPr>
                <w:rFonts w:cs="Times New Roman"/>
                <w:szCs w:val="26"/>
              </w:rPr>
            </w:pPr>
            <w:r>
              <w:rPr>
                <w:rFonts w:cs="Times New Roman"/>
                <w:szCs w:val="26"/>
              </w:rPr>
              <w:t>Hy Lạp cổ đại</w:t>
            </w:r>
          </w:p>
        </w:tc>
        <w:tc>
          <w:tcPr>
            <w:tcW w:w="2309" w:type="dxa"/>
          </w:tcPr>
          <w:p w14:paraId="7440AA8C" w14:textId="77777777" w:rsidR="00DD5723" w:rsidRPr="00815B9F" w:rsidRDefault="00DD5723" w:rsidP="00F343AC">
            <w:pPr>
              <w:spacing w:after="0" w:line="240" w:lineRule="auto"/>
              <w:rPr>
                <w:rFonts w:cs="Times New Roman"/>
                <w:szCs w:val="26"/>
              </w:rPr>
            </w:pPr>
            <w:r w:rsidRPr="00815B9F">
              <w:rPr>
                <w:rFonts w:cs="Times New Roman"/>
                <w:szCs w:val="26"/>
              </w:rPr>
              <w:t>-Điều kiện tự nhiên</w:t>
            </w:r>
          </w:p>
          <w:p w14:paraId="6FDBC560" w14:textId="77777777" w:rsidR="00DD5723" w:rsidRPr="00815B9F" w:rsidRDefault="00DD5723" w:rsidP="00F343AC">
            <w:pPr>
              <w:spacing w:after="0" w:line="240" w:lineRule="auto"/>
              <w:rPr>
                <w:rFonts w:cs="Times New Roman"/>
                <w:szCs w:val="26"/>
              </w:rPr>
            </w:pPr>
            <w:r w:rsidRPr="00815B9F">
              <w:rPr>
                <w:rFonts w:cs="Times New Roman"/>
                <w:szCs w:val="26"/>
              </w:rPr>
              <w:t>-Sự ra đời của các quốc gia cổ đại</w:t>
            </w:r>
          </w:p>
          <w:p w14:paraId="5D2FF247" w14:textId="77777777" w:rsidR="00DD5723" w:rsidRPr="00815B9F" w:rsidRDefault="00DD5723" w:rsidP="00F343AC">
            <w:pPr>
              <w:spacing w:after="0" w:line="240" w:lineRule="auto"/>
              <w:rPr>
                <w:rFonts w:cs="Times New Roman"/>
                <w:szCs w:val="26"/>
              </w:rPr>
            </w:pPr>
            <w:r w:rsidRPr="00815B9F">
              <w:rPr>
                <w:rFonts w:cs="Times New Roman"/>
                <w:szCs w:val="26"/>
              </w:rPr>
              <w:t>-Thành tựu văn hóa, ý nghĩa văn minh cổ đại.</w:t>
            </w:r>
          </w:p>
        </w:tc>
        <w:tc>
          <w:tcPr>
            <w:tcW w:w="3459" w:type="dxa"/>
          </w:tcPr>
          <w:p w14:paraId="136E781F" w14:textId="77777777" w:rsidR="00DD5723" w:rsidRDefault="00DD5723" w:rsidP="00F343AC">
            <w:pPr>
              <w:spacing w:after="0" w:line="240" w:lineRule="auto"/>
              <w:rPr>
                <w:rFonts w:cs="Times New Roman"/>
                <w:szCs w:val="26"/>
              </w:rPr>
            </w:pPr>
            <w:r>
              <w:rPr>
                <w:rFonts w:cs="Times New Roman"/>
                <w:szCs w:val="26"/>
              </w:rPr>
              <w:t>-T</w:t>
            </w:r>
            <w:r w:rsidRPr="00815B9F">
              <w:rPr>
                <w:rFonts w:cs="Times New Roman"/>
                <w:szCs w:val="26"/>
              </w:rPr>
              <w:t>rình bày được điều kiện tự</w:t>
            </w:r>
            <w:r>
              <w:rPr>
                <w:rFonts w:cs="Times New Roman"/>
                <w:szCs w:val="26"/>
              </w:rPr>
              <w:t xml:space="preserve"> nhiên</w:t>
            </w:r>
          </w:p>
          <w:p w14:paraId="1002E713" w14:textId="77777777" w:rsidR="00DD5723" w:rsidRDefault="00DD5723" w:rsidP="00F343AC">
            <w:pPr>
              <w:spacing w:after="0" w:line="240" w:lineRule="auto"/>
              <w:rPr>
                <w:rFonts w:cs="Times New Roman"/>
                <w:szCs w:val="26"/>
              </w:rPr>
            </w:pPr>
            <w:r>
              <w:rPr>
                <w:rFonts w:cs="Times New Roman"/>
                <w:szCs w:val="26"/>
              </w:rPr>
              <w:t xml:space="preserve">- </w:t>
            </w:r>
            <w:r w:rsidRPr="00815B9F">
              <w:rPr>
                <w:rFonts w:cs="Times New Roman"/>
                <w:szCs w:val="26"/>
              </w:rPr>
              <w:t>Trình bày được quá trình thành lập nhà nước cổ đại. Nêu được các thành tựu văn hóa tiêu biểu</w:t>
            </w:r>
          </w:p>
          <w:p w14:paraId="5A678504" w14:textId="77777777" w:rsidR="00DD5723" w:rsidRPr="00815B9F" w:rsidRDefault="00DD5723" w:rsidP="00F343AC">
            <w:pPr>
              <w:spacing w:after="0" w:line="240" w:lineRule="auto"/>
              <w:rPr>
                <w:rFonts w:cs="Times New Roman"/>
                <w:szCs w:val="26"/>
              </w:rPr>
            </w:pPr>
            <w:r>
              <w:rPr>
                <w:rFonts w:cs="Times New Roman"/>
                <w:szCs w:val="26"/>
              </w:rPr>
              <w:t xml:space="preserve">- </w:t>
            </w:r>
            <w:r w:rsidRPr="00815B9F">
              <w:rPr>
                <w:rFonts w:cs="Times New Roman"/>
                <w:szCs w:val="26"/>
              </w:rPr>
              <w:t xml:space="preserve">Nêu được tác động của điều kiện tự nhiên (các dòng sông, đất đai màu mỡ) đối với sự hình thành nền văn minh  </w:t>
            </w:r>
          </w:p>
          <w:p w14:paraId="5066BE5F" w14:textId="77777777" w:rsidR="00DD5723" w:rsidRPr="00815B9F" w:rsidRDefault="00DD5723" w:rsidP="00F343AC">
            <w:pPr>
              <w:spacing w:after="0" w:line="240" w:lineRule="auto"/>
              <w:jc w:val="both"/>
              <w:rPr>
                <w:rFonts w:cs="Times New Roman"/>
                <w:szCs w:val="26"/>
              </w:rPr>
            </w:pPr>
            <w:r>
              <w:rPr>
                <w:rFonts w:cs="Times New Roman"/>
                <w:szCs w:val="26"/>
              </w:rPr>
              <w:t xml:space="preserve">- </w:t>
            </w:r>
            <w:r>
              <w:rPr>
                <w:rStyle w:val="Strong"/>
                <w:rFonts w:cs="Times New Roman"/>
                <w:b w:val="0"/>
                <w:szCs w:val="26"/>
              </w:rPr>
              <w:t>G</w:t>
            </w:r>
            <w:r w:rsidRPr="00815B9F">
              <w:rPr>
                <w:rStyle w:val="Strong"/>
                <w:rFonts w:cs="Times New Roman"/>
                <w:b w:val="0"/>
                <w:szCs w:val="26"/>
              </w:rPr>
              <w:t>iải thích được ý nghĩa, giá trị của các thành tựu ấy</w:t>
            </w:r>
            <w:r w:rsidRPr="00815B9F">
              <w:rPr>
                <w:rFonts w:cs="Times New Roman"/>
                <w:szCs w:val="26"/>
              </w:rPr>
              <w:t xml:space="preserve"> đối với nhân loại, vẽ sơ đồ tư duy thể hiện các thành tựu</w:t>
            </w:r>
          </w:p>
          <w:p w14:paraId="10A22D23" w14:textId="77777777" w:rsidR="00DD5723" w:rsidRPr="00815B9F" w:rsidRDefault="00DD5723" w:rsidP="00F343AC">
            <w:pPr>
              <w:spacing w:after="0" w:line="240" w:lineRule="auto"/>
              <w:rPr>
                <w:rFonts w:cs="Times New Roman"/>
                <w:szCs w:val="26"/>
              </w:rPr>
            </w:pPr>
          </w:p>
        </w:tc>
        <w:tc>
          <w:tcPr>
            <w:tcW w:w="798" w:type="dxa"/>
          </w:tcPr>
          <w:p w14:paraId="38AA5D66" w14:textId="77777777" w:rsidR="00DD5723" w:rsidRDefault="003C571A" w:rsidP="00F343AC">
            <w:pPr>
              <w:spacing w:after="0" w:line="240" w:lineRule="auto"/>
              <w:rPr>
                <w:rFonts w:cs="Times New Roman"/>
                <w:szCs w:val="26"/>
              </w:rPr>
            </w:pPr>
            <w:r>
              <w:rPr>
                <w:rFonts w:cs="Times New Roman"/>
                <w:szCs w:val="26"/>
              </w:rPr>
              <w:t>1</w:t>
            </w:r>
            <w:r w:rsidR="00DD5723" w:rsidRPr="00815B9F">
              <w:rPr>
                <w:rFonts w:cs="Times New Roman"/>
                <w:szCs w:val="26"/>
              </w:rPr>
              <w:t>TL</w:t>
            </w:r>
          </w:p>
          <w:p w14:paraId="7ACDE90B" w14:textId="77777777" w:rsidR="003C571A" w:rsidRPr="00815B9F" w:rsidRDefault="003C571A" w:rsidP="00F343AC">
            <w:pPr>
              <w:spacing w:after="0" w:line="240" w:lineRule="auto"/>
              <w:rPr>
                <w:rFonts w:cs="Times New Roman"/>
                <w:szCs w:val="26"/>
              </w:rPr>
            </w:pPr>
            <w:r>
              <w:rPr>
                <w:rFonts w:cs="Times New Roman"/>
                <w:szCs w:val="26"/>
              </w:rPr>
              <w:t>1TN</w:t>
            </w:r>
          </w:p>
        </w:tc>
        <w:tc>
          <w:tcPr>
            <w:tcW w:w="950" w:type="dxa"/>
          </w:tcPr>
          <w:p w14:paraId="487246C7" w14:textId="77777777" w:rsidR="00DD5723" w:rsidRPr="00815B9F" w:rsidRDefault="003C571A" w:rsidP="00F343AC">
            <w:pPr>
              <w:spacing w:after="0" w:line="240" w:lineRule="auto"/>
              <w:rPr>
                <w:rFonts w:cs="Times New Roman"/>
                <w:szCs w:val="26"/>
              </w:rPr>
            </w:pPr>
            <w:r>
              <w:rPr>
                <w:rFonts w:cs="Times New Roman"/>
                <w:szCs w:val="26"/>
              </w:rPr>
              <w:t>1TN</w:t>
            </w:r>
          </w:p>
        </w:tc>
        <w:tc>
          <w:tcPr>
            <w:tcW w:w="725" w:type="dxa"/>
            <w:gridSpan w:val="2"/>
          </w:tcPr>
          <w:p w14:paraId="63121CD4" w14:textId="77777777" w:rsidR="00DD5723" w:rsidRPr="00815B9F" w:rsidRDefault="003C571A" w:rsidP="00F343AC">
            <w:pPr>
              <w:spacing w:after="0" w:line="240" w:lineRule="auto"/>
              <w:rPr>
                <w:rFonts w:cs="Times New Roman"/>
                <w:szCs w:val="26"/>
              </w:rPr>
            </w:pPr>
            <w:r>
              <w:rPr>
                <w:rFonts w:cs="Times New Roman"/>
                <w:szCs w:val="26"/>
              </w:rPr>
              <w:t>1TN</w:t>
            </w:r>
          </w:p>
        </w:tc>
        <w:tc>
          <w:tcPr>
            <w:tcW w:w="456" w:type="dxa"/>
            <w:gridSpan w:val="2"/>
          </w:tcPr>
          <w:p w14:paraId="48E8D75E" w14:textId="77777777" w:rsidR="00DD5723" w:rsidRPr="00815B9F" w:rsidRDefault="00DD5723" w:rsidP="00F343AC">
            <w:pPr>
              <w:spacing w:after="0" w:line="240" w:lineRule="auto"/>
              <w:rPr>
                <w:rFonts w:cs="Times New Roman"/>
                <w:szCs w:val="26"/>
              </w:rPr>
            </w:pPr>
          </w:p>
        </w:tc>
      </w:tr>
      <w:tr w:rsidR="00DD5723" w:rsidRPr="00DD22AB" w14:paraId="76291348" w14:textId="77777777" w:rsidTr="00BF5FF0">
        <w:trPr>
          <w:trHeight w:val="590"/>
        </w:trPr>
        <w:tc>
          <w:tcPr>
            <w:tcW w:w="4435" w:type="dxa"/>
            <w:gridSpan w:val="4"/>
          </w:tcPr>
          <w:p w14:paraId="02B39591" w14:textId="77777777" w:rsidR="00DD5723" w:rsidRPr="007457D4" w:rsidRDefault="00DD5723" w:rsidP="00F343AC">
            <w:pPr>
              <w:spacing w:after="0" w:line="240" w:lineRule="auto"/>
              <w:rPr>
                <w:rFonts w:cs="Times New Roman"/>
                <w:b/>
                <w:bCs/>
                <w:szCs w:val="26"/>
              </w:rPr>
            </w:pPr>
            <w:r w:rsidRPr="007457D4">
              <w:rPr>
                <w:rFonts w:cs="Times New Roman"/>
                <w:b/>
                <w:bCs/>
                <w:szCs w:val="26"/>
              </w:rPr>
              <w:t>Số câu/loại</w:t>
            </w:r>
          </w:p>
        </w:tc>
        <w:tc>
          <w:tcPr>
            <w:tcW w:w="3459" w:type="dxa"/>
          </w:tcPr>
          <w:p w14:paraId="3E7D9BBD" w14:textId="77777777" w:rsidR="00DD5723" w:rsidRPr="007457D4" w:rsidRDefault="00DD5723" w:rsidP="00F343AC">
            <w:pPr>
              <w:spacing w:after="0" w:line="240" w:lineRule="auto"/>
              <w:rPr>
                <w:rFonts w:cs="Times New Roman"/>
                <w:b/>
                <w:bCs/>
                <w:szCs w:val="26"/>
              </w:rPr>
            </w:pPr>
          </w:p>
        </w:tc>
        <w:tc>
          <w:tcPr>
            <w:tcW w:w="798" w:type="dxa"/>
          </w:tcPr>
          <w:p w14:paraId="73CC871D" w14:textId="77777777" w:rsidR="00DD5723" w:rsidRPr="007457D4" w:rsidRDefault="003C571A" w:rsidP="00F343AC">
            <w:pPr>
              <w:spacing w:after="0" w:line="240" w:lineRule="auto"/>
              <w:rPr>
                <w:rFonts w:cs="Times New Roman"/>
                <w:b/>
                <w:bCs/>
                <w:szCs w:val="26"/>
              </w:rPr>
            </w:pPr>
            <w:r w:rsidRPr="007457D4">
              <w:rPr>
                <w:rFonts w:cs="Times New Roman"/>
                <w:b/>
                <w:bCs/>
                <w:szCs w:val="26"/>
              </w:rPr>
              <w:t>4</w:t>
            </w:r>
            <w:r w:rsidR="007215B1" w:rsidRPr="007457D4">
              <w:rPr>
                <w:rFonts w:cs="Times New Roman"/>
                <w:b/>
                <w:bCs/>
                <w:szCs w:val="26"/>
              </w:rPr>
              <w:t>TN</w:t>
            </w:r>
          </w:p>
          <w:p w14:paraId="08685222" w14:textId="77777777" w:rsidR="007215B1" w:rsidRPr="007457D4" w:rsidRDefault="007215B1" w:rsidP="00F343AC">
            <w:pPr>
              <w:spacing w:after="0" w:line="240" w:lineRule="auto"/>
              <w:rPr>
                <w:rFonts w:cs="Times New Roman"/>
                <w:b/>
                <w:bCs/>
                <w:szCs w:val="26"/>
              </w:rPr>
            </w:pPr>
            <w:r w:rsidRPr="007457D4">
              <w:rPr>
                <w:rFonts w:cs="Times New Roman"/>
                <w:b/>
                <w:bCs/>
                <w:szCs w:val="26"/>
              </w:rPr>
              <w:t>1TL</w:t>
            </w:r>
          </w:p>
        </w:tc>
        <w:tc>
          <w:tcPr>
            <w:tcW w:w="950" w:type="dxa"/>
          </w:tcPr>
          <w:p w14:paraId="252399BA" w14:textId="77777777" w:rsidR="00DD5723" w:rsidRPr="007457D4" w:rsidRDefault="00DD5723" w:rsidP="00F343AC">
            <w:pPr>
              <w:spacing w:after="0" w:line="240" w:lineRule="auto"/>
              <w:rPr>
                <w:rFonts w:cs="Times New Roman"/>
                <w:b/>
                <w:bCs/>
                <w:szCs w:val="26"/>
              </w:rPr>
            </w:pPr>
            <w:r w:rsidRPr="007457D4">
              <w:rPr>
                <w:rFonts w:cs="Times New Roman"/>
                <w:b/>
                <w:bCs/>
                <w:szCs w:val="26"/>
              </w:rPr>
              <w:t>4</w:t>
            </w:r>
            <w:r w:rsidR="007215B1" w:rsidRPr="007457D4">
              <w:rPr>
                <w:rFonts w:cs="Times New Roman"/>
                <w:b/>
                <w:bCs/>
                <w:szCs w:val="26"/>
              </w:rPr>
              <w:t>TN</w:t>
            </w:r>
          </w:p>
        </w:tc>
        <w:tc>
          <w:tcPr>
            <w:tcW w:w="725" w:type="dxa"/>
            <w:gridSpan w:val="2"/>
          </w:tcPr>
          <w:p w14:paraId="61CD30F6" w14:textId="77777777" w:rsidR="00DD5723" w:rsidRPr="007457D4" w:rsidRDefault="003C571A" w:rsidP="00F343AC">
            <w:pPr>
              <w:spacing w:after="0" w:line="240" w:lineRule="auto"/>
              <w:rPr>
                <w:rFonts w:cs="Times New Roman"/>
                <w:b/>
                <w:bCs/>
                <w:szCs w:val="26"/>
              </w:rPr>
            </w:pPr>
            <w:r w:rsidRPr="007457D4">
              <w:rPr>
                <w:rFonts w:cs="Times New Roman"/>
                <w:b/>
                <w:bCs/>
                <w:szCs w:val="26"/>
              </w:rPr>
              <w:t>2</w:t>
            </w:r>
            <w:r w:rsidR="007215B1" w:rsidRPr="007457D4">
              <w:rPr>
                <w:rFonts w:cs="Times New Roman"/>
                <w:b/>
                <w:bCs/>
                <w:szCs w:val="26"/>
              </w:rPr>
              <w:t>TN</w:t>
            </w:r>
          </w:p>
        </w:tc>
        <w:tc>
          <w:tcPr>
            <w:tcW w:w="456" w:type="dxa"/>
            <w:gridSpan w:val="2"/>
          </w:tcPr>
          <w:p w14:paraId="17DC36A5" w14:textId="77777777" w:rsidR="00DD5723" w:rsidRPr="007457D4" w:rsidRDefault="00DD5723" w:rsidP="00F343AC">
            <w:pPr>
              <w:spacing w:after="0" w:line="240" w:lineRule="auto"/>
              <w:rPr>
                <w:rFonts w:cs="Times New Roman"/>
                <w:b/>
                <w:bCs/>
                <w:szCs w:val="26"/>
              </w:rPr>
            </w:pPr>
          </w:p>
        </w:tc>
      </w:tr>
      <w:tr w:rsidR="00DD5723" w:rsidRPr="00DD22AB" w14:paraId="0E719BC8" w14:textId="77777777" w:rsidTr="00BF5FF0">
        <w:trPr>
          <w:trHeight w:val="300"/>
        </w:trPr>
        <w:tc>
          <w:tcPr>
            <w:tcW w:w="4435" w:type="dxa"/>
            <w:gridSpan w:val="4"/>
          </w:tcPr>
          <w:p w14:paraId="20D5ABF7" w14:textId="77777777" w:rsidR="00DD5723" w:rsidRPr="007457D4" w:rsidRDefault="00DD5723" w:rsidP="00F343AC">
            <w:pPr>
              <w:spacing w:after="0" w:line="240" w:lineRule="auto"/>
              <w:rPr>
                <w:rFonts w:cs="Times New Roman"/>
                <w:b/>
                <w:bCs/>
                <w:szCs w:val="26"/>
              </w:rPr>
            </w:pPr>
            <w:r w:rsidRPr="007457D4">
              <w:rPr>
                <w:rFonts w:cs="Times New Roman"/>
                <w:b/>
                <w:bCs/>
                <w:szCs w:val="26"/>
              </w:rPr>
              <w:t>Tỉ lệ %</w:t>
            </w:r>
          </w:p>
        </w:tc>
        <w:tc>
          <w:tcPr>
            <w:tcW w:w="3459" w:type="dxa"/>
          </w:tcPr>
          <w:p w14:paraId="4032F17B" w14:textId="77777777" w:rsidR="00DD5723" w:rsidRPr="007457D4" w:rsidRDefault="00DD5723" w:rsidP="00F343AC">
            <w:pPr>
              <w:spacing w:after="0" w:line="240" w:lineRule="auto"/>
              <w:rPr>
                <w:rFonts w:cs="Times New Roman"/>
                <w:b/>
                <w:bCs/>
                <w:szCs w:val="26"/>
              </w:rPr>
            </w:pPr>
          </w:p>
        </w:tc>
        <w:tc>
          <w:tcPr>
            <w:tcW w:w="798" w:type="dxa"/>
          </w:tcPr>
          <w:p w14:paraId="7D66D1D9" w14:textId="77777777" w:rsidR="00DD5723" w:rsidRPr="007457D4" w:rsidRDefault="00DD5723" w:rsidP="00F343AC">
            <w:pPr>
              <w:spacing w:after="0" w:line="240" w:lineRule="auto"/>
              <w:rPr>
                <w:rFonts w:cs="Times New Roman"/>
                <w:b/>
                <w:bCs/>
                <w:szCs w:val="26"/>
              </w:rPr>
            </w:pPr>
            <w:r w:rsidRPr="007457D4">
              <w:rPr>
                <w:rFonts w:cs="Times New Roman"/>
                <w:b/>
                <w:bCs/>
                <w:szCs w:val="26"/>
              </w:rPr>
              <w:t>20</w:t>
            </w:r>
          </w:p>
        </w:tc>
        <w:tc>
          <w:tcPr>
            <w:tcW w:w="950" w:type="dxa"/>
          </w:tcPr>
          <w:p w14:paraId="6C8D6DB0" w14:textId="77777777" w:rsidR="00DD5723" w:rsidRPr="007457D4" w:rsidRDefault="00DD5723" w:rsidP="00F343AC">
            <w:pPr>
              <w:spacing w:after="0" w:line="240" w:lineRule="auto"/>
              <w:rPr>
                <w:rFonts w:cs="Times New Roman"/>
                <w:b/>
                <w:bCs/>
                <w:szCs w:val="26"/>
              </w:rPr>
            </w:pPr>
            <w:r w:rsidRPr="007457D4">
              <w:rPr>
                <w:rFonts w:cs="Times New Roman"/>
                <w:b/>
                <w:bCs/>
                <w:szCs w:val="26"/>
              </w:rPr>
              <w:t>15</w:t>
            </w:r>
          </w:p>
        </w:tc>
        <w:tc>
          <w:tcPr>
            <w:tcW w:w="725" w:type="dxa"/>
            <w:gridSpan w:val="2"/>
          </w:tcPr>
          <w:p w14:paraId="08B5DC85" w14:textId="77777777" w:rsidR="00DD5723" w:rsidRPr="007457D4" w:rsidRDefault="00DD5723" w:rsidP="00F343AC">
            <w:pPr>
              <w:spacing w:after="0" w:line="240" w:lineRule="auto"/>
              <w:rPr>
                <w:rFonts w:cs="Times New Roman"/>
                <w:b/>
                <w:bCs/>
                <w:szCs w:val="26"/>
              </w:rPr>
            </w:pPr>
            <w:r w:rsidRPr="007457D4">
              <w:rPr>
                <w:rFonts w:cs="Times New Roman"/>
                <w:b/>
                <w:bCs/>
                <w:szCs w:val="26"/>
              </w:rPr>
              <w:t>15</w:t>
            </w:r>
          </w:p>
        </w:tc>
        <w:tc>
          <w:tcPr>
            <w:tcW w:w="456" w:type="dxa"/>
            <w:gridSpan w:val="2"/>
          </w:tcPr>
          <w:p w14:paraId="43D99D3A" w14:textId="77777777" w:rsidR="00DD5723" w:rsidRPr="007457D4" w:rsidRDefault="00DD5723" w:rsidP="00F343AC">
            <w:pPr>
              <w:spacing w:after="0" w:line="240" w:lineRule="auto"/>
              <w:rPr>
                <w:rFonts w:cs="Times New Roman"/>
                <w:b/>
                <w:bCs/>
                <w:szCs w:val="26"/>
              </w:rPr>
            </w:pPr>
          </w:p>
        </w:tc>
      </w:tr>
      <w:tr w:rsidR="00DD5723" w:rsidRPr="00DD22AB" w14:paraId="29ED2256" w14:textId="77777777" w:rsidTr="00BF5FF0">
        <w:trPr>
          <w:trHeight w:val="300"/>
        </w:trPr>
        <w:tc>
          <w:tcPr>
            <w:tcW w:w="10823" w:type="dxa"/>
            <w:gridSpan w:val="11"/>
            <w:shd w:val="clear" w:color="auto" w:fill="FDE9D9" w:themeFill="accent6" w:themeFillTint="33"/>
          </w:tcPr>
          <w:p w14:paraId="3771F5BD" w14:textId="5E5F90E7" w:rsidR="00DD5723" w:rsidRPr="007457D4" w:rsidRDefault="007457D4" w:rsidP="007457D4">
            <w:pPr>
              <w:spacing w:after="0" w:line="240" w:lineRule="auto"/>
              <w:jc w:val="center"/>
              <w:rPr>
                <w:rFonts w:cs="Times New Roman"/>
                <w:b/>
                <w:bCs/>
                <w:szCs w:val="26"/>
              </w:rPr>
            </w:pPr>
            <w:r w:rsidRPr="007457D4">
              <w:rPr>
                <w:rFonts w:cs="Times New Roman"/>
                <w:b/>
                <w:bCs/>
                <w:szCs w:val="26"/>
              </w:rPr>
              <w:t>PHÂN MÔN ĐỊA LÍ</w:t>
            </w:r>
          </w:p>
        </w:tc>
      </w:tr>
      <w:tr w:rsidR="00DD5723" w:rsidRPr="00DD22AB" w14:paraId="6B731FC1" w14:textId="77777777" w:rsidTr="00BF5FF0">
        <w:trPr>
          <w:trHeight w:val="5187"/>
        </w:trPr>
        <w:tc>
          <w:tcPr>
            <w:tcW w:w="531" w:type="dxa"/>
          </w:tcPr>
          <w:p w14:paraId="094B0C72" w14:textId="77777777" w:rsidR="00DD5723" w:rsidRDefault="00DD5723" w:rsidP="00F343AC">
            <w:pPr>
              <w:spacing w:after="0" w:line="240" w:lineRule="auto"/>
              <w:rPr>
                <w:rFonts w:cs="Times New Roman"/>
                <w:szCs w:val="26"/>
              </w:rPr>
            </w:pPr>
          </w:p>
        </w:tc>
        <w:tc>
          <w:tcPr>
            <w:tcW w:w="1595" w:type="dxa"/>
            <w:gridSpan w:val="2"/>
          </w:tcPr>
          <w:p w14:paraId="1F2924AB" w14:textId="77777777" w:rsidR="00DD5723" w:rsidRDefault="00DD5723" w:rsidP="00F343AC">
            <w:pPr>
              <w:spacing w:after="0" w:line="240" w:lineRule="auto"/>
              <w:rPr>
                <w:rFonts w:eastAsia="Calibri"/>
                <w:bCs/>
                <w:color w:val="000000"/>
                <w:szCs w:val="26"/>
              </w:rPr>
            </w:pPr>
            <w:r>
              <w:rPr>
                <w:rFonts w:eastAsia="Calibri"/>
                <w:bCs/>
                <w:color w:val="000000"/>
                <w:szCs w:val="26"/>
              </w:rPr>
              <w:t>Bản đồ phương tiện thể hiện trên bề mặt đất</w:t>
            </w:r>
          </w:p>
          <w:p w14:paraId="087070E4" w14:textId="77777777" w:rsidR="00DD5723" w:rsidRDefault="00DD5723" w:rsidP="00F343AC">
            <w:pPr>
              <w:spacing w:after="0" w:line="240" w:lineRule="auto"/>
              <w:rPr>
                <w:rFonts w:cs="Times New Roman"/>
                <w:szCs w:val="26"/>
              </w:rPr>
            </w:pPr>
          </w:p>
        </w:tc>
        <w:tc>
          <w:tcPr>
            <w:tcW w:w="2309" w:type="dxa"/>
          </w:tcPr>
          <w:p w14:paraId="5CA79A37" w14:textId="77777777" w:rsidR="00DD5723" w:rsidRDefault="00DD5723" w:rsidP="00F343AC">
            <w:pPr>
              <w:spacing w:after="0" w:line="240" w:lineRule="auto"/>
              <w:rPr>
                <w:rFonts w:cs="Times New Roman"/>
                <w:szCs w:val="26"/>
              </w:rPr>
            </w:pPr>
            <w:r>
              <w:rPr>
                <w:rFonts w:cs="Times New Roman"/>
                <w:szCs w:val="26"/>
              </w:rPr>
              <w:t>-Hệ thống kinh vĩ tuyến</w:t>
            </w:r>
          </w:p>
          <w:p w14:paraId="24D42372" w14:textId="77777777" w:rsidR="00DD5723" w:rsidRDefault="00DD5723" w:rsidP="00F343AC">
            <w:pPr>
              <w:spacing w:after="0" w:line="240" w:lineRule="auto"/>
              <w:rPr>
                <w:rFonts w:cs="Times New Roman"/>
                <w:szCs w:val="26"/>
              </w:rPr>
            </w:pPr>
            <w:r>
              <w:rPr>
                <w:rFonts w:cs="Times New Roman"/>
                <w:szCs w:val="26"/>
              </w:rPr>
              <w:t>-Tọa độ địa lí</w:t>
            </w:r>
          </w:p>
          <w:p w14:paraId="7960A2BA" w14:textId="77777777" w:rsidR="00DD5723" w:rsidRDefault="00DD5723" w:rsidP="00F343AC">
            <w:pPr>
              <w:spacing w:after="0" w:line="240" w:lineRule="auto"/>
              <w:rPr>
                <w:rFonts w:cs="Times New Roman"/>
                <w:szCs w:val="26"/>
              </w:rPr>
            </w:pPr>
            <w:r>
              <w:rPr>
                <w:rFonts w:cs="Times New Roman"/>
                <w:szCs w:val="26"/>
              </w:rPr>
              <w:t>-Kí hiệu bản đồ, chú giải</w:t>
            </w:r>
          </w:p>
          <w:p w14:paraId="0B4FC35E" w14:textId="77777777" w:rsidR="00DD5723" w:rsidRDefault="00DD5723" w:rsidP="00F343AC">
            <w:pPr>
              <w:spacing w:after="0" w:line="240" w:lineRule="auto"/>
              <w:rPr>
                <w:rFonts w:cs="Times New Roman"/>
                <w:szCs w:val="26"/>
              </w:rPr>
            </w:pPr>
            <w:r>
              <w:rPr>
                <w:rFonts w:cs="Times New Roman"/>
                <w:szCs w:val="26"/>
              </w:rPr>
              <w:t>-Phương hướng trên bản đồ</w:t>
            </w:r>
          </w:p>
          <w:p w14:paraId="0E06A220" w14:textId="77777777" w:rsidR="00DD5723" w:rsidRDefault="00DD5723" w:rsidP="00F343AC">
            <w:pPr>
              <w:spacing w:after="0" w:line="240" w:lineRule="auto"/>
              <w:rPr>
                <w:rFonts w:cs="Times New Roman"/>
                <w:szCs w:val="26"/>
              </w:rPr>
            </w:pPr>
            <w:r>
              <w:rPr>
                <w:rFonts w:cs="Times New Roman"/>
                <w:szCs w:val="26"/>
              </w:rPr>
              <w:t>-Tỉ lệ bản đồ</w:t>
            </w:r>
          </w:p>
          <w:p w14:paraId="2F866936" w14:textId="77777777" w:rsidR="00DD5723" w:rsidRDefault="00DD5723" w:rsidP="00F343AC">
            <w:pPr>
              <w:spacing w:after="0" w:line="240" w:lineRule="auto"/>
              <w:rPr>
                <w:rFonts w:cs="Times New Roman"/>
                <w:szCs w:val="26"/>
              </w:rPr>
            </w:pPr>
            <w:r>
              <w:rPr>
                <w:rFonts w:cs="Times New Roman"/>
                <w:szCs w:val="26"/>
              </w:rPr>
              <w:t>-Tìm đường đi trên bản đồ</w:t>
            </w:r>
          </w:p>
          <w:p w14:paraId="527F1050" w14:textId="77777777" w:rsidR="00DD5723" w:rsidRDefault="00DD5723" w:rsidP="00F343AC">
            <w:pPr>
              <w:spacing w:after="0" w:line="240" w:lineRule="auto"/>
              <w:rPr>
                <w:rFonts w:cs="Times New Roman"/>
                <w:szCs w:val="26"/>
              </w:rPr>
            </w:pPr>
            <w:r>
              <w:rPr>
                <w:rFonts w:cs="Times New Roman"/>
                <w:szCs w:val="26"/>
              </w:rPr>
              <w:t>-Lược đồ trí nhớ</w:t>
            </w:r>
          </w:p>
        </w:tc>
        <w:tc>
          <w:tcPr>
            <w:tcW w:w="3459" w:type="dxa"/>
          </w:tcPr>
          <w:p w14:paraId="6FA1A2C7" w14:textId="77777777" w:rsidR="00DD5723" w:rsidRPr="007D5650" w:rsidRDefault="00DD5723" w:rsidP="00F343AC">
            <w:pPr>
              <w:spacing w:after="0" w:line="240" w:lineRule="auto"/>
              <w:rPr>
                <w:rFonts w:cs="Times New Roman"/>
                <w:szCs w:val="26"/>
              </w:rPr>
            </w:pPr>
          </w:p>
          <w:p w14:paraId="26EEA4B4" w14:textId="77777777" w:rsidR="00DD5723" w:rsidRPr="007D5650" w:rsidRDefault="00DD5723" w:rsidP="00F343AC">
            <w:pPr>
              <w:spacing w:after="0" w:line="240" w:lineRule="auto"/>
              <w:rPr>
                <w:rStyle w:val="fontstyle01"/>
                <w:sz w:val="26"/>
                <w:szCs w:val="26"/>
              </w:rPr>
            </w:pPr>
            <w:r w:rsidRPr="007D5650">
              <w:rPr>
                <w:rStyle w:val="fontstyle01"/>
                <w:sz w:val="26"/>
                <w:szCs w:val="26"/>
              </w:rPr>
              <w:t>-Biết 4 hướng chính, 4 hướng phụ</w:t>
            </w:r>
          </w:p>
          <w:p w14:paraId="2C316356" w14:textId="77777777" w:rsidR="00DD5723" w:rsidRPr="007D5650" w:rsidRDefault="00DD5723" w:rsidP="00F343AC">
            <w:pPr>
              <w:spacing w:after="0" w:line="240" w:lineRule="auto"/>
              <w:rPr>
                <w:rStyle w:val="fontstyle01"/>
                <w:sz w:val="26"/>
                <w:szCs w:val="26"/>
              </w:rPr>
            </w:pPr>
            <w:r w:rsidRPr="007D5650">
              <w:rPr>
                <w:rStyle w:val="fontstyle01"/>
                <w:sz w:val="26"/>
                <w:szCs w:val="26"/>
              </w:rPr>
              <w:t>-Xác định được kinh tuyến gốc, xích đạo, các bán cầu</w:t>
            </w:r>
          </w:p>
          <w:p w14:paraId="7DBC9AD4" w14:textId="77777777" w:rsidR="00DD5723" w:rsidRPr="007D5650" w:rsidRDefault="00DD5723" w:rsidP="00F343AC">
            <w:pPr>
              <w:spacing w:after="0" w:line="240" w:lineRule="auto"/>
              <w:rPr>
                <w:rStyle w:val="fontstyle01"/>
                <w:sz w:val="26"/>
                <w:szCs w:val="26"/>
              </w:rPr>
            </w:pPr>
            <w:r w:rsidRPr="007D5650">
              <w:rPr>
                <w:rStyle w:val="fontstyle01"/>
                <w:sz w:val="26"/>
                <w:szCs w:val="26"/>
              </w:rPr>
              <w:t>-Ghi được tọa độ địa lí của một địa điểm trên bản đồ.</w:t>
            </w:r>
          </w:p>
          <w:p w14:paraId="478CA6E2" w14:textId="77777777" w:rsidR="00DD5723" w:rsidRPr="007D5650" w:rsidRDefault="00DD5723" w:rsidP="00F343AC">
            <w:pPr>
              <w:spacing w:after="0" w:line="240" w:lineRule="auto"/>
              <w:rPr>
                <w:rStyle w:val="fontstyle01"/>
                <w:sz w:val="26"/>
                <w:szCs w:val="26"/>
              </w:rPr>
            </w:pPr>
            <w:r w:rsidRPr="007D5650">
              <w:rPr>
                <w:rStyle w:val="fontstyle01"/>
                <w:sz w:val="26"/>
                <w:szCs w:val="26"/>
              </w:rPr>
              <w:t>-Tính khoảng cách ngoài thực tế dựa vào tỉ lệ bản đồ</w:t>
            </w:r>
          </w:p>
          <w:p w14:paraId="79EB0D48" w14:textId="77777777" w:rsidR="00DD5723" w:rsidRPr="00815B9F" w:rsidRDefault="00DD5723" w:rsidP="00F343AC">
            <w:pPr>
              <w:spacing w:after="0" w:line="240" w:lineRule="auto"/>
              <w:rPr>
                <w:rStyle w:val="fontstyle01"/>
                <w:szCs w:val="26"/>
              </w:rPr>
            </w:pPr>
          </w:p>
          <w:p w14:paraId="4969738C" w14:textId="77777777" w:rsidR="00DD5723" w:rsidRPr="00815B9F" w:rsidRDefault="00DD5723" w:rsidP="00F343AC">
            <w:pPr>
              <w:spacing w:after="0" w:line="240" w:lineRule="auto"/>
              <w:rPr>
                <w:rStyle w:val="fontstyle01"/>
                <w:szCs w:val="26"/>
              </w:rPr>
            </w:pPr>
          </w:p>
          <w:p w14:paraId="6D82AD61" w14:textId="77777777" w:rsidR="00DD5723" w:rsidRPr="00815B9F" w:rsidRDefault="00DD5723" w:rsidP="00F343AC">
            <w:pPr>
              <w:spacing w:after="0" w:line="240" w:lineRule="auto"/>
              <w:rPr>
                <w:rFonts w:cs="Times New Roman"/>
                <w:szCs w:val="26"/>
              </w:rPr>
            </w:pPr>
          </w:p>
          <w:p w14:paraId="4942552E" w14:textId="77777777" w:rsidR="00DD5723" w:rsidRPr="00815B9F" w:rsidRDefault="00DD5723" w:rsidP="00F343AC">
            <w:pPr>
              <w:spacing w:after="0" w:line="240" w:lineRule="auto"/>
              <w:rPr>
                <w:rFonts w:cs="Times New Roman"/>
                <w:szCs w:val="26"/>
              </w:rPr>
            </w:pPr>
          </w:p>
        </w:tc>
        <w:tc>
          <w:tcPr>
            <w:tcW w:w="798" w:type="dxa"/>
          </w:tcPr>
          <w:p w14:paraId="10CA91C4" w14:textId="77777777" w:rsidR="00DD5723" w:rsidRPr="00815B9F" w:rsidRDefault="003C571A" w:rsidP="00F343AC">
            <w:pPr>
              <w:spacing w:after="0" w:line="240" w:lineRule="auto"/>
              <w:rPr>
                <w:rFonts w:cs="Times New Roman"/>
                <w:szCs w:val="26"/>
              </w:rPr>
            </w:pPr>
            <w:r>
              <w:rPr>
                <w:rFonts w:cs="Times New Roman"/>
                <w:szCs w:val="26"/>
              </w:rPr>
              <w:t>1</w:t>
            </w:r>
            <w:r w:rsidR="00DD5723" w:rsidRPr="00815B9F">
              <w:rPr>
                <w:rFonts w:cs="Times New Roman"/>
                <w:szCs w:val="26"/>
              </w:rPr>
              <w:t>TN</w:t>
            </w:r>
          </w:p>
        </w:tc>
        <w:tc>
          <w:tcPr>
            <w:tcW w:w="975" w:type="dxa"/>
            <w:gridSpan w:val="2"/>
          </w:tcPr>
          <w:p w14:paraId="4646CDB1" w14:textId="77777777" w:rsidR="00DD5723" w:rsidRPr="00815B9F" w:rsidRDefault="003C571A" w:rsidP="00F343AC">
            <w:pPr>
              <w:spacing w:after="0" w:line="240" w:lineRule="auto"/>
              <w:rPr>
                <w:rFonts w:cs="Times New Roman"/>
                <w:szCs w:val="26"/>
              </w:rPr>
            </w:pPr>
            <w:r>
              <w:rPr>
                <w:rFonts w:cs="Times New Roman"/>
                <w:szCs w:val="26"/>
              </w:rPr>
              <w:t>1</w:t>
            </w:r>
            <w:r w:rsidR="00DD5723" w:rsidRPr="00815B9F">
              <w:rPr>
                <w:rFonts w:cs="Times New Roman"/>
                <w:szCs w:val="26"/>
              </w:rPr>
              <w:t>TN</w:t>
            </w:r>
          </w:p>
        </w:tc>
        <w:tc>
          <w:tcPr>
            <w:tcW w:w="709" w:type="dxa"/>
            <w:gridSpan w:val="2"/>
          </w:tcPr>
          <w:p w14:paraId="254DCFB3" w14:textId="77777777" w:rsidR="00DD5723" w:rsidRPr="00815B9F" w:rsidRDefault="00DD5723" w:rsidP="00F343AC">
            <w:pPr>
              <w:spacing w:after="0" w:line="240" w:lineRule="auto"/>
              <w:rPr>
                <w:rFonts w:cs="Times New Roman"/>
                <w:szCs w:val="26"/>
              </w:rPr>
            </w:pPr>
            <w:r w:rsidRPr="00815B9F">
              <w:rPr>
                <w:rFonts w:cs="Times New Roman"/>
                <w:szCs w:val="26"/>
              </w:rPr>
              <w:t>1TN</w:t>
            </w:r>
          </w:p>
          <w:p w14:paraId="3525DC0C" w14:textId="77777777" w:rsidR="00DD5723" w:rsidRPr="00815B9F" w:rsidRDefault="00DD5723" w:rsidP="00F343AC">
            <w:pPr>
              <w:spacing w:after="0" w:line="240" w:lineRule="auto"/>
              <w:rPr>
                <w:rFonts w:cs="Times New Roman"/>
                <w:szCs w:val="26"/>
              </w:rPr>
            </w:pPr>
          </w:p>
        </w:tc>
        <w:tc>
          <w:tcPr>
            <w:tcW w:w="447" w:type="dxa"/>
          </w:tcPr>
          <w:p w14:paraId="08777FEB" w14:textId="77777777" w:rsidR="00DD5723" w:rsidRPr="00815B9F" w:rsidRDefault="00DD5723" w:rsidP="00F343AC">
            <w:pPr>
              <w:spacing w:after="0" w:line="240" w:lineRule="auto"/>
              <w:rPr>
                <w:rFonts w:cs="Times New Roman"/>
                <w:szCs w:val="26"/>
              </w:rPr>
            </w:pPr>
          </w:p>
        </w:tc>
      </w:tr>
      <w:tr w:rsidR="00DD5723" w:rsidRPr="00DD22AB" w14:paraId="232EF393" w14:textId="77777777" w:rsidTr="00BF5FF0">
        <w:trPr>
          <w:trHeight w:val="4045"/>
        </w:trPr>
        <w:tc>
          <w:tcPr>
            <w:tcW w:w="531" w:type="dxa"/>
          </w:tcPr>
          <w:p w14:paraId="3A961098" w14:textId="77777777" w:rsidR="00DD5723" w:rsidRDefault="00DD5723" w:rsidP="00F343AC">
            <w:pPr>
              <w:spacing w:after="0" w:line="240" w:lineRule="auto"/>
              <w:rPr>
                <w:rFonts w:cs="Times New Roman"/>
                <w:szCs w:val="26"/>
              </w:rPr>
            </w:pPr>
          </w:p>
        </w:tc>
        <w:tc>
          <w:tcPr>
            <w:tcW w:w="1595" w:type="dxa"/>
            <w:gridSpan w:val="2"/>
          </w:tcPr>
          <w:p w14:paraId="2A077D33" w14:textId="77777777" w:rsidR="00DD5723" w:rsidRDefault="00DD5723" w:rsidP="00F343AC">
            <w:pPr>
              <w:spacing w:after="0" w:line="240" w:lineRule="auto"/>
              <w:rPr>
                <w:rFonts w:eastAsia="Calibri"/>
                <w:bCs/>
                <w:color w:val="000000"/>
                <w:szCs w:val="26"/>
              </w:rPr>
            </w:pPr>
            <w:r>
              <w:rPr>
                <w:rFonts w:eastAsia="Calibri"/>
                <w:bCs/>
                <w:color w:val="000000"/>
                <w:szCs w:val="26"/>
              </w:rPr>
              <w:t>Trái Đất-hành tinh của Hệ Mặt Trời</w:t>
            </w:r>
          </w:p>
          <w:p w14:paraId="7C5AC92B" w14:textId="77777777" w:rsidR="00DD5723" w:rsidRDefault="00DD5723" w:rsidP="00F343AC">
            <w:pPr>
              <w:spacing w:after="0" w:line="240" w:lineRule="auto"/>
              <w:rPr>
                <w:rFonts w:eastAsia="Calibri"/>
                <w:bCs/>
                <w:color w:val="000000"/>
                <w:szCs w:val="26"/>
              </w:rPr>
            </w:pPr>
            <w:r>
              <w:rPr>
                <w:rFonts w:eastAsia="Calibri"/>
                <w:bCs/>
                <w:color w:val="000000"/>
                <w:szCs w:val="26"/>
              </w:rPr>
              <w:t>(bài 5, 6)</w:t>
            </w:r>
          </w:p>
          <w:p w14:paraId="41E466F0" w14:textId="77777777" w:rsidR="00DD5723" w:rsidRDefault="00DD5723" w:rsidP="00F343AC">
            <w:pPr>
              <w:spacing w:after="0" w:line="240" w:lineRule="auto"/>
              <w:rPr>
                <w:rFonts w:eastAsia="Calibri"/>
                <w:bCs/>
                <w:color w:val="000000"/>
                <w:szCs w:val="26"/>
              </w:rPr>
            </w:pPr>
          </w:p>
        </w:tc>
        <w:tc>
          <w:tcPr>
            <w:tcW w:w="2309" w:type="dxa"/>
          </w:tcPr>
          <w:p w14:paraId="724DE9D0" w14:textId="77777777" w:rsidR="00DD5723" w:rsidRDefault="00DD5723" w:rsidP="00F343AC">
            <w:pPr>
              <w:spacing w:after="0" w:line="240" w:lineRule="auto"/>
              <w:rPr>
                <w:rFonts w:cs="Times New Roman"/>
                <w:szCs w:val="26"/>
              </w:rPr>
            </w:pPr>
            <w:r>
              <w:rPr>
                <w:rFonts w:cs="Times New Roman"/>
                <w:szCs w:val="26"/>
              </w:rPr>
              <w:t>-Vị trí Trái Đất trong Hệ Mặt Trời</w:t>
            </w:r>
          </w:p>
          <w:p w14:paraId="320FCE98" w14:textId="77777777" w:rsidR="00DD5723" w:rsidRDefault="00DD5723" w:rsidP="00F343AC">
            <w:pPr>
              <w:spacing w:after="0" w:line="240" w:lineRule="auto"/>
              <w:rPr>
                <w:rFonts w:cs="Times New Roman"/>
                <w:szCs w:val="26"/>
              </w:rPr>
            </w:pPr>
            <w:r>
              <w:rPr>
                <w:rFonts w:cs="Times New Roman"/>
                <w:szCs w:val="26"/>
              </w:rPr>
              <w:t>-Hình dạng và kích thước của Trái Đất</w:t>
            </w:r>
          </w:p>
          <w:p w14:paraId="237564C7" w14:textId="77777777" w:rsidR="00DD5723" w:rsidRDefault="00DD5723" w:rsidP="00F343AC">
            <w:pPr>
              <w:spacing w:after="0" w:line="240" w:lineRule="auto"/>
              <w:rPr>
                <w:rFonts w:cs="Times New Roman"/>
                <w:szCs w:val="26"/>
              </w:rPr>
            </w:pPr>
            <w:r>
              <w:rPr>
                <w:rFonts w:cs="Times New Roman"/>
                <w:szCs w:val="26"/>
              </w:rPr>
              <w:t>-Chuyển động tự quay quanh trục của Trái Đất</w:t>
            </w:r>
          </w:p>
          <w:p w14:paraId="69A7EBAD" w14:textId="77777777" w:rsidR="00DD5723" w:rsidRDefault="00DD5723" w:rsidP="00F343AC">
            <w:pPr>
              <w:spacing w:after="0" w:line="240" w:lineRule="auto"/>
              <w:rPr>
                <w:rFonts w:cs="Times New Roman"/>
                <w:szCs w:val="26"/>
              </w:rPr>
            </w:pPr>
            <w:r>
              <w:rPr>
                <w:rFonts w:cs="Times New Roman"/>
                <w:szCs w:val="26"/>
              </w:rPr>
              <w:t>-Hệ quả: Sự luân phiên ngày đêm, Giờ, sự chuyển động lệch hướng của các vật thể</w:t>
            </w:r>
          </w:p>
        </w:tc>
        <w:tc>
          <w:tcPr>
            <w:tcW w:w="3459" w:type="dxa"/>
          </w:tcPr>
          <w:p w14:paraId="6A092D54" w14:textId="77777777" w:rsidR="00DD5723" w:rsidRPr="00815B9F" w:rsidRDefault="00DD5723" w:rsidP="00F343AC">
            <w:pPr>
              <w:spacing w:after="0" w:line="240" w:lineRule="auto"/>
              <w:rPr>
                <w:rFonts w:cs="Times New Roman"/>
                <w:szCs w:val="26"/>
              </w:rPr>
            </w:pPr>
            <w:r>
              <w:rPr>
                <w:rFonts w:cs="Times New Roman"/>
                <w:szCs w:val="26"/>
              </w:rPr>
              <w:t>- N</w:t>
            </w:r>
            <w:r w:rsidRPr="00815B9F">
              <w:rPr>
                <w:rFonts w:cs="Times New Roman"/>
                <w:szCs w:val="26"/>
              </w:rPr>
              <w:t>êu được vị trí của Trái đất trong hệ Mặt Trời</w:t>
            </w:r>
          </w:p>
          <w:p w14:paraId="7D1CD56A" w14:textId="77777777" w:rsidR="00DD5723" w:rsidRDefault="00DD5723" w:rsidP="00F343AC">
            <w:pPr>
              <w:spacing w:after="0" w:line="240" w:lineRule="auto"/>
              <w:rPr>
                <w:rFonts w:cs="Times New Roman"/>
                <w:szCs w:val="26"/>
              </w:rPr>
            </w:pPr>
            <w:r>
              <w:rPr>
                <w:rFonts w:cs="Times New Roman"/>
                <w:szCs w:val="26"/>
              </w:rPr>
              <w:t>-</w:t>
            </w:r>
            <w:r w:rsidRPr="00815B9F">
              <w:rPr>
                <w:rFonts w:cs="Times New Roman"/>
                <w:szCs w:val="26"/>
              </w:rPr>
              <w:t>Trình bày đặc điểm, bản chất hình dạng và kích thước của Trái Đất</w:t>
            </w:r>
          </w:p>
          <w:p w14:paraId="563444E8" w14:textId="77777777" w:rsidR="00DD5723" w:rsidRDefault="00DD5723" w:rsidP="00F343AC">
            <w:pPr>
              <w:spacing w:after="0" w:line="240" w:lineRule="auto"/>
              <w:rPr>
                <w:rFonts w:cs="Times New Roman"/>
                <w:szCs w:val="26"/>
              </w:rPr>
            </w:pPr>
            <w:r>
              <w:rPr>
                <w:rFonts w:cs="Times New Roman"/>
                <w:szCs w:val="26"/>
              </w:rPr>
              <w:t>-Trình bày sự tự quay quanh trục</w:t>
            </w:r>
          </w:p>
          <w:p w14:paraId="2E446CCC" w14:textId="77777777" w:rsidR="00DD5723" w:rsidRDefault="00DD5723" w:rsidP="00F343AC">
            <w:pPr>
              <w:spacing w:after="0" w:line="240" w:lineRule="auto"/>
              <w:rPr>
                <w:rFonts w:cs="Times New Roman"/>
                <w:szCs w:val="26"/>
              </w:rPr>
            </w:pPr>
            <w:r>
              <w:rPr>
                <w:rFonts w:cs="Times New Roman"/>
                <w:szCs w:val="26"/>
              </w:rPr>
              <w:t>-Nêu các hệ quả</w:t>
            </w:r>
          </w:p>
          <w:p w14:paraId="120E92E6" w14:textId="77777777" w:rsidR="00DD5723" w:rsidRDefault="00DD5723" w:rsidP="00F343AC">
            <w:pPr>
              <w:spacing w:after="0" w:line="240" w:lineRule="auto"/>
              <w:rPr>
                <w:rFonts w:cs="Times New Roman"/>
                <w:szCs w:val="26"/>
              </w:rPr>
            </w:pPr>
            <w:r>
              <w:rPr>
                <w:rFonts w:cs="Times New Roman"/>
                <w:szCs w:val="26"/>
              </w:rPr>
              <w:t>-Xác định giờ dựa trên các múi giờ, giờ GMT</w:t>
            </w:r>
          </w:p>
          <w:p w14:paraId="54262B4A" w14:textId="77777777" w:rsidR="00DD5723" w:rsidRPr="00815B9F" w:rsidRDefault="00DD5723" w:rsidP="00F343AC">
            <w:pPr>
              <w:spacing w:after="0" w:line="240" w:lineRule="auto"/>
              <w:rPr>
                <w:rFonts w:cs="Times New Roman"/>
                <w:szCs w:val="26"/>
              </w:rPr>
            </w:pPr>
          </w:p>
        </w:tc>
        <w:tc>
          <w:tcPr>
            <w:tcW w:w="798" w:type="dxa"/>
          </w:tcPr>
          <w:p w14:paraId="57579664" w14:textId="77777777" w:rsidR="00DD5723" w:rsidRPr="00815B9F" w:rsidRDefault="003C571A" w:rsidP="00F343AC">
            <w:pPr>
              <w:spacing w:after="0" w:line="240" w:lineRule="auto"/>
              <w:rPr>
                <w:rFonts w:cs="Times New Roman"/>
                <w:szCs w:val="26"/>
              </w:rPr>
            </w:pPr>
            <w:r>
              <w:rPr>
                <w:rFonts w:cs="Times New Roman"/>
                <w:szCs w:val="26"/>
              </w:rPr>
              <w:t>2</w:t>
            </w:r>
            <w:r w:rsidR="00DD5723">
              <w:rPr>
                <w:rFonts w:cs="Times New Roman"/>
                <w:szCs w:val="26"/>
              </w:rPr>
              <w:t>TN</w:t>
            </w:r>
          </w:p>
        </w:tc>
        <w:tc>
          <w:tcPr>
            <w:tcW w:w="975" w:type="dxa"/>
            <w:gridSpan w:val="2"/>
          </w:tcPr>
          <w:p w14:paraId="5631525E" w14:textId="77777777" w:rsidR="00DD5723" w:rsidRPr="00815B9F" w:rsidRDefault="00DD5723" w:rsidP="00F343AC">
            <w:pPr>
              <w:spacing w:after="0" w:line="240" w:lineRule="auto"/>
              <w:rPr>
                <w:rFonts w:cs="Times New Roman"/>
                <w:szCs w:val="26"/>
              </w:rPr>
            </w:pPr>
            <w:r>
              <w:rPr>
                <w:rFonts w:cs="Times New Roman"/>
                <w:szCs w:val="26"/>
              </w:rPr>
              <w:t>2TN</w:t>
            </w:r>
          </w:p>
        </w:tc>
        <w:tc>
          <w:tcPr>
            <w:tcW w:w="709" w:type="dxa"/>
            <w:gridSpan w:val="2"/>
          </w:tcPr>
          <w:p w14:paraId="3D31CA66" w14:textId="77777777" w:rsidR="00DD5723" w:rsidRPr="00815B9F" w:rsidRDefault="007215B1" w:rsidP="00F343AC">
            <w:pPr>
              <w:spacing w:after="0" w:line="240" w:lineRule="auto"/>
              <w:rPr>
                <w:rFonts w:cs="Times New Roman"/>
                <w:szCs w:val="26"/>
              </w:rPr>
            </w:pPr>
            <w:r>
              <w:rPr>
                <w:rFonts w:cs="Times New Roman"/>
                <w:szCs w:val="26"/>
              </w:rPr>
              <w:t>1TN</w:t>
            </w:r>
          </w:p>
        </w:tc>
        <w:tc>
          <w:tcPr>
            <w:tcW w:w="447" w:type="dxa"/>
          </w:tcPr>
          <w:p w14:paraId="3A2E7443" w14:textId="77777777" w:rsidR="00DD5723" w:rsidRPr="00815B9F" w:rsidRDefault="00DD5723" w:rsidP="00F343AC">
            <w:pPr>
              <w:spacing w:after="0" w:line="240" w:lineRule="auto"/>
              <w:rPr>
                <w:rFonts w:cs="Times New Roman"/>
                <w:szCs w:val="26"/>
              </w:rPr>
            </w:pPr>
          </w:p>
        </w:tc>
      </w:tr>
      <w:tr w:rsidR="00EA6B38" w:rsidRPr="00DD22AB" w14:paraId="2C091613" w14:textId="77777777" w:rsidTr="00BF5FF0">
        <w:trPr>
          <w:trHeight w:val="4045"/>
        </w:trPr>
        <w:tc>
          <w:tcPr>
            <w:tcW w:w="531" w:type="dxa"/>
          </w:tcPr>
          <w:p w14:paraId="5B4321F2" w14:textId="77777777" w:rsidR="00EA6B38" w:rsidRDefault="00EA6B38" w:rsidP="00F343AC">
            <w:pPr>
              <w:spacing w:after="0" w:line="240" w:lineRule="auto"/>
              <w:rPr>
                <w:rFonts w:cs="Times New Roman"/>
                <w:szCs w:val="26"/>
              </w:rPr>
            </w:pPr>
          </w:p>
        </w:tc>
        <w:tc>
          <w:tcPr>
            <w:tcW w:w="1595" w:type="dxa"/>
            <w:gridSpan w:val="2"/>
          </w:tcPr>
          <w:p w14:paraId="397A2F0F" w14:textId="77777777" w:rsidR="00EA6B38" w:rsidRDefault="00EA6B38" w:rsidP="00F343AC">
            <w:pPr>
              <w:spacing w:after="0" w:line="240" w:lineRule="auto"/>
              <w:rPr>
                <w:rFonts w:eastAsia="Calibri"/>
                <w:bCs/>
                <w:color w:val="000000"/>
                <w:szCs w:val="26"/>
              </w:rPr>
            </w:pPr>
            <w:r>
              <w:rPr>
                <w:rFonts w:eastAsia="Calibri"/>
                <w:bCs/>
                <w:color w:val="000000"/>
                <w:szCs w:val="26"/>
              </w:rPr>
              <w:t>Cấu tạo của Trái Đất, vỏ Trái Đất (bài 9, bài 10)</w:t>
            </w:r>
          </w:p>
        </w:tc>
        <w:tc>
          <w:tcPr>
            <w:tcW w:w="2309" w:type="dxa"/>
          </w:tcPr>
          <w:p w14:paraId="1F6C2CBD" w14:textId="77777777" w:rsidR="00EA6B38" w:rsidRDefault="00EA6B38" w:rsidP="00F343AC">
            <w:pPr>
              <w:spacing w:after="0" w:line="240" w:lineRule="auto"/>
              <w:rPr>
                <w:rFonts w:cs="Times New Roman"/>
                <w:szCs w:val="26"/>
              </w:rPr>
            </w:pPr>
            <w:r>
              <w:rPr>
                <w:rFonts w:cs="Times New Roman"/>
                <w:szCs w:val="26"/>
              </w:rPr>
              <w:t>-Cấu tạo của Trái Đất</w:t>
            </w:r>
          </w:p>
          <w:p w14:paraId="13FD23C8" w14:textId="77777777" w:rsidR="00EA6B38" w:rsidRDefault="00EA6B38" w:rsidP="00F343AC">
            <w:pPr>
              <w:spacing w:after="0" w:line="240" w:lineRule="auto"/>
              <w:rPr>
                <w:rFonts w:cs="Times New Roman"/>
                <w:szCs w:val="26"/>
              </w:rPr>
            </w:pPr>
            <w:r>
              <w:rPr>
                <w:rFonts w:cs="Times New Roman"/>
                <w:szCs w:val="26"/>
              </w:rPr>
              <w:t>-Các mảng kiến tao</w:t>
            </w:r>
          </w:p>
          <w:p w14:paraId="71527051" w14:textId="77777777" w:rsidR="00EA6B38" w:rsidRDefault="00EA6B38" w:rsidP="00F343AC">
            <w:pPr>
              <w:spacing w:after="0" w:line="240" w:lineRule="auto"/>
              <w:rPr>
                <w:rFonts w:cs="Times New Roman"/>
                <w:szCs w:val="26"/>
              </w:rPr>
            </w:pPr>
            <w:r>
              <w:rPr>
                <w:rFonts w:cs="Times New Roman"/>
                <w:szCs w:val="26"/>
              </w:rPr>
              <w:t>-Hiện tượng động đất, núi lửa.</w:t>
            </w:r>
          </w:p>
          <w:p w14:paraId="02ABCA44" w14:textId="77777777" w:rsidR="00EA6B38" w:rsidRDefault="00EA6B38" w:rsidP="00F343AC">
            <w:pPr>
              <w:spacing w:after="0" w:line="240" w:lineRule="auto"/>
              <w:rPr>
                <w:rFonts w:cs="Times New Roman"/>
                <w:szCs w:val="26"/>
              </w:rPr>
            </w:pPr>
            <w:r>
              <w:rPr>
                <w:rFonts w:cs="Times New Roman"/>
                <w:szCs w:val="26"/>
              </w:rPr>
              <w:t>-Quá trình nội sinh, ngoại sinh.</w:t>
            </w:r>
          </w:p>
          <w:p w14:paraId="137B497B" w14:textId="77777777" w:rsidR="00EA6B38" w:rsidRDefault="00EA6B38" w:rsidP="00F343AC">
            <w:pPr>
              <w:spacing w:after="0" w:line="240" w:lineRule="auto"/>
              <w:rPr>
                <w:rFonts w:cs="Times New Roman"/>
                <w:szCs w:val="26"/>
              </w:rPr>
            </w:pPr>
            <w:r>
              <w:rPr>
                <w:rFonts w:cs="Times New Roman"/>
                <w:szCs w:val="26"/>
              </w:rPr>
              <w:t>-Các dạng địa hình chính</w:t>
            </w:r>
          </w:p>
        </w:tc>
        <w:tc>
          <w:tcPr>
            <w:tcW w:w="3459" w:type="dxa"/>
          </w:tcPr>
          <w:p w14:paraId="7BBE9EB1" w14:textId="77777777" w:rsidR="00EA6B38" w:rsidRDefault="00EA6B38" w:rsidP="00F343AC">
            <w:pPr>
              <w:spacing w:after="0" w:line="240" w:lineRule="auto"/>
              <w:rPr>
                <w:rFonts w:cs="Times New Roman"/>
                <w:szCs w:val="26"/>
              </w:rPr>
            </w:pPr>
          </w:p>
        </w:tc>
        <w:tc>
          <w:tcPr>
            <w:tcW w:w="798" w:type="dxa"/>
          </w:tcPr>
          <w:p w14:paraId="5ADAE72F" w14:textId="77777777" w:rsidR="00EA6B38" w:rsidRDefault="003C571A" w:rsidP="00F343AC">
            <w:pPr>
              <w:spacing w:after="0" w:line="240" w:lineRule="auto"/>
              <w:rPr>
                <w:rFonts w:cs="Times New Roman"/>
                <w:szCs w:val="26"/>
              </w:rPr>
            </w:pPr>
            <w:r>
              <w:rPr>
                <w:rFonts w:cs="Times New Roman"/>
                <w:szCs w:val="26"/>
              </w:rPr>
              <w:t>1TN</w:t>
            </w:r>
          </w:p>
        </w:tc>
        <w:tc>
          <w:tcPr>
            <w:tcW w:w="975" w:type="dxa"/>
            <w:gridSpan w:val="2"/>
          </w:tcPr>
          <w:p w14:paraId="1AE3CBB8" w14:textId="77777777" w:rsidR="00EA6B38" w:rsidRDefault="003C571A" w:rsidP="00F343AC">
            <w:pPr>
              <w:spacing w:after="0" w:line="240" w:lineRule="auto"/>
              <w:rPr>
                <w:rFonts w:cs="Times New Roman"/>
                <w:szCs w:val="26"/>
              </w:rPr>
            </w:pPr>
            <w:r>
              <w:rPr>
                <w:rFonts w:cs="Times New Roman"/>
                <w:szCs w:val="26"/>
              </w:rPr>
              <w:t>1TL</w:t>
            </w:r>
          </w:p>
          <w:p w14:paraId="300B1CEC" w14:textId="77777777" w:rsidR="003C571A" w:rsidRDefault="003C571A" w:rsidP="00F343AC">
            <w:pPr>
              <w:spacing w:after="0" w:line="240" w:lineRule="auto"/>
              <w:rPr>
                <w:rFonts w:cs="Times New Roman"/>
                <w:szCs w:val="26"/>
              </w:rPr>
            </w:pPr>
            <w:r>
              <w:rPr>
                <w:rFonts w:cs="Times New Roman"/>
                <w:szCs w:val="26"/>
              </w:rPr>
              <w:t>1TN</w:t>
            </w:r>
          </w:p>
        </w:tc>
        <w:tc>
          <w:tcPr>
            <w:tcW w:w="709" w:type="dxa"/>
            <w:gridSpan w:val="2"/>
          </w:tcPr>
          <w:p w14:paraId="356163B9" w14:textId="77777777" w:rsidR="00EA6B38" w:rsidRDefault="003C571A" w:rsidP="00F343AC">
            <w:pPr>
              <w:spacing w:after="0" w:line="240" w:lineRule="auto"/>
              <w:rPr>
                <w:rFonts w:cs="Times New Roman"/>
                <w:szCs w:val="26"/>
              </w:rPr>
            </w:pPr>
            <w:r>
              <w:rPr>
                <w:rFonts w:cs="Times New Roman"/>
                <w:szCs w:val="26"/>
              </w:rPr>
              <w:t>1TN</w:t>
            </w:r>
          </w:p>
        </w:tc>
        <w:tc>
          <w:tcPr>
            <w:tcW w:w="447" w:type="dxa"/>
          </w:tcPr>
          <w:p w14:paraId="743B8FD0" w14:textId="77777777" w:rsidR="00EA6B38" w:rsidRPr="00815B9F" w:rsidRDefault="00EA6B38" w:rsidP="00F343AC">
            <w:pPr>
              <w:spacing w:after="0" w:line="240" w:lineRule="auto"/>
              <w:rPr>
                <w:rFonts w:cs="Times New Roman"/>
                <w:szCs w:val="26"/>
              </w:rPr>
            </w:pPr>
          </w:p>
        </w:tc>
      </w:tr>
      <w:tr w:rsidR="007B6DE0" w:rsidRPr="00DD22AB" w14:paraId="66C086FD" w14:textId="77777777" w:rsidTr="00BF5FF0">
        <w:trPr>
          <w:trHeight w:val="1867"/>
        </w:trPr>
        <w:tc>
          <w:tcPr>
            <w:tcW w:w="531" w:type="dxa"/>
          </w:tcPr>
          <w:p w14:paraId="73A0A5F3" w14:textId="77777777" w:rsidR="007B6DE0" w:rsidRDefault="007B6DE0" w:rsidP="00F343AC">
            <w:pPr>
              <w:spacing w:after="0" w:line="240" w:lineRule="auto"/>
              <w:rPr>
                <w:rFonts w:cs="Times New Roman"/>
                <w:szCs w:val="26"/>
              </w:rPr>
            </w:pPr>
          </w:p>
        </w:tc>
        <w:tc>
          <w:tcPr>
            <w:tcW w:w="1595" w:type="dxa"/>
            <w:gridSpan w:val="2"/>
          </w:tcPr>
          <w:p w14:paraId="750B4D51" w14:textId="77777777" w:rsidR="007B6DE0" w:rsidRDefault="007B6DE0" w:rsidP="00F343AC">
            <w:pPr>
              <w:spacing w:after="0" w:line="240" w:lineRule="auto"/>
              <w:rPr>
                <w:rFonts w:eastAsia="Calibri"/>
                <w:bCs/>
                <w:color w:val="000000"/>
                <w:szCs w:val="26"/>
              </w:rPr>
            </w:pPr>
            <w:r>
              <w:rPr>
                <w:rFonts w:eastAsia="Calibri"/>
                <w:bCs/>
                <w:color w:val="000000"/>
                <w:szCs w:val="26"/>
              </w:rPr>
              <w:t>Khí hậu và biến đổi khí hậu</w:t>
            </w:r>
          </w:p>
        </w:tc>
        <w:tc>
          <w:tcPr>
            <w:tcW w:w="2309" w:type="dxa"/>
          </w:tcPr>
          <w:p w14:paraId="4DA207F3" w14:textId="77777777" w:rsidR="007B6DE0" w:rsidRDefault="007B6DE0" w:rsidP="00F343AC">
            <w:pPr>
              <w:spacing w:after="0" w:line="240" w:lineRule="auto"/>
              <w:rPr>
                <w:rFonts w:cs="Times New Roman"/>
                <w:szCs w:val="26"/>
              </w:rPr>
            </w:pPr>
            <w:r>
              <w:rPr>
                <w:rFonts w:cs="Times New Roman"/>
                <w:szCs w:val="26"/>
              </w:rPr>
              <w:t>- Các tầng khí quyển.</w:t>
            </w:r>
          </w:p>
          <w:p w14:paraId="5C17C1ED" w14:textId="77777777" w:rsidR="007B6DE0" w:rsidRDefault="007B6DE0" w:rsidP="00F343AC">
            <w:pPr>
              <w:spacing w:after="0" w:line="240" w:lineRule="auto"/>
              <w:rPr>
                <w:rFonts w:cs="Times New Roman"/>
                <w:szCs w:val="26"/>
              </w:rPr>
            </w:pPr>
            <w:r>
              <w:rPr>
                <w:rFonts w:cs="Times New Roman"/>
                <w:szCs w:val="26"/>
              </w:rPr>
              <w:t>- Các khối khí. Khí áp và gió trên Trái Đất</w:t>
            </w:r>
          </w:p>
        </w:tc>
        <w:tc>
          <w:tcPr>
            <w:tcW w:w="3459" w:type="dxa"/>
          </w:tcPr>
          <w:p w14:paraId="16779A56" w14:textId="77777777" w:rsidR="007B6DE0" w:rsidRDefault="007B6DE0" w:rsidP="00F343AC">
            <w:pPr>
              <w:spacing w:after="0" w:line="240" w:lineRule="auto"/>
              <w:rPr>
                <w:rFonts w:cs="Times New Roman"/>
                <w:szCs w:val="26"/>
              </w:rPr>
            </w:pPr>
          </w:p>
        </w:tc>
        <w:tc>
          <w:tcPr>
            <w:tcW w:w="798" w:type="dxa"/>
          </w:tcPr>
          <w:p w14:paraId="056884AD" w14:textId="77777777" w:rsidR="007B6DE0" w:rsidRDefault="003C571A" w:rsidP="00F343AC">
            <w:pPr>
              <w:spacing w:after="0" w:line="240" w:lineRule="auto"/>
              <w:rPr>
                <w:rFonts w:cs="Times New Roman"/>
                <w:szCs w:val="26"/>
              </w:rPr>
            </w:pPr>
            <w:r>
              <w:rPr>
                <w:rFonts w:cs="Times New Roman"/>
                <w:szCs w:val="26"/>
              </w:rPr>
              <w:t>1TN</w:t>
            </w:r>
          </w:p>
        </w:tc>
        <w:tc>
          <w:tcPr>
            <w:tcW w:w="975" w:type="dxa"/>
            <w:gridSpan w:val="2"/>
          </w:tcPr>
          <w:p w14:paraId="15B69381" w14:textId="77777777" w:rsidR="007B6DE0" w:rsidRDefault="007B6DE0" w:rsidP="00F343AC">
            <w:pPr>
              <w:spacing w:after="0" w:line="240" w:lineRule="auto"/>
              <w:rPr>
                <w:rFonts w:cs="Times New Roman"/>
                <w:szCs w:val="26"/>
              </w:rPr>
            </w:pPr>
          </w:p>
        </w:tc>
        <w:tc>
          <w:tcPr>
            <w:tcW w:w="709" w:type="dxa"/>
            <w:gridSpan w:val="2"/>
          </w:tcPr>
          <w:p w14:paraId="18456740" w14:textId="77777777" w:rsidR="007B6DE0" w:rsidRDefault="007B6DE0" w:rsidP="00F343AC">
            <w:pPr>
              <w:spacing w:after="0" w:line="240" w:lineRule="auto"/>
              <w:rPr>
                <w:rFonts w:cs="Times New Roman"/>
                <w:szCs w:val="26"/>
              </w:rPr>
            </w:pPr>
          </w:p>
        </w:tc>
        <w:tc>
          <w:tcPr>
            <w:tcW w:w="447" w:type="dxa"/>
          </w:tcPr>
          <w:p w14:paraId="3996BC3F" w14:textId="77777777" w:rsidR="007B6DE0" w:rsidRPr="00815B9F" w:rsidRDefault="007B6DE0" w:rsidP="00F343AC">
            <w:pPr>
              <w:spacing w:after="0" w:line="240" w:lineRule="auto"/>
              <w:rPr>
                <w:rFonts w:cs="Times New Roman"/>
                <w:szCs w:val="26"/>
              </w:rPr>
            </w:pPr>
          </w:p>
        </w:tc>
      </w:tr>
      <w:tr w:rsidR="00DD5723" w:rsidRPr="00DD22AB" w14:paraId="0B7BBDD0" w14:textId="77777777" w:rsidTr="00BF5FF0">
        <w:trPr>
          <w:trHeight w:val="320"/>
        </w:trPr>
        <w:tc>
          <w:tcPr>
            <w:tcW w:w="4435" w:type="dxa"/>
            <w:gridSpan w:val="4"/>
          </w:tcPr>
          <w:p w14:paraId="03078A68" w14:textId="77777777" w:rsidR="00DD5723" w:rsidRPr="00815B9F" w:rsidRDefault="00DD5723" w:rsidP="00F343AC">
            <w:pPr>
              <w:spacing w:after="0" w:line="240" w:lineRule="auto"/>
              <w:rPr>
                <w:rStyle w:val="fontstyle01"/>
                <w:szCs w:val="26"/>
              </w:rPr>
            </w:pPr>
            <w:r w:rsidRPr="00815B9F">
              <w:rPr>
                <w:rStyle w:val="fontstyle01"/>
                <w:szCs w:val="26"/>
              </w:rPr>
              <w:t>Số loại/câu</w:t>
            </w:r>
          </w:p>
        </w:tc>
        <w:tc>
          <w:tcPr>
            <w:tcW w:w="3459" w:type="dxa"/>
          </w:tcPr>
          <w:p w14:paraId="535559DF" w14:textId="77777777" w:rsidR="00DD5723" w:rsidRPr="00815B9F" w:rsidRDefault="00DD5723" w:rsidP="00F343AC">
            <w:pPr>
              <w:spacing w:after="0" w:line="240" w:lineRule="auto"/>
              <w:rPr>
                <w:rFonts w:cs="Times New Roman"/>
                <w:szCs w:val="26"/>
              </w:rPr>
            </w:pPr>
          </w:p>
        </w:tc>
        <w:tc>
          <w:tcPr>
            <w:tcW w:w="798" w:type="dxa"/>
          </w:tcPr>
          <w:p w14:paraId="0C65B2A8" w14:textId="77777777" w:rsidR="00DD5723" w:rsidRDefault="007215B1" w:rsidP="00F343AC">
            <w:pPr>
              <w:spacing w:after="0" w:line="240" w:lineRule="auto"/>
              <w:rPr>
                <w:rFonts w:cs="Times New Roman"/>
                <w:szCs w:val="26"/>
              </w:rPr>
            </w:pPr>
            <w:r>
              <w:rPr>
                <w:rFonts w:cs="Times New Roman"/>
                <w:szCs w:val="26"/>
              </w:rPr>
              <w:t>5TN</w:t>
            </w:r>
          </w:p>
          <w:p w14:paraId="34839E10" w14:textId="77777777" w:rsidR="007215B1" w:rsidRPr="00815B9F" w:rsidRDefault="007215B1" w:rsidP="00F343AC">
            <w:pPr>
              <w:spacing w:after="0" w:line="240" w:lineRule="auto"/>
              <w:rPr>
                <w:rFonts w:cs="Times New Roman"/>
                <w:szCs w:val="26"/>
              </w:rPr>
            </w:pPr>
          </w:p>
        </w:tc>
        <w:tc>
          <w:tcPr>
            <w:tcW w:w="975" w:type="dxa"/>
            <w:gridSpan w:val="2"/>
          </w:tcPr>
          <w:p w14:paraId="3853AD25" w14:textId="77777777" w:rsidR="00DD5723" w:rsidRDefault="00DD5723" w:rsidP="00F343AC">
            <w:pPr>
              <w:spacing w:after="0" w:line="240" w:lineRule="auto"/>
              <w:rPr>
                <w:rFonts w:cs="Times New Roman"/>
                <w:szCs w:val="26"/>
              </w:rPr>
            </w:pPr>
            <w:r>
              <w:rPr>
                <w:rFonts w:cs="Times New Roman"/>
                <w:szCs w:val="26"/>
              </w:rPr>
              <w:t>4</w:t>
            </w:r>
            <w:r w:rsidR="007215B1">
              <w:rPr>
                <w:rFonts w:cs="Times New Roman"/>
                <w:szCs w:val="26"/>
              </w:rPr>
              <w:t>TN</w:t>
            </w:r>
          </w:p>
          <w:p w14:paraId="7D263C67" w14:textId="77777777" w:rsidR="007215B1" w:rsidRPr="00815B9F" w:rsidRDefault="007215B1" w:rsidP="00F343AC">
            <w:pPr>
              <w:spacing w:after="0" w:line="240" w:lineRule="auto"/>
              <w:rPr>
                <w:rFonts w:cs="Times New Roman"/>
                <w:szCs w:val="26"/>
              </w:rPr>
            </w:pPr>
            <w:r>
              <w:rPr>
                <w:rFonts w:cs="Times New Roman"/>
                <w:szCs w:val="26"/>
              </w:rPr>
              <w:t>1TL</w:t>
            </w:r>
          </w:p>
        </w:tc>
        <w:tc>
          <w:tcPr>
            <w:tcW w:w="709" w:type="dxa"/>
            <w:gridSpan w:val="2"/>
          </w:tcPr>
          <w:p w14:paraId="3EE84510" w14:textId="77777777" w:rsidR="00DD5723" w:rsidRPr="00815B9F" w:rsidRDefault="007215B1" w:rsidP="00F343AC">
            <w:pPr>
              <w:spacing w:after="0" w:line="240" w:lineRule="auto"/>
              <w:rPr>
                <w:rFonts w:cs="Times New Roman"/>
                <w:szCs w:val="26"/>
              </w:rPr>
            </w:pPr>
            <w:r>
              <w:rPr>
                <w:rFonts w:cs="Times New Roman"/>
                <w:szCs w:val="26"/>
              </w:rPr>
              <w:t>3TN</w:t>
            </w:r>
          </w:p>
        </w:tc>
        <w:tc>
          <w:tcPr>
            <w:tcW w:w="447" w:type="dxa"/>
          </w:tcPr>
          <w:p w14:paraId="6FAE4436" w14:textId="77777777" w:rsidR="00DD5723" w:rsidRPr="00815B9F" w:rsidRDefault="00DD5723" w:rsidP="00F343AC">
            <w:pPr>
              <w:spacing w:after="0" w:line="240" w:lineRule="auto"/>
              <w:rPr>
                <w:rFonts w:cs="Times New Roman"/>
                <w:szCs w:val="26"/>
              </w:rPr>
            </w:pPr>
          </w:p>
        </w:tc>
      </w:tr>
      <w:tr w:rsidR="00DD5723" w:rsidRPr="00C262FF" w14:paraId="347632DF" w14:textId="77777777" w:rsidTr="00BF5FF0">
        <w:trPr>
          <w:trHeight w:val="300"/>
        </w:trPr>
        <w:tc>
          <w:tcPr>
            <w:tcW w:w="7894" w:type="dxa"/>
            <w:gridSpan w:val="5"/>
          </w:tcPr>
          <w:p w14:paraId="252D8126" w14:textId="77777777" w:rsidR="00DD5723" w:rsidRPr="00C262FF" w:rsidRDefault="00DD5723" w:rsidP="00F343AC">
            <w:pPr>
              <w:spacing w:after="0" w:line="240" w:lineRule="auto"/>
              <w:rPr>
                <w:rFonts w:cs="Times New Roman"/>
                <w:b/>
                <w:szCs w:val="26"/>
              </w:rPr>
            </w:pPr>
            <w:r w:rsidRPr="00C262FF">
              <w:rPr>
                <w:rFonts w:cs="Times New Roman"/>
                <w:b/>
                <w:szCs w:val="26"/>
              </w:rPr>
              <w:t>Tỉ lệ %</w:t>
            </w:r>
          </w:p>
        </w:tc>
        <w:tc>
          <w:tcPr>
            <w:tcW w:w="798" w:type="dxa"/>
          </w:tcPr>
          <w:p w14:paraId="5DC04533" w14:textId="77777777" w:rsidR="00DD5723" w:rsidRPr="00C262FF" w:rsidRDefault="00DD5723" w:rsidP="00F343AC">
            <w:pPr>
              <w:spacing w:after="0" w:line="240" w:lineRule="auto"/>
              <w:rPr>
                <w:rFonts w:cs="Times New Roman"/>
                <w:b/>
                <w:szCs w:val="26"/>
              </w:rPr>
            </w:pPr>
            <w:r w:rsidRPr="00C262FF">
              <w:rPr>
                <w:rFonts w:cs="Times New Roman"/>
                <w:b/>
                <w:szCs w:val="26"/>
              </w:rPr>
              <w:t>20</w:t>
            </w:r>
          </w:p>
        </w:tc>
        <w:tc>
          <w:tcPr>
            <w:tcW w:w="975" w:type="dxa"/>
            <w:gridSpan w:val="2"/>
          </w:tcPr>
          <w:p w14:paraId="342BB0C9" w14:textId="77777777" w:rsidR="00DD5723" w:rsidRPr="00C262FF" w:rsidRDefault="00DD5723" w:rsidP="00F343AC">
            <w:pPr>
              <w:spacing w:after="0" w:line="240" w:lineRule="auto"/>
              <w:rPr>
                <w:rFonts w:cs="Times New Roman"/>
                <w:b/>
                <w:szCs w:val="26"/>
              </w:rPr>
            </w:pPr>
            <w:r w:rsidRPr="00C262FF">
              <w:rPr>
                <w:rFonts w:cs="Times New Roman"/>
                <w:b/>
                <w:szCs w:val="26"/>
              </w:rPr>
              <w:t>15</w:t>
            </w:r>
          </w:p>
        </w:tc>
        <w:tc>
          <w:tcPr>
            <w:tcW w:w="709" w:type="dxa"/>
            <w:gridSpan w:val="2"/>
          </w:tcPr>
          <w:p w14:paraId="0B29E125" w14:textId="77777777" w:rsidR="00DD5723" w:rsidRPr="00C262FF" w:rsidRDefault="00DD5723" w:rsidP="00F343AC">
            <w:pPr>
              <w:spacing w:after="0" w:line="240" w:lineRule="auto"/>
              <w:rPr>
                <w:rFonts w:cs="Times New Roman"/>
                <w:b/>
                <w:szCs w:val="26"/>
              </w:rPr>
            </w:pPr>
            <w:r w:rsidRPr="00C262FF">
              <w:rPr>
                <w:rFonts w:cs="Times New Roman"/>
                <w:b/>
                <w:szCs w:val="26"/>
              </w:rPr>
              <w:t>15</w:t>
            </w:r>
          </w:p>
        </w:tc>
        <w:tc>
          <w:tcPr>
            <w:tcW w:w="447" w:type="dxa"/>
          </w:tcPr>
          <w:p w14:paraId="60AEFEEA" w14:textId="77777777" w:rsidR="00DD5723" w:rsidRPr="00C262FF" w:rsidRDefault="00DD5723" w:rsidP="00F343AC">
            <w:pPr>
              <w:spacing w:after="0" w:line="240" w:lineRule="auto"/>
              <w:rPr>
                <w:rFonts w:cs="Times New Roman"/>
                <w:b/>
                <w:szCs w:val="26"/>
              </w:rPr>
            </w:pPr>
          </w:p>
        </w:tc>
      </w:tr>
    </w:tbl>
    <w:p w14:paraId="358A6303" w14:textId="77777777" w:rsidR="00DD5723" w:rsidRPr="00C262FF" w:rsidRDefault="00DD5723" w:rsidP="00F343AC">
      <w:pPr>
        <w:spacing w:after="0" w:line="240" w:lineRule="auto"/>
        <w:rPr>
          <w:b/>
        </w:rPr>
      </w:pPr>
    </w:p>
    <w:p w14:paraId="1905474E" w14:textId="77777777" w:rsidR="00F73B57" w:rsidRPr="00F73B57" w:rsidRDefault="00F73B57" w:rsidP="00F343AC">
      <w:pPr>
        <w:spacing w:after="0" w:line="240" w:lineRule="auto"/>
      </w:pPr>
    </w:p>
    <w:p w14:paraId="7A8D2D4F" w14:textId="77777777" w:rsidR="00D245CD" w:rsidRDefault="00D245CD" w:rsidP="00F343AC">
      <w:pPr>
        <w:spacing w:after="0" w:line="240" w:lineRule="auto"/>
        <w:rPr>
          <w:rFonts w:cs="Times New Roman"/>
          <w:szCs w:val="26"/>
        </w:rPr>
      </w:pPr>
    </w:p>
    <w:p w14:paraId="716E1C79" w14:textId="77777777" w:rsidR="007457D4" w:rsidRPr="00DD22AB" w:rsidRDefault="007457D4" w:rsidP="00F343AC">
      <w:pPr>
        <w:spacing w:after="0" w:line="240" w:lineRule="auto"/>
        <w:rPr>
          <w:rFonts w:cs="Times New Roman"/>
          <w:szCs w:val="26"/>
        </w:rPr>
      </w:pPr>
    </w:p>
    <w:p w14:paraId="151035D3" w14:textId="77777777" w:rsidR="00D245CD" w:rsidRPr="00DD22AB" w:rsidRDefault="00D245CD" w:rsidP="00F343AC">
      <w:pPr>
        <w:spacing w:after="0" w:line="240" w:lineRule="auto"/>
        <w:rPr>
          <w:rFonts w:cs="Times New Roman"/>
          <w:szCs w:val="26"/>
        </w:rPr>
      </w:pPr>
      <w:r w:rsidRPr="00DD22AB">
        <w:rPr>
          <w:rFonts w:cs="Times New Roman"/>
          <w:szCs w:val="26"/>
        </w:rPr>
        <w:br w:type="page"/>
      </w:r>
    </w:p>
    <w:tbl>
      <w:tblPr>
        <w:tblpPr w:leftFromText="180" w:rightFromText="180" w:bottomFromText="160" w:vertAnchor="text" w:horzAnchor="page" w:tblpX="1410" w:tblpY="20"/>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5"/>
        <w:gridCol w:w="5041"/>
      </w:tblGrid>
      <w:tr w:rsidR="00BE5477" w:rsidRPr="00DD22AB" w14:paraId="1274DCCB" w14:textId="77777777" w:rsidTr="00F8503A">
        <w:trPr>
          <w:trHeight w:val="696"/>
        </w:trPr>
        <w:tc>
          <w:tcPr>
            <w:tcW w:w="4315" w:type="dxa"/>
            <w:tcBorders>
              <w:top w:val="single" w:sz="4" w:space="0" w:color="auto"/>
              <w:left w:val="single" w:sz="4" w:space="0" w:color="auto"/>
              <w:bottom w:val="single" w:sz="4" w:space="0" w:color="auto"/>
              <w:right w:val="single" w:sz="4" w:space="0" w:color="auto"/>
            </w:tcBorders>
          </w:tcPr>
          <w:p w14:paraId="29ED9886" w14:textId="77777777" w:rsidR="00D245CD" w:rsidRPr="00DD22AB" w:rsidRDefault="00D245CD" w:rsidP="007457D4">
            <w:pPr>
              <w:spacing w:after="0"/>
              <w:jc w:val="center"/>
              <w:rPr>
                <w:rFonts w:cs="Times New Roman"/>
                <w:szCs w:val="26"/>
                <w:lang w:eastAsia="zh-CN"/>
              </w:rPr>
            </w:pPr>
            <w:r w:rsidRPr="00DD22AB">
              <w:rPr>
                <w:rFonts w:cs="Times New Roman"/>
                <w:szCs w:val="26"/>
                <w:lang w:eastAsia="zh-CN"/>
              </w:rPr>
              <w:lastRenderedPageBreak/>
              <w:t>ỦY BAN NHÂN DÂN</w:t>
            </w:r>
          </w:p>
          <w:p w14:paraId="1B01215A" w14:textId="77777777" w:rsidR="00D245CD" w:rsidRPr="00DD22AB" w:rsidRDefault="00D245CD" w:rsidP="007457D4">
            <w:pPr>
              <w:spacing w:after="0"/>
              <w:jc w:val="center"/>
              <w:rPr>
                <w:rFonts w:cs="Times New Roman"/>
                <w:szCs w:val="26"/>
                <w:lang w:eastAsia="zh-CN"/>
              </w:rPr>
            </w:pPr>
            <w:r w:rsidRPr="00DD22AB">
              <w:rPr>
                <w:rFonts w:cs="Times New Roman"/>
                <w:szCs w:val="26"/>
                <w:lang w:eastAsia="zh-CN"/>
              </w:rPr>
              <w:t xml:space="preserve"> PHƯỜNG PHÚ AN</w:t>
            </w:r>
            <w:r w:rsidRPr="00DD22AB">
              <w:rPr>
                <w:rFonts w:cs="Times New Roman"/>
                <w:szCs w:val="26"/>
                <w:lang w:eastAsia="zh-CN"/>
              </w:rPr>
              <w:br/>
            </w:r>
            <w:r w:rsidRPr="00DD22AB">
              <w:rPr>
                <w:rFonts w:cs="Times New Roman"/>
                <w:b/>
                <w:bCs/>
                <w:szCs w:val="26"/>
                <w:lang w:eastAsia="zh-CN"/>
              </w:rPr>
              <w:t>TRƯỜNG THCS HIỆP AN</w:t>
            </w:r>
          </w:p>
          <w:p w14:paraId="156936EA" w14:textId="77777777" w:rsidR="00D245CD" w:rsidRPr="00DD22AB" w:rsidRDefault="00D245CD" w:rsidP="007457D4">
            <w:pPr>
              <w:spacing w:after="0"/>
              <w:jc w:val="center"/>
              <w:rPr>
                <w:rFonts w:cs="Times New Roman"/>
                <w:b/>
                <w:bCs/>
                <w:szCs w:val="26"/>
              </w:rPr>
            </w:pPr>
            <w:r w:rsidRPr="00DD22AB">
              <w:rPr>
                <w:rFonts w:cs="Times New Roman"/>
                <w:noProof/>
                <w:szCs w:val="26"/>
              </w:rPr>
              <mc:AlternateContent>
                <mc:Choice Requires="wps">
                  <w:drawing>
                    <wp:anchor distT="0" distB="0" distL="0" distR="0" simplePos="0" relativeHeight="251659264" behindDoc="0" locked="0" layoutInCell="1" allowOverlap="1" wp14:anchorId="5ACB3D12" wp14:editId="41F2D4C6">
                      <wp:simplePos x="0" y="0"/>
                      <wp:positionH relativeFrom="column">
                        <wp:posOffset>756285</wp:posOffset>
                      </wp:positionH>
                      <wp:positionV relativeFrom="paragraph">
                        <wp:posOffset>53975</wp:posOffset>
                      </wp:positionV>
                      <wp:extent cx="1085850" cy="0"/>
                      <wp:effectExtent l="0" t="0" r="19050" b="19050"/>
                      <wp:wrapNone/>
                      <wp:docPr id="102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5990AC" id="Straight Connector 8" o:spid="_x0000_s1026" style="position:absolute;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" strokeweight=".5pt">
                      <v:stroke joinstyle="miter"/>
                      <o:lock v:ext="edit" shapetype="f"/>
                    </v:line>
                  </w:pict>
                </mc:Fallback>
              </mc:AlternateContent>
            </w:r>
          </w:p>
        </w:tc>
        <w:tc>
          <w:tcPr>
            <w:tcW w:w="5041" w:type="dxa"/>
            <w:tcBorders>
              <w:top w:val="single" w:sz="4" w:space="0" w:color="auto"/>
              <w:left w:val="single" w:sz="4" w:space="0" w:color="auto"/>
              <w:bottom w:val="single" w:sz="4" w:space="0" w:color="auto"/>
              <w:right w:val="single" w:sz="4" w:space="0" w:color="auto"/>
            </w:tcBorders>
          </w:tcPr>
          <w:p w14:paraId="006C71D9" w14:textId="77777777" w:rsidR="00D245CD" w:rsidRPr="00DD22AB" w:rsidRDefault="00D245CD" w:rsidP="007457D4">
            <w:pPr>
              <w:spacing w:after="0"/>
              <w:jc w:val="center"/>
              <w:rPr>
                <w:rFonts w:cs="Times New Roman"/>
                <w:b/>
                <w:szCs w:val="26"/>
                <w:lang w:eastAsia="zh-CN"/>
              </w:rPr>
            </w:pPr>
            <w:r w:rsidRPr="00DD22AB">
              <w:rPr>
                <w:rFonts w:cs="Times New Roman"/>
                <w:b/>
                <w:szCs w:val="26"/>
                <w:lang w:eastAsia="zh-CN"/>
              </w:rPr>
              <w:t>KIỂ</w:t>
            </w:r>
            <w:r w:rsidR="009168A3">
              <w:rPr>
                <w:rFonts w:cs="Times New Roman"/>
                <w:b/>
                <w:szCs w:val="26"/>
                <w:lang w:eastAsia="zh-CN"/>
              </w:rPr>
              <w:t>M TRA CUỐI</w:t>
            </w:r>
            <w:r w:rsidRPr="00DD22AB">
              <w:rPr>
                <w:rFonts w:cs="Times New Roman"/>
                <w:b/>
                <w:szCs w:val="26"/>
                <w:lang w:eastAsia="zh-CN"/>
              </w:rPr>
              <w:t xml:space="preserve"> HỌC KỲ I</w:t>
            </w:r>
          </w:p>
          <w:p w14:paraId="5B584635" w14:textId="3E6169D9" w:rsidR="00D245CD" w:rsidRPr="00DD22AB" w:rsidRDefault="00D245CD" w:rsidP="007457D4">
            <w:pPr>
              <w:spacing w:after="0"/>
              <w:jc w:val="center"/>
              <w:rPr>
                <w:rFonts w:cs="Times New Roman"/>
                <w:b/>
                <w:szCs w:val="26"/>
                <w:lang w:eastAsia="zh-CN"/>
              </w:rPr>
            </w:pPr>
            <w:r w:rsidRPr="00DD22AB">
              <w:rPr>
                <w:rFonts w:cs="Times New Roman"/>
                <w:b/>
                <w:szCs w:val="26"/>
                <w:lang w:eastAsia="zh-CN"/>
              </w:rPr>
              <w:t>NĂM HỌC 2025-2026</w:t>
            </w:r>
            <w:r w:rsidRPr="00DD22AB">
              <w:rPr>
                <w:rFonts w:cs="Times New Roman"/>
                <w:b/>
                <w:szCs w:val="26"/>
                <w:lang w:eastAsia="zh-CN"/>
              </w:rPr>
              <w:br/>
              <w:t>Môn:</w:t>
            </w:r>
            <w:r w:rsidRPr="00DD22AB">
              <w:rPr>
                <w:rFonts w:cs="Times New Roman"/>
                <w:b/>
                <w:bCs/>
                <w:iCs/>
                <w:szCs w:val="26"/>
              </w:rPr>
              <w:t xml:space="preserve"> </w:t>
            </w:r>
            <w:r w:rsidRPr="00DD22AB">
              <w:rPr>
                <w:rFonts w:cs="Times New Roman"/>
                <w:b/>
                <w:bCs/>
                <w:iCs/>
                <w:szCs w:val="26"/>
                <w:lang w:eastAsia="zh-CN"/>
              </w:rPr>
              <w:t>LỊCH SỬ - ĐỊA L</w:t>
            </w:r>
            <w:r w:rsidR="007457D4">
              <w:rPr>
                <w:rFonts w:cs="Times New Roman"/>
                <w:b/>
                <w:bCs/>
                <w:iCs/>
                <w:szCs w:val="26"/>
                <w:lang w:eastAsia="zh-CN"/>
              </w:rPr>
              <w:t>Í 6</w:t>
            </w:r>
            <w:r w:rsidRPr="00DD22AB">
              <w:rPr>
                <w:rFonts w:cs="Times New Roman"/>
                <w:b/>
                <w:bCs/>
                <w:iCs/>
                <w:szCs w:val="26"/>
                <w:lang w:eastAsia="zh-CN"/>
              </w:rPr>
              <w:t xml:space="preserve"> </w:t>
            </w:r>
          </w:p>
          <w:p w14:paraId="258C4D0E" w14:textId="0021AC68" w:rsidR="00D245CD" w:rsidRPr="007457D4" w:rsidRDefault="00D245CD" w:rsidP="007457D4">
            <w:pPr>
              <w:spacing w:after="0"/>
              <w:jc w:val="center"/>
              <w:rPr>
                <w:rFonts w:cs="Times New Roman"/>
                <w:b/>
                <w:szCs w:val="26"/>
                <w:lang w:val="it-IT"/>
              </w:rPr>
            </w:pPr>
            <w:r w:rsidRPr="00DD22AB">
              <w:rPr>
                <w:rFonts w:cs="Times New Roman"/>
                <w:b/>
                <w:szCs w:val="26"/>
                <w:lang w:val="it-IT"/>
              </w:rPr>
              <w:t>Thời gian làm bài: 60 phút</w:t>
            </w:r>
          </w:p>
        </w:tc>
      </w:tr>
    </w:tbl>
    <w:p w14:paraId="28470EE5" w14:textId="061CD10A" w:rsidR="004E3AA1" w:rsidRPr="007457D4" w:rsidRDefault="004E3AA1" w:rsidP="00565EFC">
      <w:pPr>
        <w:spacing w:after="0"/>
        <w:rPr>
          <w:rFonts w:cs="Times New Roman"/>
          <w:b/>
          <w:i/>
          <w:iCs/>
          <w:szCs w:val="26"/>
        </w:rPr>
      </w:pPr>
    </w:p>
    <w:p w14:paraId="3C992244" w14:textId="77777777" w:rsidR="00565EFC" w:rsidRDefault="00600E35" w:rsidP="00565EFC">
      <w:pPr>
        <w:spacing w:after="0"/>
        <w:rPr>
          <w:rFonts w:cs="Times New Roman"/>
          <w:szCs w:val="26"/>
        </w:rPr>
      </w:pPr>
      <w:r>
        <w:rPr>
          <w:rFonts w:cs="Times New Roman"/>
          <w:b/>
          <w:szCs w:val="26"/>
        </w:rPr>
        <w:t>I</w:t>
      </w:r>
      <w:r w:rsidR="00F010EA" w:rsidRPr="006E36AA">
        <w:rPr>
          <w:rFonts w:cs="Times New Roman"/>
          <w:b/>
          <w:szCs w:val="26"/>
        </w:rPr>
        <w:t xml:space="preserve">. </w:t>
      </w:r>
      <w:r w:rsidR="00CB5499" w:rsidRPr="006E36AA">
        <w:rPr>
          <w:rFonts w:cs="Times New Roman"/>
          <w:b/>
          <w:szCs w:val="26"/>
        </w:rPr>
        <w:t>PHẦN TRẮC NGHIỆM (7,0 điể</w:t>
      </w:r>
      <w:r w:rsidR="00D245CD" w:rsidRPr="006E36AA">
        <w:rPr>
          <w:rFonts w:cs="Times New Roman"/>
          <w:b/>
          <w:szCs w:val="26"/>
        </w:rPr>
        <w:t xml:space="preserve">m): </w:t>
      </w:r>
      <w:r w:rsidR="00883119" w:rsidRPr="006E36AA">
        <w:rPr>
          <w:rFonts w:cs="Times New Roman"/>
          <w:szCs w:val="26"/>
        </w:rPr>
        <w:t xml:space="preserve"> </w:t>
      </w:r>
    </w:p>
    <w:p w14:paraId="00E6B646" w14:textId="6152B290" w:rsidR="009168A3" w:rsidRPr="00565EFC" w:rsidRDefault="00CB5499" w:rsidP="00565EFC">
      <w:pPr>
        <w:spacing w:after="0"/>
        <w:rPr>
          <w:rFonts w:cs="Times New Roman"/>
          <w:szCs w:val="26"/>
        </w:rPr>
      </w:pPr>
      <w:r w:rsidRPr="007457D4">
        <w:rPr>
          <w:rFonts w:cs="Times New Roman"/>
          <w:b/>
          <w:i/>
          <w:iCs/>
          <w:szCs w:val="26"/>
        </w:rPr>
        <w:t>Chọn đáp án đúng nhấ</w:t>
      </w:r>
      <w:r w:rsidR="00883119" w:rsidRPr="007457D4">
        <w:rPr>
          <w:rFonts w:cs="Times New Roman"/>
          <w:b/>
          <w:i/>
          <w:iCs/>
          <w:szCs w:val="26"/>
        </w:rPr>
        <w:t>t cho các câu sau:</w:t>
      </w:r>
    </w:p>
    <w:p w14:paraId="2DEB55A7" w14:textId="77777777" w:rsidR="009168A3" w:rsidRPr="003D1C34" w:rsidRDefault="009168A3" w:rsidP="007457D4">
      <w:pPr>
        <w:spacing w:after="0"/>
        <w:jc w:val="both"/>
        <w:rPr>
          <w:rFonts w:cs="Times New Roman"/>
          <w:b/>
          <w:szCs w:val="26"/>
        </w:rPr>
      </w:pPr>
      <w:r w:rsidRPr="003D1C34">
        <w:rPr>
          <w:rFonts w:cs="Times New Roman"/>
          <w:b/>
          <w:szCs w:val="26"/>
        </w:rPr>
        <w:t xml:space="preserve">Câu 1. Tư liệu truyền miệng: </w:t>
      </w:r>
    </w:p>
    <w:p w14:paraId="3841A051" w14:textId="17831D0C" w:rsidR="009168A3" w:rsidRPr="003D1C34" w:rsidRDefault="009168A3" w:rsidP="007457D4">
      <w:pPr>
        <w:spacing w:after="0"/>
        <w:jc w:val="both"/>
        <w:rPr>
          <w:rFonts w:cs="Times New Roman"/>
          <w:szCs w:val="26"/>
        </w:rPr>
      </w:pPr>
      <w:r w:rsidRPr="003D1C34">
        <w:rPr>
          <w:rFonts w:cs="Times New Roman"/>
          <w:szCs w:val="26"/>
        </w:rPr>
        <w:t>A. Bao gồm những câu chuyện, lời kể truyền đời</w:t>
      </w:r>
      <w:r w:rsidRPr="003D1C34">
        <w:rPr>
          <w:rFonts w:cs="Times New Roman"/>
          <w:szCs w:val="26"/>
        </w:rPr>
        <w:tab/>
        <w:t xml:space="preserve">  </w:t>
      </w:r>
      <w:r w:rsidR="00565EFC">
        <w:rPr>
          <w:rFonts w:cs="Times New Roman"/>
          <w:szCs w:val="26"/>
        </w:rPr>
        <w:t xml:space="preserve"> </w:t>
      </w:r>
      <w:r w:rsidRPr="003D1C34">
        <w:rPr>
          <w:rFonts w:cs="Times New Roman"/>
          <w:szCs w:val="26"/>
        </w:rPr>
        <w:t>B. Chỉ là những tranh ảnh</w:t>
      </w:r>
    </w:p>
    <w:p w14:paraId="48B00EB1" w14:textId="1BFE18A6" w:rsidR="009168A3" w:rsidRPr="003D1C34" w:rsidRDefault="009168A3" w:rsidP="007457D4">
      <w:pPr>
        <w:spacing w:after="0"/>
        <w:jc w:val="both"/>
        <w:rPr>
          <w:rFonts w:cs="Times New Roman"/>
          <w:szCs w:val="26"/>
        </w:rPr>
      </w:pPr>
      <w:r w:rsidRPr="003D1C34">
        <w:rPr>
          <w:rFonts w:cs="Times New Roman"/>
          <w:szCs w:val="26"/>
        </w:rPr>
        <w:t>C. Bao gồm di tích, đồ vật của người xưa</w:t>
      </w:r>
      <w:r w:rsidRPr="003D1C34">
        <w:rPr>
          <w:rFonts w:cs="Times New Roman"/>
          <w:szCs w:val="26"/>
        </w:rPr>
        <w:tab/>
      </w:r>
      <w:proofErr w:type="gramStart"/>
      <w:r w:rsidRPr="003D1C34">
        <w:rPr>
          <w:rFonts w:cs="Times New Roman"/>
          <w:szCs w:val="26"/>
        </w:rPr>
        <w:tab/>
        <w:t xml:space="preserve">  </w:t>
      </w:r>
      <w:r w:rsidRPr="003D1C34">
        <w:rPr>
          <w:rFonts w:cs="Times New Roman"/>
          <w:szCs w:val="26"/>
        </w:rPr>
        <w:tab/>
      </w:r>
      <w:proofErr w:type="gramEnd"/>
      <w:r w:rsidRPr="003D1C34">
        <w:rPr>
          <w:rFonts w:cs="Times New Roman"/>
          <w:szCs w:val="26"/>
        </w:rPr>
        <w:t xml:space="preserve">  </w:t>
      </w:r>
      <w:r w:rsidR="00565EFC">
        <w:rPr>
          <w:rFonts w:cs="Times New Roman"/>
          <w:szCs w:val="26"/>
        </w:rPr>
        <w:t xml:space="preserve"> </w:t>
      </w:r>
      <w:r w:rsidRPr="003D1C34">
        <w:rPr>
          <w:rFonts w:cs="Times New Roman"/>
          <w:szCs w:val="26"/>
        </w:rPr>
        <w:t>D. Là các văn bản ghi chép</w:t>
      </w:r>
    </w:p>
    <w:p w14:paraId="25307491" w14:textId="77777777" w:rsidR="009168A3" w:rsidRPr="003D1C34" w:rsidRDefault="009168A3" w:rsidP="007457D4">
      <w:pPr>
        <w:spacing w:after="0"/>
        <w:jc w:val="both"/>
        <w:rPr>
          <w:rFonts w:cs="Times New Roman"/>
          <w:b/>
          <w:szCs w:val="26"/>
        </w:rPr>
      </w:pPr>
      <w:r>
        <w:rPr>
          <w:rFonts w:cs="Times New Roman"/>
          <w:b/>
          <w:szCs w:val="26"/>
        </w:rPr>
        <w:t>Câu 2</w:t>
      </w:r>
      <w:r w:rsidRPr="003D1C34">
        <w:rPr>
          <w:rFonts w:cs="Times New Roman"/>
          <w:b/>
          <w:szCs w:val="26"/>
        </w:rPr>
        <w:t xml:space="preserve">. Kim loại đầu tiên được con người phát hiện, sử dụng là: </w:t>
      </w:r>
    </w:p>
    <w:p w14:paraId="4EF4B777" w14:textId="77777777" w:rsidR="009168A3" w:rsidRPr="003D1C34" w:rsidRDefault="009168A3" w:rsidP="007457D4">
      <w:pPr>
        <w:spacing w:after="0"/>
        <w:jc w:val="both"/>
        <w:rPr>
          <w:rFonts w:cs="Times New Roman"/>
          <w:szCs w:val="26"/>
        </w:rPr>
      </w:pPr>
      <w:r w:rsidRPr="003D1C34">
        <w:rPr>
          <w:rFonts w:cs="Times New Roman"/>
          <w:szCs w:val="26"/>
        </w:rPr>
        <w:t>A. Đồng đỏ</w:t>
      </w:r>
      <w:r w:rsidRPr="003D1C34">
        <w:rPr>
          <w:rFonts w:cs="Times New Roman"/>
          <w:szCs w:val="26"/>
        </w:rPr>
        <w:tab/>
      </w:r>
      <w:r w:rsidRPr="003D1C34">
        <w:rPr>
          <w:rFonts w:cs="Times New Roman"/>
          <w:szCs w:val="26"/>
        </w:rPr>
        <w:tab/>
        <w:t>B. Đồng thau</w:t>
      </w:r>
      <w:r w:rsidRPr="003D1C34">
        <w:rPr>
          <w:rFonts w:cs="Times New Roman"/>
          <w:szCs w:val="26"/>
        </w:rPr>
        <w:tab/>
      </w:r>
      <w:r w:rsidRPr="003D1C34">
        <w:rPr>
          <w:rFonts w:cs="Times New Roman"/>
          <w:szCs w:val="26"/>
        </w:rPr>
        <w:tab/>
        <w:t>C. Sắt</w:t>
      </w:r>
      <w:r w:rsidRPr="003D1C34">
        <w:rPr>
          <w:rFonts w:cs="Times New Roman"/>
          <w:szCs w:val="26"/>
        </w:rPr>
        <w:tab/>
      </w:r>
      <w:r w:rsidRPr="003D1C34">
        <w:rPr>
          <w:rFonts w:cs="Times New Roman"/>
          <w:szCs w:val="26"/>
        </w:rPr>
        <w:tab/>
      </w:r>
      <w:r w:rsidRPr="003D1C34">
        <w:rPr>
          <w:rFonts w:cs="Times New Roman"/>
          <w:szCs w:val="26"/>
        </w:rPr>
        <w:tab/>
        <w:t>D. Nhôm</w:t>
      </w:r>
    </w:p>
    <w:p w14:paraId="1D2F3370" w14:textId="77777777" w:rsidR="009168A3" w:rsidRPr="003D1C34" w:rsidRDefault="009168A3" w:rsidP="007457D4">
      <w:pPr>
        <w:spacing w:after="0"/>
        <w:jc w:val="both"/>
        <w:rPr>
          <w:rFonts w:cs="Times New Roman"/>
          <w:b/>
          <w:szCs w:val="26"/>
        </w:rPr>
      </w:pPr>
      <w:r>
        <w:rPr>
          <w:rFonts w:cs="Times New Roman"/>
          <w:b/>
          <w:szCs w:val="26"/>
        </w:rPr>
        <w:t>Câu 3</w:t>
      </w:r>
      <w:r w:rsidRPr="003D1C34">
        <w:rPr>
          <w:rFonts w:cs="Times New Roman"/>
          <w:b/>
          <w:szCs w:val="26"/>
        </w:rPr>
        <w:t xml:space="preserve">. Trong xã hội phong kiến, các nông dân công xã nhận ruộng đất để canh tác được gọi là: </w:t>
      </w:r>
    </w:p>
    <w:p w14:paraId="36D5160C" w14:textId="77777777" w:rsidR="009168A3" w:rsidRPr="003D1C34" w:rsidRDefault="009168A3" w:rsidP="007457D4">
      <w:pPr>
        <w:spacing w:after="0"/>
        <w:jc w:val="both"/>
        <w:rPr>
          <w:rFonts w:cs="Times New Roman"/>
          <w:szCs w:val="26"/>
        </w:rPr>
      </w:pPr>
      <w:r w:rsidRPr="003D1C34">
        <w:rPr>
          <w:rFonts w:cs="Times New Roman"/>
          <w:szCs w:val="26"/>
        </w:rPr>
        <w:t>A. Nông dân lĩnh canh</w:t>
      </w:r>
      <w:r w:rsidRPr="003D1C34">
        <w:rPr>
          <w:rFonts w:cs="Times New Roman"/>
          <w:szCs w:val="26"/>
        </w:rPr>
        <w:tab/>
        <w:t xml:space="preserve">   B. Nông nô</w:t>
      </w:r>
      <w:r w:rsidRPr="003D1C34">
        <w:rPr>
          <w:rFonts w:cs="Times New Roman"/>
          <w:szCs w:val="26"/>
        </w:rPr>
        <w:tab/>
      </w:r>
      <w:r w:rsidRPr="003D1C34">
        <w:rPr>
          <w:rFonts w:cs="Times New Roman"/>
          <w:szCs w:val="26"/>
        </w:rPr>
        <w:tab/>
        <w:t>C. Địa chủ</w:t>
      </w:r>
      <w:r w:rsidRPr="003D1C34">
        <w:rPr>
          <w:rFonts w:cs="Times New Roman"/>
          <w:szCs w:val="26"/>
        </w:rPr>
        <w:tab/>
      </w:r>
      <w:r w:rsidRPr="003D1C34">
        <w:rPr>
          <w:rFonts w:cs="Times New Roman"/>
          <w:szCs w:val="26"/>
        </w:rPr>
        <w:tab/>
        <w:t>D. Quý tộc</w:t>
      </w:r>
    </w:p>
    <w:p w14:paraId="27BB9357" w14:textId="77777777" w:rsidR="009168A3" w:rsidRPr="003D1C34" w:rsidRDefault="009168A3" w:rsidP="007457D4">
      <w:pPr>
        <w:pStyle w:val="NormalWeb"/>
        <w:spacing w:before="0" w:beforeAutospacing="0" w:after="0" w:afterAutospacing="0" w:line="276" w:lineRule="auto"/>
        <w:ind w:left="48" w:right="48"/>
        <w:jc w:val="both"/>
        <w:rPr>
          <w:b/>
          <w:color w:val="000000"/>
          <w:sz w:val="26"/>
          <w:szCs w:val="26"/>
        </w:rPr>
      </w:pPr>
      <w:r>
        <w:rPr>
          <w:rStyle w:val="Strong"/>
          <w:color w:val="000000"/>
          <w:sz w:val="26"/>
          <w:szCs w:val="26"/>
        </w:rPr>
        <w:t>Câu 4</w:t>
      </w:r>
      <w:r w:rsidRPr="003D1C34">
        <w:rPr>
          <w:rStyle w:val="Strong"/>
          <w:color w:val="000000"/>
          <w:sz w:val="26"/>
          <w:szCs w:val="26"/>
        </w:rPr>
        <w:t>.</w:t>
      </w:r>
      <w:r w:rsidRPr="003D1C34">
        <w:rPr>
          <w:color w:val="000000"/>
          <w:sz w:val="26"/>
          <w:szCs w:val="26"/>
        </w:rPr>
        <w:t> </w:t>
      </w:r>
      <w:r w:rsidRPr="003D1C34">
        <w:rPr>
          <w:b/>
          <w:color w:val="000000"/>
          <w:sz w:val="26"/>
          <w:szCs w:val="26"/>
        </w:rPr>
        <w:t>Nhà nước Ai Cập cổ đại hình thành trên lưu vực con sông nào?</w:t>
      </w:r>
    </w:p>
    <w:p w14:paraId="6210474C" w14:textId="77777777" w:rsidR="009168A3" w:rsidRPr="003D1C34" w:rsidRDefault="009168A3" w:rsidP="007457D4">
      <w:pPr>
        <w:pStyle w:val="NormalWeb"/>
        <w:spacing w:before="0" w:beforeAutospacing="0" w:after="0" w:afterAutospacing="0" w:line="276" w:lineRule="auto"/>
        <w:ind w:left="48" w:right="48"/>
        <w:jc w:val="both"/>
        <w:rPr>
          <w:color w:val="000000"/>
          <w:sz w:val="26"/>
          <w:szCs w:val="26"/>
        </w:rPr>
      </w:pPr>
      <w:r w:rsidRPr="003D1C34">
        <w:rPr>
          <w:color w:val="000000"/>
          <w:sz w:val="26"/>
          <w:szCs w:val="26"/>
        </w:rPr>
        <w:t>A. Hoàng Hà.</w:t>
      </w:r>
      <w:r w:rsidRPr="003D1C34">
        <w:rPr>
          <w:color w:val="000000"/>
          <w:sz w:val="26"/>
          <w:szCs w:val="26"/>
        </w:rPr>
        <w:tab/>
        <w:t>B. Nin.</w:t>
      </w:r>
      <w:r w:rsidRPr="003D1C34">
        <w:rPr>
          <w:color w:val="000000"/>
          <w:sz w:val="26"/>
          <w:szCs w:val="26"/>
        </w:rPr>
        <w:tab/>
        <w:t>C. Ơ-phơ-rát và Ti-gơ-rơ</w:t>
      </w:r>
      <w:r w:rsidRPr="003D1C34">
        <w:rPr>
          <w:color w:val="000000"/>
          <w:sz w:val="26"/>
          <w:szCs w:val="26"/>
        </w:rPr>
        <w:tab/>
        <w:t>D. Trường Giang.</w:t>
      </w:r>
    </w:p>
    <w:p w14:paraId="258C0E85" w14:textId="77777777" w:rsidR="009168A3" w:rsidRPr="003D1C34" w:rsidRDefault="009168A3" w:rsidP="007457D4">
      <w:pPr>
        <w:spacing w:after="0"/>
        <w:jc w:val="both"/>
        <w:rPr>
          <w:rFonts w:cs="Times New Roman"/>
          <w:b/>
          <w:szCs w:val="26"/>
        </w:rPr>
      </w:pPr>
      <w:r>
        <w:rPr>
          <w:rFonts w:cs="Times New Roman"/>
          <w:b/>
          <w:szCs w:val="26"/>
        </w:rPr>
        <w:t>Câu 5</w:t>
      </w:r>
      <w:r w:rsidRPr="003D1C34">
        <w:rPr>
          <w:rFonts w:cs="Times New Roman"/>
          <w:b/>
          <w:szCs w:val="26"/>
        </w:rPr>
        <w:t xml:space="preserve">. Người tinh khôn còn được gọi là: </w:t>
      </w:r>
    </w:p>
    <w:p w14:paraId="0915CAFA" w14:textId="77777777" w:rsidR="009168A3" w:rsidRPr="003D1C34" w:rsidRDefault="009168A3" w:rsidP="007457D4">
      <w:pPr>
        <w:spacing w:after="0"/>
        <w:jc w:val="both"/>
        <w:rPr>
          <w:rFonts w:cs="Times New Roman"/>
          <w:szCs w:val="26"/>
        </w:rPr>
      </w:pPr>
      <w:r w:rsidRPr="003D1C34">
        <w:rPr>
          <w:rFonts w:cs="Times New Roman"/>
          <w:szCs w:val="26"/>
        </w:rPr>
        <w:t>A. Vượn người</w:t>
      </w:r>
      <w:r w:rsidRPr="003D1C34">
        <w:rPr>
          <w:rFonts w:cs="Times New Roman"/>
          <w:szCs w:val="26"/>
        </w:rPr>
        <w:tab/>
        <w:t>B. Người tối cổ</w:t>
      </w:r>
      <w:r w:rsidRPr="003D1C34">
        <w:rPr>
          <w:rFonts w:cs="Times New Roman"/>
          <w:szCs w:val="26"/>
        </w:rPr>
        <w:tab/>
        <w:t>C. Người quá khứ</w:t>
      </w:r>
      <w:r w:rsidRPr="003D1C34">
        <w:rPr>
          <w:rFonts w:cs="Times New Roman"/>
          <w:szCs w:val="26"/>
        </w:rPr>
        <w:tab/>
        <w:t>D. Người hiện đại</w:t>
      </w:r>
    </w:p>
    <w:p w14:paraId="24189750" w14:textId="77777777" w:rsidR="009168A3" w:rsidRPr="00372E31" w:rsidRDefault="009168A3" w:rsidP="007457D4">
      <w:pPr>
        <w:pStyle w:val="NormalWeb"/>
        <w:spacing w:before="0" w:beforeAutospacing="0" w:after="0" w:afterAutospacing="0" w:line="276" w:lineRule="auto"/>
        <w:ind w:left="48" w:right="48"/>
        <w:jc w:val="both"/>
        <w:rPr>
          <w:sz w:val="26"/>
          <w:szCs w:val="26"/>
        </w:rPr>
      </w:pPr>
      <w:r>
        <w:rPr>
          <w:rStyle w:val="Strong"/>
          <w:color w:val="000000"/>
          <w:sz w:val="26"/>
          <w:szCs w:val="26"/>
        </w:rPr>
        <w:t>Câu 6</w:t>
      </w:r>
      <w:r w:rsidRPr="003D1C34">
        <w:rPr>
          <w:color w:val="000000"/>
          <w:sz w:val="26"/>
          <w:szCs w:val="26"/>
        </w:rPr>
        <w:t xml:space="preserve">. </w:t>
      </w:r>
      <w:hyperlink r:id="rId6" w:tooltip="Xem chi tiết câu hỏi" w:history="1">
        <w:r w:rsidRPr="00600E35">
          <w:rPr>
            <w:rStyle w:val="Hyperlink"/>
            <w:b/>
            <w:bCs/>
            <w:color w:val="auto"/>
            <w:sz w:val="26"/>
            <w:szCs w:val="26"/>
            <w:u w:val="none"/>
          </w:rPr>
          <w:t>Chế độ phong kiến Trung Quốc bước đầu được xác lập dưới thời</w:t>
        </w:r>
      </w:hyperlink>
      <w:r w:rsidRPr="00600E35">
        <w:rPr>
          <w:sz w:val="26"/>
          <w:szCs w:val="26"/>
        </w:rPr>
        <w:t>:</w:t>
      </w:r>
    </w:p>
    <w:p w14:paraId="5E719E45" w14:textId="16535F7E" w:rsidR="009168A3" w:rsidRDefault="009168A3" w:rsidP="007457D4">
      <w:pPr>
        <w:pStyle w:val="NormalWeb"/>
        <w:spacing w:before="0" w:beforeAutospacing="0" w:after="0" w:afterAutospacing="0" w:line="276" w:lineRule="auto"/>
        <w:ind w:left="48" w:right="48"/>
        <w:jc w:val="both"/>
        <w:rPr>
          <w:color w:val="000000"/>
          <w:sz w:val="26"/>
          <w:szCs w:val="26"/>
        </w:rPr>
      </w:pPr>
      <w:r w:rsidRPr="003D1C34">
        <w:rPr>
          <w:color w:val="000000"/>
          <w:sz w:val="26"/>
          <w:szCs w:val="26"/>
        </w:rPr>
        <w:t>A.</w:t>
      </w:r>
      <w:r w:rsidR="00565EFC">
        <w:rPr>
          <w:color w:val="000000"/>
          <w:sz w:val="26"/>
          <w:szCs w:val="26"/>
        </w:rPr>
        <w:t> Nhà Hán.</w:t>
      </w:r>
      <w:r w:rsidR="00565EFC">
        <w:rPr>
          <w:color w:val="000000"/>
          <w:sz w:val="26"/>
          <w:szCs w:val="26"/>
        </w:rPr>
        <w:tab/>
      </w:r>
      <w:r w:rsidR="00565EFC">
        <w:rPr>
          <w:color w:val="000000"/>
          <w:sz w:val="26"/>
          <w:szCs w:val="26"/>
        </w:rPr>
        <w:tab/>
        <w:t>B. Nhà Tùy.</w:t>
      </w:r>
      <w:r w:rsidR="00565EFC">
        <w:rPr>
          <w:color w:val="000000"/>
          <w:sz w:val="26"/>
          <w:szCs w:val="26"/>
        </w:rPr>
        <w:tab/>
      </w:r>
      <w:r w:rsidR="00565EFC">
        <w:rPr>
          <w:color w:val="000000"/>
          <w:sz w:val="26"/>
          <w:szCs w:val="26"/>
        </w:rPr>
        <w:tab/>
        <w:t xml:space="preserve">C. Nhà </w:t>
      </w:r>
      <w:r w:rsidRPr="003D1C34">
        <w:rPr>
          <w:color w:val="000000"/>
          <w:sz w:val="26"/>
          <w:szCs w:val="26"/>
        </w:rPr>
        <w:t>Sở.</w:t>
      </w:r>
      <w:r w:rsidRPr="003D1C34">
        <w:rPr>
          <w:color w:val="000000"/>
          <w:sz w:val="26"/>
          <w:szCs w:val="26"/>
        </w:rPr>
        <w:tab/>
      </w:r>
      <w:r w:rsidRPr="003D1C34">
        <w:rPr>
          <w:color w:val="000000"/>
          <w:sz w:val="26"/>
          <w:szCs w:val="26"/>
        </w:rPr>
        <w:tab/>
        <w:t>D. Nhà Tần.</w:t>
      </w:r>
    </w:p>
    <w:p w14:paraId="47D19E79" w14:textId="77777777" w:rsidR="0051141D" w:rsidRPr="003D1C34" w:rsidRDefault="0051141D" w:rsidP="007457D4">
      <w:pPr>
        <w:spacing w:after="0"/>
        <w:jc w:val="both"/>
        <w:rPr>
          <w:rFonts w:cs="Times New Roman"/>
          <w:b/>
          <w:szCs w:val="26"/>
        </w:rPr>
      </w:pPr>
      <w:r>
        <w:rPr>
          <w:rFonts w:cs="Times New Roman"/>
          <w:b/>
          <w:szCs w:val="26"/>
        </w:rPr>
        <w:t>Câu 7</w:t>
      </w:r>
      <w:r w:rsidRPr="003D1C34">
        <w:rPr>
          <w:rFonts w:cs="Times New Roman"/>
          <w:b/>
          <w:szCs w:val="26"/>
        </w:rPr>
        <w:t xml:space="preserve">. Sự chuyển động của trái đất quay quanh trục </w:t>
      </w:r>
      <w:r w:rsidRPr="003D1C34">
        <w:rPr>
          <w:rFonts w:cs="Times New Roman"/>
          <w:b/>
          <w:szCs w:val="26"/>
          <w:u w:val="single"/>
        </w:rPr>
        <w:t>không</w:t>
      </w:r>
      <w:r w:rsidRPr="003D1C34">
        <w:rPr>
          <w:rFonts w:cs="Times New Roman"/>
          <w:b/>
          <w:szCs w:val="26"/>
        </w:rPr>
        <w:t xml:space="preserve"> tạo ra hiện tượng nào sau đây? </w:t>
      </w:r>
    </w:p>
    <w:p w14:paraId="4FB966E4" w14:textId="77777777" w:rsidR="0051141D" w:rsidRPr="003D1C34" w:rsidRDefault="0051141D" w:rsidP="007457D4">
      <w:pPr>
        <w:spacing w:after="0"/>
        <w:jc w:val="both"/>
        <w:rPr>
          <w:rFonts w:cs="Times New Roman"/>
          <w:szCs w:val="26"/>
        </w:rPr>
      </w:pPr>
      <w:r w:rsidRPr="003D1C34">
        <w:rPr>
          <w:rFonts w:cs="Times New Roman"/>
          <w:szCs w:val="26"/>
        </w:rPr>
        <w:t>A. Giờ giấc mỗi nơi mỗi khác</w:t>
      </w:r>
      <w:r w:rsidRPr="003D1C34">
        <w:rPr>
          <w:rFonts w:cs="Times New Roman"/>
          <w:szCs w:val="26"/>
        </w:rPr>
        <w:tab/>
      </w:r>
      <w:r w:rsidRPr="003D1C34">
        <w:rPr>
          <w:rFonts w:cs="Times New Roman"/>
          <w:szCs w:val="26"/>
        </w:rPr>
        <w:tab/>
        <w:t>B. Hiện tượng mùa trong năm</w:t>
      </w:r>
    </w:p>
    <w:p w14:paraId="16AD17FD" w14:textId="77777777" w:rsidR="0051141D" w:rsidRPr="003D1C34" w:rsidRDefault="0051141D" w:rsidP="007457D4">
      <w:pPr>
        <w:spacing w:after="0"/>
        <w:jc w:val="both"/>
        <w:rPr>
          <w:rFonts w:cs="Times New Roman"/>
          <w:szCs w:val="26"/>
        </w:rPr>
      </w:pPr>
      <w:r w:rsidRPr="003D1C34">
        <w:rPr>
          <w:rFonts w:cs="Times New Roman"/>
          <w:szCs w:val="26"/>
        </w:rPr>
        <w:t>C. Ngày đêm nối tiếp nhau</w:t>
      </w:r>
      <w:r w:rsidRPr="003D1C34">
        <w:rPr>
          <w:rFonts w:cs="Times New Roman"/>
          <w:szCs w:val="26"/>
        </w:rPr>
        <w:tab/>
      </w:r>
      <w:r w:rsidRPr="003D1C34">
        <w:rPr>
          <w:rFonts w:cs="Times New Roman"/>
          <w:szCs w:val="26"/>
        </w:rPr>
        <w:tab/>
        <w:t xml:space="preserve">           D. Sự lệch hướng chuyển động</w:t>
      </w:r>
    </w:p>
    <w:p w14:paraId="097E129D" w14:textId="77777777" w:rsidR="0051141D" w:rsidRPr="003D1C34" w:rsidRDefault="0051141D" w:rsidP="007457D4">
      <w:pPr>
        <w:spacing w:after="0"/>
        <w:jc w:val="both"/>
        <w:rPr>
          <w:rFonts w:cs="Times New Roman"/>
          <w:b/>
          <w:szCs w:val="26"/>
        </w:rPr>
      </w:pPr>
      <w:r>
        <w:rPr>
          <w:rFonts w:cs="Times New Roman"/>
          <w:b/>
          <w:szCs w:val="26"/>
        </w:rPr>
        <w:t>Câu 8</w:t>
      </w:r>
      <w:r w:rsidRPr="003D1C34">
        <w:rPr>
          <w:rFonts w:cs="Times New Roman"/>
          <w:b/>
          <w:szCs w:val="26"/>
        </w:rPr>
        <w:t xml:space="preserve">. Khu vực nào sau đây quanh năm có ngày và đêm bằng nhau: </w:t>
      </w:r>
    </w:p>
    <w:p w14:paraId="449CD25F" w14:textId="77777777" w:rsidR="0051141D" w:rsidRPr="003D1C34" w:rsidRDefault="0051141D" w:rsidP="007457D4">
      <w:pPr>
        <w:spacing w:after="0"/>
        <w:jc w:val="both"/>
        <w:rPr>
          <w:rFonts w:cs="Times New Roman"/>
          <w:szCs w:val="26"/>
        </w:rPr>
      </w:pPr>
      <w:r w:rsidRPr="003D1C34">
        <w:rPr>
          <w:rFonts w:cs="Times New Roman"/>
          <w:szCs w:val="26"/>
        </w:rPr>
        <w:t>A. Xích đạo</w:t>
      </w:r>
      <w:r w:rsidRPr="003D1C34">
        <w:rPr>
          <w:rFonts w:cs="Times New Roman"/>
          <w:szCs w:val="26"/>
        </w:rPr>
        <w:tab/>
      </w:r>
      <w:r w:rsidRPr="003D1C34">
        <w:rPr>
          <w:rFonts w:cs="Times New Roman"/>
          <w:szCs w:val="26"/>
        </w:rPr>
        <w:tab/>
      </w:r>
      <w:r w:rsidRPr="003D1C34">
        <w:rPr>
          <w:rFonts w:cs="Times New Roman"/>
          <w:szCs w:val="26"/>
        </w:rPr>
        <w:tab/>
        <w:t>B. Chí tuyến</w:t>
      </w:r>
      <w:r w:rsidRPr="003D1C34">
        <w:rPr>
          <w:rFonts w:cs="Times New Roman"/>
          <w:szCs w:val="26"/>
        </w:rPr>
        <w:tab/>
      </w:r>
      <w:r w:rsidRPr="003D1C34">
        <w:rPr>
          <w:rFonts w:cs="Times New Roman"/>
          <w:szCs w:val="26"/>
        </w:rPr>
        <w:tab/>
        <w:t>C. Ôn đới</w:t>
      </w:r>
      <w:r w:rsidRPr="003D1C34">
        <w:rPr>
          <w:rFonts w:cs="Times New Roman"/>
          <w:szCs w:val="26"/>
        </w:rPr>
        <w:tab/>
      </w:r>
      <w:r w:rsidRPr="003D1C34">
        <w:rPr>
          <w:rFonts w:cs="Times New Roman"/>
          <w:szCs w:val="26"/>
        </w:rPr>
        <w:tab/>
        <w:t>D. Vòng cực</w:t>
      </w:r>
    </w:p>
    <w:p w14:paraId="4F3F6F56" w14:textId="77777777" w:rsidR="0051141D" w:rsidRPr="003D1C34" w:rsidRDefault="0051141D" w:rsidP="007457D4">
      <w:pPr>
        <w:pStyle w:val="NormalWeb"/>
        <w:spacing w:before="0" w:beforeAutospacing="0" w:after="0" w:afterAutospacing="0" w:line="276" w:lineRule="auto"/>
        <w:ind w:left="48" w:right="48"/>
        <w:jc w:val="both"/>
        <w:rPr>
          <w:b/>
          <w:color w:val="000000"/>
          <w:sz w:val="26"/>
          <w:szCs w:val="26"/>
        </w:rPr>
      </w:pPr>
      <w:r>
        <w:rPr>
          <w:rStyle w:val="Strong"/>
          <w:color w:val="000000"/>
          <w:sz w:val="26"/>
          <w:szCs w:val="26"/>
        </w:rPr>
        <w:t>Câu 9</w:t>
      </w:r>
      <w:r w:rsidRPr="003D1C34">
        <w:rPr>
          <w:rStyle w:val="Strong"/>
          <w:color w:val="000000"/>
          <w:sz w:val="26"/>
          <w:szCs w:val="26"/>
        </w:rPr>
        <w:t>.</w:t>
      </w:r>
      <w:r w:rsidRPr="003D1C34">
        <w:rPr>
          <w:b/>
          <w:color w:val="000000"/>
          <w:sz w:val="26"/>
          <w:szCs w:val="26"/>
        </w:rPr>
        <w:t> Trái Đất được cấu tạo bởi mấy lớp?</w:t>
      </w:r>
    </w:p>
    <w:p w14:paraId="4F9F1480" w14:textId="77777777" w:rsidR="0051141D" w:rsidRPr="003D1C34" w:rsidRDefault="0051141D" w:rsidP="007457D4">
      <w:pPr>
        <w:pStyle w:val="NormalWeb"/>
        <w:spacing w:before="0" w:beforeAutospacing="0" w:after="0" w:afterAutospacing="0" w:line="276" w:lineRule="auto"/>
        <w:ind w:left="48" w:right="48"/>
        <w:jc w:val="both"/>
        <w:rPr>
          <w:color w:val="000000"/>
          <w:sz w:val="26"/>
          <w:szCs w:val="26"/>
        </w:rPr>
      </w:pPr>
      <w:r w:rsidRPr="003D1C34">
        <w:rPr>
          <w:color w:val="000000"/>
          <w:sz w:val="26"/>
          <w:szCs w:val="26"/>
        </w:rPr>
        <w:t>A. 1.</w:t>
      </w:r>
      <w:r w:rsidRPr="003D1C34">
        <w:rPr>
          <w:color w:val="000000"/>
          <w:sz w:val="26"/>
          <w:szCs w:val="26"/>
        </w:rPr>
        <w:tab/>
      </w:r>
      <w:r w:rsidRPr="003D1C34">
        <w:rPr>
          <w:color w:val="000000"/>
          <w:sz w:val="26"/>
          <w:szCs w:val="26"/>
        </w:rPr>
        <w:tab/>
        <w:t>B. 3.</w:t>
      </w:r>
      <w:r w:rsidRPr="003D1C34">
        <w:rPr>
          <w:color w:val="000000"/>
          <w:sz w:val="26"/>
          <w:szCs w:val="26"/>
        </w:rPr>
        <w:tab/>
      </w:r>
      <w:r w:rsidRPr="003D1C34">
        <w:rPr>
          <w:color w:val="000000"/>
          <w:sz w:val="26"/>
          <w:szCs w:val="26"/>
        </w:rPr>
        <w:tab/>
        <w:t>C. 2.</w:t>
      </w:r>
      <w:r w:rsidRPr="003D1C34">
        <w:rPr>
          <w:color w:val="000000"/>
          <w:sz w:val="26"/>
          <w:szCs w:val="26"/>
        </w:rPr>
        <w:tab/>
      </w:r>
      <w:r w:rsidRPr="003D1C34">
        <w:rPr>
          <w:color w:val="000000"/>
          <w:sz w:val="26"/>
          <w:szCs w:val="26"/>
        </w:rPr>
        <w:tab/>
        <w:t>D. 4.</w:t>
      </w:r>
    </w:p>
    <w:p w14:paraId="24E25FAC" w14:textId="77777777" w:rsidR="0051141D" w:rsidRPr="003D1C34" w:rsidRDefault="0051141D" w:rsidP="007457D4">
      <w:pPr>
        <w:pStyle w:val="NormalWeb"/>
        <w:spacing w:before="0" w:beforeAutospacing="0" w:after="0" w:afterAutospacing="0" w:line="276" w:lineRule="auto"/>
        <w:ind w:left="48" w:right="48"/>
        <w:jc w:val="both"/>
        <w:rPr>
          <w:color w:val="000000"/>
          <w:sz w:val="26"/>
          <w:szCs w:val="26"/>
        </w:rPr>
      </w:pPr>
      <w:r>
        <w:rPr>
          <w:rStyle w:val="Strong"/>
          <w:color w:val="000000"/>
          <w:sz w:val="26"/>
          <w:szCs w:val="26"/>
        </w:rPr>
        <w:t>Câu 10</w:t>
      </w:r>
      <w:r w:rsidRPr="003D1C34">
        <w:rPr>
          <w:rStyle w:val="Strong"/>
          <w:color w:val="000000"/>
          <w:sz w:val="26"/>
          <w:szCs w:val="26"/>
        </w:rPr>
        <w:t>.</w:t>
      </w:r>
      <w:r w:rsidRPr="003D1C34">
        <w:rPr>
          <w:color w:val="000000"/>
          <w:sz w:val="26"/>
          <w:szCs w:val="26"/>
        </w:rPr>
        <w:t> </w:t>
      </w:r>
      <w:r w:rsidRPr="003D1C34">
        <w:rPr>
          <w:b/>
          <w:color w:val="000000"/>
          <w:sz w:val="26"/>
          <w:szCs w:val="26"/>
        </w:rPr>
        <w:t>Nhật Bản nằm ở vành đai lửa nào sau đây?</w:t>
      </w:r>
    </w:p>
    <w:p w14:paraId="1B7D15EA" w14:textId="77777777" w:rsidR="005065DA" w:rsidRDefault="0051141D" w:rsidP="007457D4">
      <w:pPr>
        <w:pStyle w:val="NormalWeb"/>
        <w:spacing w:before="0" w:beforeAutospacing="0" w:after="0" w:afterAutospacing="0" w:line="276" w:lineRule="auto"/>
        <w:ind w:left="48" w:right="48"/>
        <w:jc w:val="both"/>
        <w:rPr>
          <w:color w:val="000000"/>
          <w:sz w:val="26"/>
          <w:szCs w:val="26"/>
        </w:rPr>
      </w:pPr>
      <w:r w:rsidRPr="003D1C34">
        <w:rPr>
          <w:color w:val="000000"/>
          <w:sz w:val="26"/>
          <w:szCs w:val="26"/>
        </w:rPr>
        <w:t>A. Đại Tây Dương.</w:t>
      </w:r>
      <w:r w:rsidRPr="003D1C34">
        <w:rPr>
          <w:color w:val="000000"/>
          <w:sz w:val="26"/>
          <w:szCs w:val="26"/>
        </w:rPr>
        <w:tab/>
      </w:r>
      <w:r w:rsidRPr="003D1C34">
        <w:rPr>
          <w:color w:val="000000"/>
          <w:sz w:val="26"/>
          <w:szCs w:val="26"/>
        </w:rPr>
        <w:tab/>
      </w:r>
      <w:r w:rsidR="005065DA">
        <w:rPr>
          <w:color w:val="000000"/>
          <w:sz w:val="26"/>
          <w:szCs w:val="26"/>
        </w:rPr>
        <w:tab/>
      </w:r>
      <w:r w:rsidR="005065DA">
        <w:rPr>
          <w:color w:val="000000"/>
          <w:sz w:val="26"/>
          <w:szCs w:val="26"/>
        </w:rPr>
        <w:tab/>
        <w:t>B</w:t>
      </w:r>
      <w:r w:rsidRPr="003D1C34">
        <w:rPr>
          <w:color w:val="000000"/>
          <w:sz w:val="26"/>
          <w:szCs w:val="26"/>
        </w:rPr>
        <w:t>. Ấn Độ Dương.</w:t>
      </w:r>
      <w:r w:rsidRPr="003D1C34">
        <w:rPr>
          <w:color w:val="000000"/>
          <w:sz w:val="26"/>
          <w:szCs w:val="26"/>
        </w:rPr>
        <w:tab/>
      </w:r>
      <w:r w:rsidRPr="003D1C34">
        <w:rPr>
          <w:color w:val="000000"/>
          <w:sz w:val="26"/>
          <w:szCs w:val="26"/>
        </w:rPr>
        <w:tab/>
      </w:r>
    </w:p>
    <w:p w14:paraId="28BE6FFA" w14:textId="77777777" w:rsidR="0051141D" w:rsidRPr="003D1C34" w:rsidRDefault="005065DA" w:rsidP="007457D4">
      <w:pPr>
        <w:pStyle w:val="NormalWeb"/>
        <w:spacing w:before="0" w:beforeAutospacing="0" w:after="0" w:afterAutospacing="0" w:line="276" w:lineRule="auto"/>
        <w:ind w:left="48" w:right="48"/>
        <w:jc w:val="both"/>
        <w:rPr>
          <w:color w:val="000000"/>
          <w:sz w:val="26"/>
          <w:szCs w:val="26"/>
        </w:rPr>
      </w:pPr>
      <w:r>
        <w:rPr>
          <w:color w:val="000000"/>
          <w:sz w:val="26"/>
          <w:szCs w:val="26"/>
        </w:rPr>
        <w:t>C</w:t>
      </w:r>
      <w:r w:rsidRPr="003D1C34">
        <w:rPr>
          <w:color w:val="000000"/>
          <w:sz w:val="26"/>
          <w:szCs w:val="26"/>
        </w:rPr>
        <w:t>. Thái Bình Dương.</w:t>
      </w:r>
      <w:r>
        <w:rPr>
          <w:color w:val="000000"/>
          <w:sz w:val="26"/>
          <w:szCs w:val="26"/>
        </w:rPr>
        <w:tab/>
      </w:r>
      <w:r>
        <w:rPr>
          <w:color w:val="000000"/>
          <w:sz w:val="26"/>
          <w:szCs w:val="26"/>
        </w:rPr>
        <w:tab/>
      </w:r>
      <w:r>
        <w:rPr>
          <w:color w:val="000000"/>
          <w:sz w:val="26"/>
          <w:szCs w:val="26"/>
        </w:rPr>
        <w:tab/>
      </w:r>
      <w:r w:rsidR="0051141D" w:rsidRPr="003D1C34">
        <w:rPr>
          <w:color w:val="000000"/>
          <w:sz w:val="26"/>
          <w:szCs w:val="26"/>
        </w:rPr>
        <w:t>D. Bắc Băng Dương.</w:t>
      </w:r>
    </w:p>
    <w:p w14:paraId="2CDA859D" w14:textId="77777777" w:rsidR="0051141D" w:rsidRPr="003D1C34" w:rsidRDefault="0051141D" w:rsidP="007457D4">
      <w:pPr>
        <w:pStyle w:val="NormalWeb"/>
        <w:spacing w:before="0" w:beforeAutospacing="0" w:after="0" w:afterAutospacing="0" w:line="276" w:lineRule="auto"/>
        <w:ind w:left="48" w:right="48"/>
        <w:jc w:val="both"/>
        <w:rPr>
          <w:color w:val="000000"/>
          <w:sz w:val="26"/>
          <w:szCs w:val="26"/>
        </w:rPr>
      </w:pPr>
      <w:r>
        <w:rPr>
          <w:rStyle w:val="Strong"/>
          <w:color w:val="000000"/>
          <w:sz w:val="26"/>
          <w:szCs w:val="26"/>
        </w:rPr>
        <w:t>Câu 11</w:t>
      </w:r>
      <w:r w:rsidRPr="003D1C34">
        <w:rPr>
          <w:rStyle w:val="Strong"/>
          <w:color w:val="000000"/>
          <w:sz w:val="26"/>
          <w:szCs w:val="26"/>
        </w:rPr>
        <w:t>.</w:t>
      </w:r>
      <w:r w:rsidRPr="003D1C34">
        <w:rPr>
          <w:color w:val="000000"/>
          <w:sz w:val="26"/>
          <w:szCs w:val="26"/>
        </w:rPr>
        <w:t> </w:t>
      </w:r>
      <w:r w:rsidRPr="003D1C34">
        <w:rPr>
          <w:b/>
          <w:color w:val="000000"/>
          <w:sz w:val="26"/>
          <w:szCs w:val="26"/>
        </w:rPr>
        <w:t>Việt Nam nằm trên lục địa nào sau đây?</w:t>
      </w:r>
    </w:p>
    <w:p w14:paraId="5644AFED" w14:textId="77777777" w:rsidR="0051141D" w:rsidRPr="003D1C34" w:rsidRDefault="0051141D" w:rsidP="007457D4">
      <w:pPr>
        <w:pStyle w:val="NormalWeb"/>
        <w:spacing w:before="0" w:beforeAutospacing="0" w:after="0" w:afterAutospacing="0" w:line="276" w:lineRule="auto"/>
        <w:ind w:left="48" w:right="48"/>
        <w:jc w:val="both"/>
        <w:rPr>
          <w:color w:val="000000"/>
          <w:sz w:val="26"/>
          <w:szCs w:val="26"/>
        </w:rPr>
      </w:pPr>
      <w:r w:rsidRPr="003D1C34">
        <w:rPr>
          <w:color w:val="000000"/>
          <w:sz w:val="26"/>
          <w:szCs w:val="26"/>
        </w:rPr>
        <w:t>A. Bắc Mĩ.</w:t>
      </w:r>
      <w:r w:rsidRPr="003D1C34">
        <w:rPr>
          <w:color w:val="000000"/>
          <w:sz w:val="26"/>
          <w:szCs w:val="26"/>
        </w:rPr>
        <w:tab/>
      </w:r>
      <w:r w:rsidRPr="003D1C34">
        <w:rPr>
          <w:color w:val="000000"/>
          <w:sz w:val="26"/>
          <w:szCs w:val="26"/>
        </w:rPr>
        <w:tab/>
      </w:r>
      <w:r w:rsidR="005065DA">
        <w:rPr>
          <w:color w:val="000000"/>
          <w:sz w:val="26"/>
          <w:szCs w:val="26"/>
        </w:rPr>
        <w:t>B</w:t>
      </w:r>
      <w:r w:rsidRPr="003D1C34">
        <w:rPr>
          <w:color w:val="000000"/>
          <w:sz w:val="26"/>
          <w:szCs w:val="26"/>
        </w:rPr>
        <w:t>. Nam Mĩ.</w:t>
      </w:r>
      <w:r w:rsidR="005065DA">
        <w:rPr>
          <w:color w:val="000000"/>
          <w:sz w:val="26"/>
          <w:szCs w:val="26"/>
        </w:rPr>
        <w:tab/>
      </w:r>
      <w:r w:rsidR="005065DA">
        <w:rPr>
          <w:color w:val="000000"/>
          <w:sz w:val="26"/>
          <w:szCs w:val="26"/>
        </w:rPr>
        <w:tab/>
        <w:t>C</w:t>
      </w:r>
      <w:r w:rsidRPr="003D1C34">
        <w:rPr>
          <w:color w:val="000000"/>
          <w:sz w:val="26"/>
          <w:szCs w:val="26"/>
        </w:rPr>
        <w:t>. Nam Cực.</w:t>
      </w:r>
      <w:r w:rsidR="005065DA">
        <w:rPr>
          <w:color w:val="000000"/>
          <w:sz w:val="26"/>
          <w:szCs w:val="26"/>
        </w:rPr>
        <w:tab/>
      </w:r>
      <w:r w:rsidR="005065DA">
        <w:rPr>
          <w:color w:val="000000"/>
          <w:sz w:val="26"/>
          <w:szCs w:val="26"/>
        </w:rPr>
        <w:tab/>
        <w:t>D</w:t>
      </w:r>
      <w:r w:rsidR="005065DA" w:rsidRPr="003D1C34">
        <w:rPr>
          <w:color w:val="000000"/>
          <w:sz w:val="26"/>
          <w:szCs w:val="26"/>
        </w:rPr>
        <w:t>. Á - Âu.</w:t>
      </w:r>
    </w:p>
    <w:p w14:paraId="241DF369" w14:textId="77777777" w:rsidR="0051141D" w:rsidRPr="003D1C34" w:rsidRDefault="0051141D" w:rsidP="007457D4">
      <w:pPr>
        <w:pStyle w:val="NormalWeb"/>
        <w:spacing w:before="0" w:beforeAutospacing="0" w:after="0" w:afterAutospacing="0" w:line="276" w:lineRule="auto"/>
        <w:ind w:left="48" w:right="-426"/>
        <w:jc w:val="both"/>
        <w:rPr>
          <w:b/>
          <w:color w:val="000000"/>
          <w:sz w:val="26"/>
          <w:szCs w:val="26"/>
        </w:rPr>
      </w:pPr>
      <w:r>
        <w:rPr>
          <w:rStyle w:val="Strong"/>
          <w:color w:val="000000"/>
          <w:sz w:val="26"/>
          <w:szCs w:val="26"/>
        </w:rPr>
        <w:t>Câu 12</w:t>
      </w:r>
      <w:r w:rsidRPr="003D1C34">
        <w:rPr>
          <w:rStyle w:val="Strong"/>
          <w:color w:val="000000"/>
          <w:sz w:val="26"/>
          <w:szCs w:val="26"/>
        </w:rPr>
        <w:t>.</w:t>
      </w:r>
      <w:r w:rsidRPr="003D1C34">
        <w:rPr>
          <w:b/>
          <w:color w:val="000000"/>
          <w:sz w:val="26"/>
          <w:szCs w:val="26"/>
        </w:rPr>
        <w:t> Dạng địa hình nào sau đây thuận lợi cho trồng cây lương thực và thực phẩm?</w:t>
      </w:r>
    </w:p>
    <w:p w14:paraId="2C0FD498" w14:textId="77777777" w:rsidR="0051141D" w:rsidRPr="003D1C34" w:rsidRDefault="0051141D" w:rsidP="007457D4">
      <w:pPr>
        <w:pStyle w:val="NormalWeb"/>
        <w:spacing w:before="0" w:beforeAutospacing="0" w:after="0" w:afterAutospacing="0" w:line="276" w:lineRule="auto"/>
        <w:ind w:left="48" w:right="48"/>
        <w:jc w:val="both"/>
        <w:rPr>
          <w:color w:val="000000"/>
          <w:sz w:val="26"/>
          <w:szCs w:val="26"/>
        </w:rPr>
      </w:pPr>
      <w:r w:rsidRPr="003D1C34">
        <w:rPr>
          <w:color w:val="000000"/>
          <w:sz w:val="26"/>
          <w:szCs w:val="26"/>
        </w:rPr>
        <w:t>A. Cao nguyên.</w:t>
      </w:r>
      <w:r w:rsidRPr="003D1C34">
        <w:rPr>
          <w:color w:val="000000"/>
          <w:sz w:val="26"/>
          <w:szCs w:val="26"/>
        </w:rPr>
        <w:tab/>
      </w:r>
      <w:r w:rsidR="009976D8">
        <w:rPr>
          <w:color w:val="000000"/>
          <w:sz w:val="26"/>
          <w:szCs w:val="26"/>
        </w:rPr>
        <w:tab/>
        <w:t>B</w:t>
      </w:r>
      <w:r w:rsidRPr="003D1C34">
        <w:rPr>
          <w:color w:val="000000"/>
          <w:sz w:val="26"/>
          <w:szCs w:val="26"/>
        </w:rPr>
        <w:t>. Đồi.</w:t>
      </w:r>
      <w:r w:rsidRPr="003D1C34">
        <w:rPr>
          <w:color w:val="000000"/>
          <w:sz w:val="26"/>
          <w:szCs w:val="26"/>
        </w:rPr>
        <w:tab/>
      </w:r>
      <w:r w:rsidR="009976D8">
        <w:rPr>
          <w:color w:val="000000"/>
          <w:sz w:val="26"/>
          <w:szCs w:val="26"/>
        </w:rPr>
        <w:t>C</w:t>
      </w:r>
      <w:r w:rsidR="009976D8" w:rsidRPr="003D1C34">
        <w:rPr>
          <w:color w:val="000000"/>
          <w:sz w:val="26"/>
          <w:szCs w:val="26"/>
        </w:rPr>
        <w:t>. Đồng bằng.</w:t>
      </w:r>
      <w:r w:rsidRPr="003D1C34">
        <w:rPr>
          <w:color w:val="000000"/>
          <w:sz w:val="26"/>
          <w:szCs w:val="26"/>
        </w:rPr>
        <w:tab/>
        <w:t>D. Núi.</w:t>
      </w:r>
    </w:p>
    <w:p w14:paraId="61737C11" w14:textId="77777777" w:rsidR="00565EFC" w:rsidRDefault="00565EFC" w:rsidP="007457D4">
      <w:pPr>
        <w:pStyle w:val="Heading3"/>
        <w:spacing w:before="0"/>
        <w:rPr>
          <w:rStyle w:val="Strong"/>
          <w:rFonts w:ascii="Times New Roman" w:hAnsi="Times New Roman" w:cs="Times New Roman"/>
          <w:b/>
          <w:bCs/>
          <w:i/>
          <w:iCs/>
          <w:color w:val="auto"/>
          <w:szCs w:val="26"/>
        </w:rPr>
      </w:pPr>
    </w:p>
    <w:p w14:paraId="765B8FB3" w14:textId="2F424FBD" w:rsidR="00E320A4" w:rsidRPr="00054EA2" w:rsidRDefault="00E320A4" w:rsidP="007457D4">
      <w:pPr>
        <w:pStyle w:val="Heading3"/>
        <w:spacing w:before="0"/>
        <w:rPr>
          <w:rFonts w:ascii="Times New Roman" w:hAnsi="Times New Roman" w:cs="Times New Roman"/>
          <w:b w:val="0"/>
          <w:i/>
          <w:color w:val="auto"/>
          <w:szCs w:val="26"/>
        </w:rPr>
      </w:pPr>
      <w:r w:rsidRPr="007457D4">
        <w:rPr>
          <w:rStyle w:val="Strong"/>
          <w:rFonts w:ascii="Times New Roman" w:hAnsi="Times New Roman" w:cs="Times New Roman"/>
          <w:b/>
          <w:bCs/>
          <w:i/>
          <w:iCs/>
          <w:color w:val="auto"/>
          <w:szCs w:val="26"/>
        </w:rPr>
        <w:t>Câu trắc nghiệm đúng sai</w:t>
      </w:r>
      <w:r w:rsidR="00054EA2">
        <w:rPr>
          <w:rStyle w:val="Strong"/>
          <w:rFonts w:ascii="Times New Roman" w:hAnsi="Times New Roman" w:cs="Times New Roman"/>
          <w:b/>
          <w:bCs/>
          <w:color w:val="auto"/>
          <w:szCs w:val="26"/>
        </w:rPr>
        <w:t xml:space="preserve">: </w:t>
      </w:r>
      <w:r w:rsidRPr="00565EFC">
        <w:rPr>
          <w:rFonts w:ascii="Times New Roman" w:hAnsi="Times New Roman" w:cs="Times New Roman"/>
          <w:i/>
          <w:color w:val="auto"/>
          <w:szCs w:val="26"/>
        </w:rPr>
        <w:t>Ghi chữ Đ hoặc chữ</w:t>
      </w:r>
      <w:r w:rsidR="00565EFC">
        <w:rPr>
          <w:rFonts w:ascii="Times New Roman" w:hAnsi="Times New Roman" w:cs="Times New Roman"/>
          <w:i/>
          <w:color w:val="auto"/>
          <w:szCs w:val="26"/>
        </w:rPr>
        <w:t xml:space="preserve"> S vào câu</w:t>
      </w:r>
      <w:r w:rsidRPr="00565EFC">
        <w:rPr>
          <w:rFonts w:ascii="Times New Roman" w:hAnsi="Times New Roman" w:cs="Times New Roman"/>
          <w:i/>
          <w:color w:val="auto"/>
          <w:szCs w:val="26"/>
        </w:rPr>
        <w:t xml:space="preserve"> tương ứng</w:t>
      </w:r>
    </w:p>
    <w:p w14:paraId="31A4C6FB" w14:textId="77777777" w:rsidR="0051141D" w:rsidRPr="007457D4" w:rsidRDefault="0051141D" w:rsidP="007457D4">
      <w:pPr>
        <w:shd w:val="clear" w:color="auto" w:fill="FFFFFF"/>
        <w:spacing w:after="0"/>
        <w:ind w:left="180"/>
        <w:jc w:val="both"/>
        <w:rPr>
          <w:rFonts w:eastAsia="Times New Roman" w:cs="Times New Roman"/>
          <w:szCs w:val="26"/>
        </w:rPr>
      </w:pPr>
      <w:r w:rsidRPr="007457D4">
        <w:rPr>
          <w:rFonts w:eastAsia="Times New Roman" w:cs="Times New Roman"/>
          <w:szCs w:val="26"/>
        </w:rPr>
        <w:t>Cho thông tin sau:</w:t>
      </w:r>
    </w:p>
    <w:p w14:paraId="197255E4" w14:textId="1C59E361" w:rsidR="0051141D" w:rsidRPr="007457D4" w:rsidRDefault="007457D4" w:rsidP="007457D4">
      <w:pPr>
        <w:spacing w:after="0"/>
        <w:jc w:val="both"/>
        <w:rPr>
          <w:rStyle w:val="Strong"/>
          <w:rFonts w:cs="Times New Roman"/>
          <w:b w:val="0"/>
          <w:bCs w:val="0"/>
          <w:szCs w:val="26"/>
        </w:rPr>
      </w:pPr>
      <w:r>
        <w:rPr>
          <w:rStyle w:val="Strong"/>
          <w:rFonts w:cs="Times New Roman"/>
          <w:szCs w:val="26"/>
        </w:rPr>
        <w:t xml:space="preserve">        </w:t>
      </w:r>
      <w:r w:rsidR="0051141D" w:rsidRPr="007457D4">
        <w:rPr>
          <w:rStyle w:val="Strong"/>
          <w:rFonts w:cs="Times New Roman"/>
          <w:b w:val="0"/>
          <w:bCs w:val="0"/>
          <w:szCs w:val="26"/>
        </w:rPr>
        <w:t>Khổng Tử là một nhà tư tưởng lớn của Trung Quốc thời cổ đại. Nhiều tư tưởng về giáo dục của ông đến nay vẫn còn giá trị</w:t>
      </w:r>
      <w:r w:rsidR="00565EFC">
        <w:rPr>
          <w:rStyle w:val="Strong"/>
          <w:rFonts w:cs="Times New Roman"/>
          <w:b w:val="0"/>
          <w:bCs w:val="0"/>
          <w:szCs w:val="26"/>
        </w:rPr>
        <w:t>: “</w:t>
      </w:r>
      <w:r w:rsidR="0051141D" w:rsidRPr="007457D4">
        <w:rPr>
          <w:rStyle w:val="Strong"/>
          <w:rFonts w:cs="Times New Roman"/>
          <w:b w:val="0"/>
          <w:bCs w:val="0"/>
          <w:szCs w:val="26"/>
        </w:rPr>
        <w:t>Muốn biết phải hỏi, muốn giỏi phải họ</w:t>
      </w:r>
      <w:r w:rsidR="00565EFC">
        <w:rPr>
          <w:rStyle w:val="Strong"/>
          <w:rFonts w:cs="Times New Roman"/>
          <w:b w:val="0"/>
          <w:bCs w:val="0"/>
          <w:szCs w:val="26"/>
        </w:rPr>
        <w:t xml:space="preserve">c”, </w:t>
      </w:r>
      <w:r w:rsidR="00565EFC">
        <w:rPr>
          <w:rStyle w:val="Strong"/>
          <w:rFonts w:cs="Times New Roman"/>
          <w:b w:val="0"/>
          <w:bCs w:val="0"/>
          <w:szCs w:val="26"/>
        </w:rPr>
        <w:lastRenderedPageBreak/>
        <w:t>“</w:t>
      </w:r>
      <w:r w:rsidR="0051141D" w:rsidRPr="007457D4">
        <w:rPr>
          <w:rStyle w:val="Strong"/>
          <w:rFonts w:cs="Times New Roman"/>
          <w:b w:val="0"/>
          <w:bCs w:val="0"/>
          <w:szCs w:val="26"/>
        </w:rPr>
        <w:t>Ngọc không mài thì không sáng, người không học thì không có hiểu biết</w:t>
      </w:r>
      <w:proofErr w:type="gramStart"/>
      <w:r w:rsidR="0051141D" w:rsidRPr="007457D4">
        <w:rPr>
          <w:rStyle w:val="Strong"/>
          <w:rFonts w:cs="Times New Roman"/>
          <w:b w:val="0"/>
          <w:bCs w:val="0"/>
          <w:szCs w:val="26"/>
        </w:rPr>
        <w:t>”,…</w:t>
      </w:r>
      <w:proofErr w:type="gramEnd"/>
      <w:r w:rsidR="0051141D" w:rsidRPr="007457D4">
        <w:rPr>
          <w:rStyle w:val="Strong"/>
          <w:rFonts w:cs="Times New Roman"/>
          <w:b w:val="0"/>
          <w:bCs w:val="0"/>
          <w:szCs w:val="26"/>
        </w:rPr>
        <w:t>Đặc biệt ông luôn đặt đạo đức lên hàng đầu: “Tiên học lễ, hậu học văn”</w:t>
      </w:r>
    </w:p>
    <w:p w14:paraId="5255C2F9" w14:textId="77777777" w:rsidR="0051141D" w:rsidRPr="003D1C34" w:rsidRDefault="0051141D" w:rsidP="007457D4">
      <w:pPr>
        <w:shd w:val="clear" w:color="auto" w:fill="FFFFFF"/>
        <w:spacing w:after="0"/>
        <w:ind w:left="180"/>
        <w:jc w:val="center"/>
        <w:rPr>
          <w:rFonts w:eastAsia="Times New Roman" w:cs="Times New Roman"/>
          <w:i/>
          <w:iCs/>
          <w:szCs w:val="26"/>
        </w:rPr>
      </w:pPr>
      <w:r w:rsidRPr="003D1C34">
        <w:rPr>
          <w:rFonts w:eastAsia="Times New Roman" w:cs="Times New Roman"/>
          <w:i/>
          <w:iCs/>
          <w:szCs w:val="26"/>
        </w:rPr>
        <w:t>(Trích mục Em có biết? trang 50, sách Lịch sử và Địa lí 6, Chân trời sáng tạo)</w:t>
      </w:r>
    </w:p>
    <w:p w14:paraId="3F25BEAC" w14:textId="77777777" w:rsidR="0051141D" w:rsidRDefault="00311E41" w:rsidP="007457D4">
      <w:pPr>
        <w:spacing w:after="0"/>
        <w:rPr>
          <w:rFonts w:cs="Times New Roman"/>
          <w:szCs w:val="26"/>
        </w:rPr>
      </w:pPr>
      <w:r w:rsidRPr="00565EFC">
        <w:rPr>
          <w:rFonts w:cs="Times New Roman"/>
          <w:b/>
          <w:szCs w:val="26"/>
        </w:rPr>
        <w:t>13</w:t>
      </w:r>
      <w:r w:rsidR="0051141D" w:rsidRPr="00565EFC">
        <w:rPr>
          <w:rFonts w:cs="Times New Roman"/>
          <w:b/>
          <w:szCs w:val="26"/>
        </w:rPr>
        <w:t xml:space="preserve">. </w:t>
      </w:r>
      <w:r w:rsidR="0051141D" w:rsidRPr="003D1C34">
        <w:rPr>
          <w:rFonts w:cs="Times New Roman"/>
          <w:szCs w:val="26"/>
        </w:rPr>
        <w:t>Khẩu hiệu “Tiên học lễ, hậu học văn” được treo ở nhiều trường học Việt Nam bắt nguồn từ tư tưởng của Khổng Tử.</w:t>
      </w:r>
    </w:p>
    <w:p w14:paraId="26109BC3" w14:textId="77777777" w:rsidR="0051141D" w:rsidRPr="003D1C34" w:rsidRDefault="00311E41" w:rsidP="007457D4">
      <w:pPr>
        <w:spacing w:after="0"/>
        <w:rPr>
          <w:rFonts w:cs="Times New Roman"/>
          <w:szCs w:val="26"/>
        </w:rPr>
      </w:pPr>
      <w:r w:rsidRPr="00565EFC">
        <w:rPr>
          <w:rFonts w:cs="Times New Roman"/>
          <w:b/>
          <w:szCs w:val="26"/>
        </w:rPr>
        <w:t>14</w:t>
      </w:r>
      <w:r w:rsidR="0051141D">
        <w:rPr>
          <w:rFonts w:cs="Times New Roman"/>
          <w:szCs w:val="26"/>
        </w:rPr>
        <w:t xml:space="preserve">. </w:t>
      </w:r>
      <w:r w:rsidR="0051141D" w:rsidRPr="003D1C34">
        <w:rPr>
          <w:rFonts w:cs="Times New Roman"/>
          <w:szCs w:val="26"/>
        </w:rPr>
        <w:t>Khổng Tử cho rằng việc học không quan trọng bằng của cải và sức mạnh.</w:t>
      </w:r>
    </w:p>
    <w:p w14:paraId="6634420F" w14:textId="77777777" w:rsidR="0051141D" w:rsidRDefault="00311E41" w:rsidP="007457D4">
      <w:pPr>
        <w:spacing w:after="0"/>
        <w:rPr>
          <w:rFonts w:cs="Times New Roman"/>
          <w:szCs w:val="26"/>
        </w:rPr>
      </w:pPr>
      <w:r w:rsidRPr="00565EFC">
        <w:rPr>
          <w:rFonts w:cs="Times New Roman"/>
          <w:b/>
          <w:szCs w:val="26"/>
        </w:rPr>
        <w:t>15</w:t>
      </w:r>
      <w:r w:rsidR="0051141D">
        <w:rPr>
          <w:rFonts w:cs="Times New Roman"/>
          <w:szCs w:val="26"/>
        </w:rPr>
        <w:t xml:space="preserve">. </w:t>
      </w:r>
      <w:r w:rsidR="0051141D" w:rsidRPr="003D1C34">
        <w:rPr>
          <w:rFonts w:cs="Times New Roman"/>
          <w:szCs w:val="26"/>
        </w:rPr>
        <w:t>Khổng Tử</w:t>
      </w:r>
      <w:r w:rsidR="0051141D">
        <w:rPr>
          <w:rFonts w:cs="Times New Roman"/>
          <w:szCs w:val="26"/>
        </w:rPr>
        <w:t xml:space="preserve"> là không phải</w:t>
      </w:r>
      <w:r w:rsidR="0051141D" w:rsidRPr="003D1C34">
        <w:rPr>
          <w:rFonts w:cs="Times New Roman"/>
          <w:szCs w:val="26"/>
        </w:rPr>
        <w:t xml:space="preserve"> nhà tư tưởng lớn của Trung Quốc thời cổ đại.</w:t>
      </w:r>
    </w:p>
    <w:p w14:paraId="3FD226A2" w14:textId="6093FE04" w:rsidR="0051141D" w:rsidRPr="007457D4" w:rsidRDefault="00311E41" w:rsidP="007457D4">
      <w:pPr>
        <w:spacing w:after="0"/>
        <w:rPr>
          <w:rFonts w:cs="Times New Roman"/>
          <w:bCs/>
          <w:szCs w:val="26"/>
        </w:rPr>
      </w:pPr>
      <w:r w:rsidRPr="00565EFC">
        <w:rPr>
          <w:rStyle w:val="Strong"/>
          <w:rFonts w:cs="Times New Roman"/>
          <w:szCs w:val="26"/>
        </w:rPr>
        <w:t>16</w:t>
      </w:r>
      <w:r>
        <w:rPr>
          <w:rStyle w:val="Strong"/>
          <w:rFonts w:cs="Times New Roman"/>
          <w:b w:val="0"/>
          <w:szCs w:val="26"/>
        </w:rPr>
        <w:t xml:space="preserve">. </w:t>
      </w:r>
      <w:r w:rsidR="0051141D" w:rsidRPr="0051141D">
        <w:rPr>
          <w:rStyle w:val="Strong"/>
          <w:rFonts w:cs="Times New Roman"/>
          <w:b w:val="0"/>
          <w:szCs w:val="26"/>
        </w:rPr>
        <w:t>Khổng Tử luôn coi trọng đạo đức và cho rằng con người phải rèn luyện lễ nghĩa trước khi học kiến thức.</w:t>
      </w:r>
    </w:p>
    <w:p w14:paraId="7C20DE81" w14:textId="77777777" w:rsidR="00311E41" w:rsidRPr="00311E41" w:rsidRDefault="00311E41" w:rsidP="007457D4">
      <w:pPr>
        <w:shd w:val="clear" w:color="auto" w:fill="FFFFFF"/>
        <w:spacing w:after="0"/>
        <w:ind w:left="180"/>
        <w:jc w:val="both"/>
        <w:rPr>
          <w:rFonts w:eastAsia="Times New Roman" w:cs="Times New Roman"/>
          <w:bCs/>
          <w:szCs w:val="26"/>
        </w:rPr>
      </w:pPr>
      <w:r w:rsidRPr="00311E41">
        <w:rPr>
          <w:rFonts w:eastAsia="Times New Roman" w:cs="Times New Roman"/>
          <w:bCs/>
          <w:szCs w:val="26"/>
        </w:rPr>
        <w:t>Cho thông tin sau:</w:t>
      </w:r>
    </w:p>
    <w:p w14:paraId="1404E9E9" w14:textId="79777D81" w:rsidR="00311E41" w:rsidRPr="00311E41" w:rsidRDefault="007457D4" w:rsidP="007457D4">
      <w:pPr>
        <w:spacing w:after="0"/>
        <w:ind w:firstLine="180"/>
        <w:jc w:val="both"/>
        <w:rPr>
          <w:rFonts w:cs="Times New Roman"/>
          <w:szCs w:val="26"/>
        </w:rPr>
      </w:pPr>
      <w:r>
        <w:rPr>
          <w:rFonts w:cs="Times New Roman"/>
          <w:szCs w:val="26"/>
        </w:rPr>
        <w:t xml:space="preserve">       </w:t>
      </w:r>
      <w:r w:rsidR="00311E41" w:rsidRPr="00311E41">
        <w:rPr>
          <w:rFonts w:cs="Times New Roman"/>
          <w:szCs w:val="26"/>
        </w:rPr>
        <w:t>Không khí luôn chuyển động từ nơi khí áp cao về nơi khí áp thấp. Sự chuyển động ấy sinh ra gió. Gió mậu dịch, gió Tây ôn đới và gió Đông cực là ba loại gió thổi thường xuyên trên Trái Đất. Do ảnh hưởng của lực Cô-ri-ô-lit, hướng của ba loại gió này hơi lệch về phía bên phải ở bán cầu Bắc và hơi lệch về phía bên trái ở bán cầu Nam.</w:t>
      </w:r>
    </w:p>
    <w:p w14:paraId="1B8E4A9E" w14:textId="7C264951" w:rsidR="00311E41" w:rsidRPr="003D1C34" w:rsidRDefault="00311E41" w:rsidP="007457D4">
      <w:pPr>
        <w:shd w:val="clear" w:color="auto" w:fill="FFFFFF"/>
        <w:spacing w:after="0"/>
        <w:ind w:left="180"/>
        <w:jc w:val="center"/>
        <w:rPr>
          <w:rFonts w:eastAsia="Times New Roman" w:cs="Times New Roman"/>
          <w:i/>
          <w:iCs/>
          <w:szCs w:val="26"/>
        </w:rPr>
      </w:pPr>
      <w:r>
        <w:rPr>
          <w:rFonts w:cs="Times New Roman"/>
          <w:szCs w:val="26"/>
        </w:rPr>
        <w:t>(</w:t>
      </w:r>
      <w:r w:rsidR="00565EFC">
        <w:rPr>
          <w:rFonts w:eastAsia="Times New Roman" w:cs="Times New Roman"/>
          <w:i/>
          <w:iCs/>
          <w:szCs w:val="26"/>
        </w:rPr>
        <w:t xml:space="preserve">(Theo nội dung sgk </w:t>
      </w:r>
      <w:r>
        <w:rPr>
          <w:rFonts w:eastAsia="Times New Roman" w:cs="Times New Roman"/>
          <w:i/>
          <w:iCs/>
          <w:szCs w:val="26"/>
        </w:rPr>
        <w:t>trang 59</w:t>
      </w:r>
      <w:r w:rsidRPr="003D1C34">
        <w:rPr>
          <w:rFonts w:eastAsia="Times New Roman" w:cs="Times New Roman"/>
          <w:i/>
          <w:iCs/>
          <w:szCs w:val="26"/>
        </w:rPr>
        <w:t>, sách Lịch sử và Địa lí 6, Chân trời sáng tạo)</w:t>
      </w:r>
    </w:p>
    <w:p w14:paraId="3CD14100" w14:textId="77777777" w:rsidR="00311E41" w:rsidRDefault="00311E41" w:rsidP="007457D4">
      <w:pPr>
        <w:spacing w:after="0"/>
        <w:rPr>
          <w:rStyle w:val="Strong"/>
          <w:b w:val="0"/>
          <w:szCs w:val="26"/>
        </w:rPr>
      </w:pPr>
      <w:r w:rsidRPr="00565EFC">
        <w:rPr>
          <w:rStyle w:val="Strong"/>
          <w:szCs w:val="26"/>
        </w:rPr>
        <w:t>17</w:t>
      </w:r>
      <w:r w:rsidRPr="00311E41">
        <w:rPr>
          <w:rStyle w:val="Strong"/>
          <w:b w:val="0"/>
          <w:szCs w:val="26"/>
        </w:rPr>
        <w:t>. Gió hình thành do không khí chuyển động từ nơi khí áp cao sang nơi khí áp thấp.</w:t>
      </w:r>
    </w:p>
    <w:p w14:paraId="2C5F916E" w14:textId="07F57C19" w:rsidR="00565EFC" w:rsidRDefault="00311E41" w:rsidP="007457D4">
      <w:pPr>
        <w:spacing w:after="0"/>
        <w:rPr>
          <w:rFonts w:cs="Times New Roman"/>
          <w:b/>
          <w:i/>
          <w:iCs/>
          <w:szCs w:val="26"/>
        </w:rPr>
      </w:pPr>
      <w:r w:rsidRPr="00565EFC">
        <w:rPr>
          <w:rStyle w:val="Strong"/>
          <w:szCs w:val="26"/>
        </w:rPr>
        <w:t>18</w:t>
      </w:r>
      <w:r w:rsidRPr="00311E41">
        <w:rPr>
          <w:rStyle w:val="Strong"/>
          <w:b w:val="0"/>
          <w:szCs w:val="26"/>
        </w:rPr>
        <w:t>.</w:t>
      </w:r>
      <w:r w:rsidR="00565EFC">
        <w:rPr>
          <w:rStyle w:val="Strong"/>
          <w:b w:val="0"/>
          <w:szCs w:val="26"/>
        </w:rPr>
        <w:t xml:space="preserve"> </w:t>
      </w:r>
      <w:r w:rsidRPr="00311E41">
        <w:rPr>
          <w:rStyle w:val="Strong"/>
          <w:b w:val="0"/>
          <w:szCs w:val="26"/>
        </w:rPr>
        <w:t>Lực Cô-ri-ô-lit làm cho hướng gió lệch về bên trái ở bán cầu Bắc và lệch về bên phải ở bán cầu Nam</w:t>
      </w:r>
      <w:r w:rsidRPr="00372E31">
        <w:rPr>
          <w:rStyle w:val="Strong"/>
          <w:szCs w:val="26"/>
        </w:rPr>
        <w:t>.</w:t>
      </w:r>
      <w:r w:rsidRPr="00372E31">
        <w:rPr>
          <w:b/>
          <w:szCs w:val="26"/>
        </w:rPr>
        <w:br/>
      </w:r>
    </w:p>
    <w:p w14:paraId="42B78048" w14:textId="5CEA8790" w:rsidR="008C7038" w:rsidRPr="007457D4" w:rsidRDefault="00600E35" w:rsidP="007457D4">
      <w:pPr>
        <w:spacing w:after="0"/>
        <w:rPr>
          <w:rFonts w:cs="Times New Roman"/>
          <w:b/>
          <w:i/>
          <w:iCs/>
          <w:szCs w:val="26"/>
        </w:rPr>
      </w:pPr>
      <w:r w:rsidRPr="007457D4">
        <w:rPr>
          <w:rFonts w:cs="Times New Roman"/>
          <w:b/>
          <w:i/>
          <w:iCs/>
          <w:szCs w:val="26"/>
        </w:rPr>
        <w:t xml:space="preserve"> </w:t>
      </w:r>
      <w:r w:rsidR="00E320A4" w:rsidRPr="007457D4">
        <w:rPr>
          <w:rFonts w:cs="Times New Roman"/>
          <w:b/>
          <w:i/>
          <w:iCs/>
          <w:szCs w:val="26"/>
        </w:rPr>
        <w:t xml:space="preserve">Câu trắc nghiệm trả lời ngắn </w:t>
      </w:r>
    </w:p>
    <w:p w14:paraId="14C1177C" w14:textId="77777777" w:rsidR="00311E41" w:rsidRPr="003D1C34" w:rsidRDefault="00311E41" w:rsidP="007457D4">
      <w:pPr>
        <w:pStyle w:val="NormalWeb"/>
        <w:spacing w:before="0" w:beforeAutospacing="0" w:after="0" w:afterAutospacing="0" w:line="276" w:lineRule="auto"/>
        <w:ind w:left="48" w:right="48"/>
        <w:jc w:val="both"/>
        <w:rPr>
          <w:color w:val="000000"/>
          <w:sz w:val="26"/>
          <w:szCs w:val="26"/>
        </w:rPr>
      </w:pPr>
      <w:r w:rsidRPr="00565EFC">
        <w:rPr>
          <w:b/>
          <w:color w:val="000000"/>
          <w:sz w:val="26"/>
          <w:szCs w:val="26"/>
        </w:rPr>
        <w:t>19</w:t>
      </w:r>
      <w:r>
        <w:rPr>
          <w:color w:val="000000"/>
          <w:sz w:val="26"/>
          <w:szCs w:val="26"/>
        </w:rPr>
        <w:t xml:space="preserve">. </w:t>
      </w:r>
      <w:r w:rsidRPr="003D1C34">
        <w:rPr>
          <w:color w:val="000000"/>
          <w:sz w:val="26"/>
          <w:szCs w:val="26"/>
        </w:rPr>
        <w:t>Cấu tạo của Trái Đất gồm mấy lớp? Kể tên?</w:t>
      </w:r>
    </w:p>
    <w:p w14:paraId="4EAEB4E8" w14:textId="77777777" w:rsidR="00311E41" w:rsidRDefault="00311E41" w:rsidP="007457D4">
      <w:pPr>
        <w:pStyle w:val="NormalWeb"/>
        <w:spacing w:before="0" w:beforeAutospacing="0" w:after="0" w:afterAutospacing="0" w:line="276" w:lineRule="auto"/>
        <w:ind w:left="48" w:right="48"/>
        <w:jc w:val="both"/>
        <w:rPr>
          <w:sz w:val="26"/>
          <w:szCs w:val="26"/>
        </w:rPr>
      </w:pPr>
      <w:r w:rsidRPr="00565EFC">
        <w:rPr>
          <w:b/>
          <w:sz w:val="26"/>
          <w:szCs w:val="26"/>
        </w:rPr>
        <w:t>20</w:t>
      </w:r>
      <w:r>
        <w:rPr>
          <w:sz w:val="26"/>
          <w:szCs w:val="26"/>
        </w:rPr>
        <w:t xml:space="preserve">. </w:t>
      </w:r>
      <w:r w:rsidRPr="003D1C34">
        <w:rPr>
          <w:sz w:val="26"/>
          <w:szCs w:val="26"/>
        </w:rPr>
        <w:t>Vì sao vỏ Trái Đất được xem là lớp quan trọng đối với sự sống?</w:t>
      </w:r>
    </w:p>
    <w:p w14:paraId="1F5EFF5A" w14:textId="77777777" w:rsidR="00311E41" w:rsidRPr="003D1C34" w:rsidRDefault="00311E41" w:rsidP="007457D4">
      <w:pPr>
        <w:pStyle w:val="NormalWeb"/>
        <w:spacing w:before="0" w:beforeAutospacing="0" w:after="0" w:afterAutospacing="0" w:line="276" w:lineRule="auto"/>
        <w:ind w:left="48" w:right="48"/>
        <w:jc w:val="both"/>
        <w:rPr>
          <w:sz w:val="26"/>
          <w:szCs w:val="26"/>
        </w:rPr>
      </w:pPr>
      <w:r w:rsidRPr="00565EFC">
        <w:rPr>
          <w:b/>
          <w:sz w:val="26"/>
          <w:szCs w:val="26"/>
        </w:rPr>
        <w:t>21</w:t>
      </w:r>
      <w:r>
        <w:rPr>
          <w:sz w:val="26"/>
          <w:szCs w:val="26"/>
        </w:rPr>
        <w:t xml:space="preserve">. </w:t>
      </w:r>
      <w:r w:rsidRPr="003D1C34">
        <w:rPr>
          <w:sz w:val="26"/>
          <w:szCs w:val="26"/>
        </w:rPr>
        <w:t>Thời gian Trái Đất hoàn thành một vòng quanh Mặt Trời là bao lâu?</w:t>
      </w:r>
    </w:p>
    <w:p w14:paraId="5BF1CC42" w14:textId="502061EF" w:rsidR="00311E41" w:rsidRPr="007457D4" w:rsidRDefault="00311E41" w:rsidP="007457D4">
      <w:pPr>
        <w:pStyle w:val="NormalWeb"/>
        <w:spacing w:before="0" w:beforeAutospacing="0" w:after="0" w:afterAutospacing="0" w:line="276" w:lineRule="auto"/>
        <w:ind w:left="48" w:right="48"/>
        <w:rPr>
          <w:rFonts w:eastAsiaTheme="majorEastAsia"/>
          <w:b/>
          <w:i/>
          <w:iCs/>
          <w:sz w:val="26"/>
          <w:szCs w:val="26"/>
        </w:rPr>
      </w:pPr>
      <w:r w:rsidRPr="00565EFC">
        <w:rPr>
          <w:rStyle w:val="Strong"/>
          <w:sz w:val="26"/>
          <w:szCs w:val="26"/>
        </w:rPr>
        <w:t>22</w:t>
      </w:r>
      <w:r w:rsidRPr="00311E41">
        <w:rPr>
          <w:rStyle w:val="Strong"/>
          <w:b w:val="0"/>
          <w:sz w:val="26"/>
          <w:szCs w:val="26"/>
        </w:rPr>
        <w:t>. Hành tinh nào là gần Trái Đất nhất trong hệ Mặt Trời?</w:t>
      </w:r>
    </w:p>
    <w:p w14:paraId="6635E6B4" w14:textId="77777777" w:rsidR="006C4EC6" w:rsidRPr="00DD22AB" w:rsidRDefault="0022769E" w:rsidP="007457D4">
      <w:pPr>
        <w:pStyle w:val="Heading3"/>
        <w:spacing w:before="0"/>
        <w:rPr>
          <w:rFonts w:ascii="Times New Roman" w:hAnsi="Times New Roman" w:cs="Times New Roman"/>
          <w:color w:val="auto"/>
          <w:szCs w:val="26"/>
        </w:rPr>
      </w:pPr>
      <w:r>
        <w:rPr>
          <w:rStyle w:val="Strong"/>
          <w:rFonts w:ascii="Times New Roman" w:hAnsi="Times New Roman" w:cs="Times New Roman"/>
          <w:b/>
          <w:bCs/>
          <w:color w:val="auto"/>
          <w:szCs w:val="26"/>
        </w:rPr>
        <w:t>II</w:t>
      </w:r>
      <w:r w:rsidR="006C4EC6" w:rsidRPr="00DD22AB">
        <w:rPr>
          <w:rStyle w:val="Strong"/>
          <w:rFonts w:ascii="Times New Roman" w:hAnsi="Times New Roman" w:cs="Times New Roman"/>
          <w:b/>
          <w:bCs/>
          <w:color w:val="auto"/>
          <w:szCs w:val="26"/>
        </w:rPr>
        <w:t>. PHẦN TỰ LUẬN (3,0 điểm)</w:t>
      </w:r>
    </w:p>
    <w:p w14:paraId="3CE0625B" w14:textId="77777777" w:rsidR="00311E41" w:rsidRPr="003D1C34" w:rsidRDefault="00BE5477" w:rsidP="007457D4">
      <w:pPr>
        <w:pStyle w:val="NormalWeb"/>
        <w:spacing w:before="0" w:beforeAutospacing="0" w:after="0" w:afterAutospacing="0" w:line="276" w:lineRule="auto"/>
        <w:ind w:right="48"/>
        <w:jc w:val="both"/>
        <w:rPr>
          <w:bCs/>
          <w:color w:val="000000"/>
          <w:sz w:val="26"/>
          <w:szCs w:val="26"/>
        </w:rPr>
      </w:pPr>
      <w:r w:rsidRPr="00311E41">
        <w:rPr>
          <w:rStyle w:val="Strong"/>
          <w:sz w:val="26"/>
          <w:szCs w:val="26"/>
        </w:rPr>
        <w:t xml:space="preserve">Câu 1 </w:t>
      </w:r>
      <w:r w:rsidR="006C4EC6" w:rsidRPr="00311E41">
        <w:rPr>
          <w:rStyle w:val="Strong"/>
          <w:sz w:val="26"/>
          <w:szCs w:val="26"/>
        </w:rPr>
        <w:t>(1,5 điểm):</w:t>
      </w:r>
      <w:r w:rsidR="00311E41">
        <w:rPr>
          <w:rStyle w:val="Strong"/>
          <w:szCs w:val="26"/>
        </w:rPr>
        <w:t xml:space="preserve"> </w:t>
      </w:r>
      <w:r w:rsidR="00311E41" w:rsidRPr="003D1C34">
        <w:rPr>
          <w:bCs/>
          <w:color w:val="000000"/>
          <w:sz w:val="26"/>
          <w:szCs w:val="26"/>
        </w:rPr>
        <w:t>Trình bày một số nét cơ bản của Việt Nam cuối thời kì nguyên thủy?</w:t>
      </w:r>
    </w:p>
    <w:p w14:paraId="072A042B" w14:textId="77777777" w:rsidR="00311E41" w:rsidRDefault="00BE5477" w:rsidP="007457D4">
      <w:pPr>
        <w:spacing w:after="0"/>
        <w:jc w:val="both"/>
      </w:pPr>
      <w:r w:rsidRPr="0058003A">
        <w:rPr>
          <w:rStyle w:val="Strong"/>
          <w:szCs w:val="26"/>
        </w:rPr>
        <w:t xml:space="preserve">Câu 2 </w:t>
      </w:r>
      <w:r w:rsidR="006C4EC6" w:rsidRPr="0058003A">
        <w:rPr>
          <w:rStyle w:val="Strong"/>
          <w:szCs w:val="26"/>
        </w:rPr>
        <w:t xml:space="preserve">(1,5 điểm): </w:t>
      </w:r>
      <w:r w:rsidR="00311E41" w:rsidRPr="0058003A">
        <w:rPr>
          <w:rFonts w:cs="Times New Roman"/>
          <w:szCs w:val="26"/>
        </w:rPr>
        <w:t xml:space="preserve">Nêu đặc điểm của các dạng địa hình núi, cao nguyên, đồi và đồng bằng. </w:t>
      </w:r>
      <w:r w:rsidR="0017333D">
        <w:t>Hãy cho biết dạng địa hình chủ yếu ở nơi em đang sinh sống?</w:t>
      </w:r>
    </w:p>
    <w:p w14:paraId="32F4E30D" w14:textId="6E45E2F7" w:rsidR="007457D4" w:rsidRPr="007457D4" w:rsidRDefault="007457D4" w:rsidP="007457D4">
      <w:pPr>
        <w:spacing w:after="0"/>
        <w:jc w:val="center"/>
        <w:rPr>
          <w:rFonts w:cs="Times New Roman"/>
          <w:i/>
          <w:iCs/>
          <w:szCs w:val="26"/>
        </w:rPr>
      </w:pPr>
      <w:r w:rsidRPr="007457D4">
        <w:rPr>
          <w:i/>
          <w:iCs/>
        </w:rPr>
        <w:t>---------------Hết---------------</w:t>
      </w:r>
    </w:p>
    <w:p w14:paraId="5CCA2F36" w14:textId="77777777" w:rsidR="00A05A05" w:rsidRDefault="00A05A05" w:rsidP="00A05A05">
      <w:pPr>
        <w:rPr>
          <w:rFonts w:eastAsia="Times New Roman" w:cs="Times New Roman"/>
          <w:szCs w:val="26"/>
        </w:rPr>
      </w:pPr>
    </w:p>
    <w:p w14:paraId="3F44FEEA" w14:textId="77777777" w:rsidR="00A05A05" w:rsidRDefault="00A05A05" w:rsidP="00A05A05">
      <w:pPr>
        <w:rPr>
          <w:rFonts w:eastAsia="Times New Roman" w:cs="Times New Roman"/>
          <w:szCs w:val="26"/>
        </w:rPr>
      </w:pPr>
    </w:p>
    <w:p w14:paraId="38CEB1D0" w14:textId="77777777" w:rsidR="00A05A05" w:rsidRDefault="00A05A05" w:rsidP="00A05A05">
      <w:pPr>
        <w:rPr>
          <w:rFonts w:eastAsia="Times New Roman" w:cs="Times New Roman"/>
          <w:szCs w:val="26"/>
        </w:rPr>
      </w:pPr>
    </w:p>
    <w:p w14:paraId="23C2E37A" w14:textId="54F43CD6" w:rsidR="00A05A05" w:rsidRPr="009956B6" w:rsidRDefault="00A05A05" w:rsidP="00A05A05">
      <w:pPr>
        <w:rPr>
          <w:rFonts w:cs="Times New Roman"/>
          <w:color w:val="000000"/>
          <w:szCs w:val="26"/>
        </w:rPr>
      </w:pPr>
      <w:r w:rsidRPr="009956B6">
        <w:rPr>
          <w:rFonts w:cs="Times New Roman"/>
          <w:color w:val="000000"/>
          <w:szCs w:val="26"/>
        </w:rPr>
        <w:t>Họ và tên HS: ……………………… Lớp: … Số báo danh: ……. Phòng: …</w:t>
      </w:r>
    </w:p>
    <w:p w14:paraId="069D8B74" w14:textId="77777777" w:rsidR="00A05A05" w:rsidRDefault="00A05A05" w:rsidP="00A05A05">
      <w:pPr>
        <w:rPr>
          <w:rFonts w:cs="Times New Roman"/>
          <w:color w:val="000000"/>
          <w:szCs w:val="26"/>
        </w:rPr>
      </w:pPr>
      <w:r w:rsidRPr="009956B6">
        <w:rPr>
          <w:rFonts w:cs="Times New Roman"/>
          <w:color w:val="000000"/>
          <w:szCs w:val="26"/>
        </w:rPr>
        <w:t xml:space="preserve">Giám thị coi kiểm tra: ………………………………… Chữ </w:t>
      </w:r>
      <w:proofErr w:type="gramStart"/>
      <w:r w:rsidRPr="009956B6">
        <w:rPr>
          <w:rFonts w:cs="Times New Roman"/>
          <w:color w:val="000000"/>
          <w:szCs w:val="26"/>
        </w:rPr>
        <w:t>ký:…</w:t>
      </w:r>
      <w:proofErr w:type="gramEnd"/>
      <w:r w:rsidRPr="009956B6">
        <w:rPr>
          <w:rFonts w:cs="Times New Roman"/>
          <w:color w:val="000000"/>
          <w:szCs w:val="26"/>
        </w:rPr>
        <w:t>……………...</w:t>
      </w:r>
    </w:p>
    <w:p w14:paraId="64FB833B" w14:textId="77777777" w:rsidR="00A05A05" w:rsidRDefault="00A05A05" w:rsidP="00A05A05">
      <w:pPr>
        <w:rPr>
          <w:rFonts w:cs="Times New Roman"/>
          <w:color w:val="000000"/>
          <w:szCs w:val="26"/>
        </w:rPr>
      </w:pPr>
    </w:p>
    <w:p w14:paraId="71EEA78E" w14:textId="1FE66113" w:rsidR="00311E41" w:rsidRDefault="00311E41" w:rsidP="007457D4">
      <w:pPr>
        <w:spacing w:after="0"/>
        <w:rPr>
          <w:rFonts w:eastAsia="Times New Roman" w:cs="Times New Roman"/>
          <w:szCs w:val="26"/>
        </w:rPr>
      </w:pPr>
    </w:p>
    <w:p w14:paraId="43A8D848" w14:textId="77777777" w:rsidR="00A05A05" w:rsidRDefault="00A05A05" w:rsidP="007457D4">
      <w:pPr>
        <w:spacing w:after="0"/>
        <w:rPr>
          <w:rFonts w:eastAsia="Times New Roman" w:cs="Times New Roman"/>
          <w:szCs w:val="26"/>
        </w:rPr>
      </w:pPr>
    </w:p>
    <w:p w14:paraId="63B45AEE" w14:textId="77777777" w:rsidR="00A05A05" w:rsidRDefault="00A05A05" w:rsidP="007457D4">
      <w:pPr>
        <w:spacing w:after="0"/>
        <w:rPr>
          <w:rFonts w:eastAsia="Times New Roman" w:cs="Times New Roman"/>
          <w:szCs w:val="26"/>
        </w:rPr>
      </w:pPr>
    </w:p>
    <w:p w14:paraId="6B9EECCB" w14:textId="39512857" w:rsidR="00BE5477" w:rsidRPr="00DD22AB" w:rsidRDefault="00BE5477" w:rsidP="00F343AC">
      <w:pPr>
        <w:spacing w:after="0" w:line="240" w:lineRule="auto"/>
        <w:rPr>
          <w:rFonts w:eastAsia="Times New Roman" w:cs="Times New Roman"/>
          <w:szCs w:val="26"/>
        </w:rPr>
      </w:pPr>
    </w:p>
    <w:tbl>
      <w:tblPr>
        <w:tblpPr w:leftFromText="180" w:rightFromText="180" w:bottomFromText="160" w:vertAnchor="text" w:horzAnchor="page" w:tblpX="1263" w:tblpY="20"/>
        <w:tblW w:w="1020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5"/>
        <w:gridCol w:w="5886"/>
      </w:tblGrid>
      <w:tr w:rsidR="00643C56" w:rsidRPr="00DD22AB" w14:paraId="487B6743" w14:textId="77777777" w:rsidTr="00565EFC">
        <w:trPr>
          <w:trHeight w:val="696"/>
        </w:trPr>
        <w:tc>
          <w:tcPr>
            <w:tcW w:w="4315" w:type="dxa"/>
            <w:tcBorders>
              <w:top w:val="single" w:sz="4" w:space="0" w:color="auto"/>
              <w:left w:val="single" w:sz="4" w:space="0" w:color="auto"/>
              <w:bottom w:val="single" w:sz="4" w:space="0" w:color="auto"/>
              <w:right w:val="single" w:sz="4" w:space="0" w:color="auto"/>
            </w:tcBorders>
          </w:tcPr>
          <w:p w14:paraId="4AEF0B7A" w14:textId="77777777" w:rsidR="00643C56" w:rsidRPr="00DD22AB" w:rsidRDefault="00643C56" w:rsidP="00565EFC">
            <w:pPr>
              <w:spacing w:after="0" w:line="240" w:lineRule="auto"/>
              <w:jc w:val="center"/>
              <w:rPr>
                <w:rFonts w:cs="Times New Roman"/>
                <w:szCs w:val="26"/>
                <w:lang w:eastAsia="zh-CN"/>
              </w:rPr>
            </w:pPr>
            <w:r w:rsidRPr="00DD22AB">
              <w:rPr>
                <w:rFonts w:cs="Times New Roman"/>
                <w:szCs w:val="26"/>
                <w:lang w:eastAsia="zh-CN"/>
              </w:rPr>
              <w:lastRenderedPageBreak/>
              <w:t>ỦY BAN NHÂN DÂN</w:t>
            </w:r>
          </w:p>
          <w:p w14:paraId="4F98182B" w14:textId="77777777" w:rsidR="00643C56" w:rsidRPr="00DD22AB" w:rsidRDefault="00322545" w:rsidP="00565EFC">
            <w:pPr>
              <w:spacing w:after="0" w:line="240" w:lineRule="auto"/>
              <w:jc w:val="center"/>
              <w:rPr>
                <w:rFonts w:cs="Times New Roman"/>
                <w:b/>
                <w:bCs/>
                <w:szCs w:val="26"/>
              </w:rPr>
            </w:pPr>
            <w:r w:rsidRPr="00DD22AB">
              <w:rPr>
                <w:rFonts w:cs="Times New Roman"/>
                <w:noProof/>
                <w:szCs w:val="26"/>
              </w:rPr>
              <mc:AlternateContent>
                <mc:Choice Requires="wps">
                  <w:drawing>
                    <wp:anchor distT="0" distB="0" distL="0" distR="0" simplePos="0" relativeHeight="251663360" behindDoc="0" locked="0" layoutInCell="1" allowOverlap="1" wp14:anchorId="1BD985BA" wp14:editId="02EBE33A">
                      <wp:simplePos x="0" y="0"/>
                      <wp:positionH relativeFrom="column">
                        <wp:posOffset>715645</wp:posOffset>
                      </wp:positionH>
                      <wp:positionV relativeFrom="paragraph">
                        <wp:posOffset>541655</wp:posOffset>
                      </wp:positionV>
                      <wp:extent cx="1085850" cy="0"/>
                      <wp:effectExtent l="0" t="0" r="1905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957201" id="Straight Connector 8" o:spid="_x0000_s1026" style="position:absolute;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6.35pt,42.65pt" to="141.8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" strokeweight=".5pt">
                      <v:stroke joinstyle="miter"/>
                      <o:lock v:ext="edit" shapetype="f"/>
                    </v:line>
                  </w:pict>
                </mc:Fallback>
              </mc:AlternateContent>
            </w:r>
            <w:r w:rsidR="00643C56" w:rsidRPr="00DD22AB">
              <w:rPr>
                <w:rFonts w:cs="Times New Roman"/>
                <w:szCs w:val="26"/>
                <w:lang w:eastAsia="zh-CN"/>
              </w:rPr>
              <w:t xml:space="preserve"> PHƯỜNG PHÚ AN</w:t>
            </w:r>
            <w:r w:rsidR="00643C56" w:rsidRPr="00DD22AB">
              <w:rPr>
                <w:rFonts w:cs="Times New Roman"/>
                <w:szCs w:val="26"/>
                <w:lang w:eastAsia="zh-CN"/>
              </w:rPr>
              <w:br/>
            </w:r>
            <w:r w:rsidR="00643C56" w:rsidRPr="00DD22AB">
              <w:rPr>
                <w:rFonts w:cs="Times New Roman"/>
                <w:b/>
                <w:bCs/>
                <w:szCs w:val="26"/>
                <w:lang w:eastAsia="zh-CN"/>
              </w:rPr>
              <w:t>TRƯỜNG THCS HIỆP AN</w:t>
            </w:r>
          </w:p>
        </w:tc>
        <w:tc>
          <w:tcPr>
            <w:tcW w:w="5886" w:type="dxa"/>
            <w:tcBorders>
              <w:top w:val="single" w:sz="4" w:space="0" w:color="auto"/>
              <w:left w:val="single" w:sz="4" w:space="0" w:color="auto"/>
              <w:bottom w:val="single" w:sz="4" w:space="0" w:color="auto"/>
              <w:right w:val="single" w:sz="4" w:space="0" w:color="auto"/>
            </w:tcBorders>
          </w:tcPr>
          <w:p w14:paraId="37218FB9" w14:textId="77777777" w:rsidR="007457D4" w:rsidRDefault="00643C56" w:rsidP="00565EFC">
            <w:pPr>
              <w:spacing w:after="0" w:line="240" w:lineRule="auto"/>
              <w:jc w:val="center"/>
              <w:rPr>
                <w:rFonts w:cs="Times New Roman"/>
                <w:b/>
                <w:szCs w:val="26"/>
                <w:lang w:eastAsia="zh-CN"/>
              </w:rPr>
            </w:pPr>
            <w:r w:rsidRPr="00DD22AB">
              <w:rPr>
                <w:rFonts w:cs="Times New Roman"/>
                <w:b/>
                <w:szCs w:val="26"/>
                <w:lang w:val="sv-SE"/>
              </w:rPr>
              <w:t xml:space="preserve">HƯỚNG DẪN CHẤM </w:t>
            </w:r>
            <w:r w:rsidRPr="00DD22AB">
              <w:rPr>
                <w:rFonts w:cs="Times New Roman"/>
                <w:b/>
                <w:szCs w:val="26"/>
                <w:lang w:eastAsia="zh-CN"/>
              </w:rPr>
              <w:t>KIỂ</w:t>
            </w:r>
            <w:r w:rsidR="0004467C">
              <w:rPr>
                <w:rFonts w:cs="Times New Roman"/>
                <w:b/>
                <w:szCs w:val="26"/>
                <w:lang w:eastAsia="zh-CN"/>
              </w:rPr>
              <w:t xml:space="preserve">M TRA </w:t>
            </w:r>
          </w:p>
          <w:p w14:paraId="18E40317" w14:textId="6AF79525" w:rsidR="00643C56" w:rsidRPr="00DD22AB" w:rsidRDefault="0004467C" w:rsidP="00565EFC">
            <w:pPr>
              <w:spacing w:after="0" w:line="240" w:lineRule="auto"/>
              <w:jc w:val="center"/>
              <w:rPr>
                <w:rFonts w:cs="Times New Roman"/>
                <w:b/>
                <w:szCs w:val="26"/>
                <w:lang w:eastAsia="zh-CN"/>
              </w:rPr>
            </w:pPr>
            <w:r>
              <w:rPr>
                <w:rFonts w:cs="Times New Roman"/>
                <w:b/>
                <w:szCs w:val="26"/>
                <w:lang w:eastAsia="zh-CN"/>
              </w:rPr>
              <w:t xml:space="preserve">CUỐI </w:t>
            </w:r>
            <w:r w:rsidR="00643C56" w:rsidRPr="00DD22AB">
              <w:rPr>
                <w:rFonts w:cs="Times New Roman"/>
                <w:b/>
                <w:szCs w:val="26"/>
                <w:lang w:eastAsia="zh-CN"/>
              </w:rPr>
              <w:t>HỌC</w:t>
            </w:r>
            <w:r w:rsidR="007457D4">
              <w:rPr>
                <w:rFonts w:cs="Times New Roman"/>
                <w:b/>
                <w:szCs w:val="26"/>
                <w:lang w:eastAsia="zh-CN"/>
              </w:rPr>
              <w:t xml:space="preserve"> </w:t>
            </w:r>
            <w:r w:rsidR="00643C56" w:rsidRPr="00DD22AB">
              <w:rPr>
                <w:rFonts w:cs="Times New Roman"/>
                <w:b/>
                <w:szCs w:val="26"/>
                <w:lang w:eastAsia="zh-CN"/>
              </w:rPr>
              <w:t>KỲ I</w:t>
            </w:r>
          </w:p>
          <w:p w14:paraId="7E57382F" w14:textId="0876CB66" w:rsidR="00643C56" w:rsidRPr="00DD22AB" w:rsidRDefault="00643C56" w:rsidP="00565EFC">
            <w:pPr>
              <w:spacing w:after="0" w:line="240" w:lineRule="auto"/>
              <w:jc w:val="center"/>
              <w:rPr>
                <w:rFonts w:cs="Times New Roman"/>
                <w:b/>
                <w:szCs w:val="26"/>
                <w:lang w:eastAsia="zh-CN"/>
              </w:rPr>
            </w:pPr>
            <w:r w:rsidRPr="00DD22AB">
              <w:rPr>
                <w:rFonts w:cs="Times New Roman"/>
                <w:b/>
                <w:szCs w:val="26"/>
                <w:lang w:eastAsia="zh-CN"/>
              </w:rPr>
              <w:t>NĂM HỌC 2025-2026</w:t>
            </w:r>
            <w:r w:rsidRPr="00DD22AB">
              <w:rPr>
                <w:rFonts w:cs="Times New Roman"/>
                <w:b/>
                <w:szCs w:val="26"/>
                <w:lang w:eastAsia="zh-CN"/>
              </w:rPr>
              <w:br/>
              <w:t>Môn:</w:t>
            </w:r>
            <w:r w:rsidRPr="00DD22AB">
              <w:rPr>
                <w:rFonts w:cs="Times New Roman"/>
                <w:b/>
                <w:bCs/>
                <w:iCs/>
                <w:szCs w:val="26"/>
              </w:rPr>
              <w:t xml:space="preserve"> </w:t>
            </w:r>
            <w:r w:rsidRPr="00DD22AB">
              <w:rPr>
                <w:rFonts w:cs="Times New Roman"/>
                <w:b/>
                <w:bCs/>
                <w:iCs/>
                <w:szCs w:val="26"/>
                <w:lang w:eastAsia="zh-CN"/>
              </w:rPr>
              <w:t>Lịch sử- Địa Lí 6</w:t>
            </w:r>
            <w:r w:rsidR="007457D4">
              <w:rPr>
                <w:rFonts w:cs="Times New Roman"/>
                <w:b/>
                <w:bCs/>
                <w:iCs/>
                <w:szCs w:val="26"/>
                <w:lang w:eastAsia="zh-CN"/>
              </w:rPr>
              <w:t xml:space="preserve"> </w:t>
            </w:r>
          </w:p>
          <w:p w14:paraId="4719EBE4" w14:textId="0A2109EE" w:rsidR="00643C56" w:rsidRPr="007457D4" w:rsidRDefault="00643C56" w:rsidP="00565EFC">
            <w:pPr>
              <w:spacing w:after="0" w:line="240" w:lineRule="auto"/>
              <w:jc w:val="center"/>
              <w:rPr>
                <w:rFonts w:cs="Times New Roman"/>
                <w:b/>
                <w:szCs w:val="26"/>
                <w:lang w:val="it-IT"/>
              </w:rPr>
            </w:pPr>
            <w:r w:rsidRPr="00DD22AB">
              <w:rPr>
                <w:rFonts w:cs="Times New Roman"/>
                <w:b/>
                <w:szCs w:val="26"/>
                <w:lang w:val="it-IT"/>
              </w:rPr>
              <w:t>Thời gian làm bài: 60 phút</w:t>
            </w:r>
          </w:p>
        </w:tc>
      </w:tr>
    </w:tbl>
    <w:tbl>
      <w:tblPr>
        <w:tblW w:w="10308" w:type="dxa"/>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679"/>
        <w:gridCol w:w="7574"/>
        <w:gridCol w:w="1260"/>
      </w:tblGrid>
      <w:tr w:rsidR="00643C56" w:rsidRPr="00DD22AB" w14:paraId="512F59E6" w14:textId="77777777" w:rsidTr="00F8503A">
        <w:tc>
          <w:tcPr>
            <w:tcW w:w="795" w:type="dxa"/>
            <w:tcBorders>
              <w:top w:val="single" w:sz="4" w:space="0" w:color="auto"/>
              <w:left w:val="single" w:sz="4" w:space="0" w:color="auto"/>
              <w:bottom w:val="single" w:sz="4" w:space="0" w:color="auto"/>
              <w:right w:val="single" w:sz="4" w:space="0" w:color="auto"/>
            </w:tcBorders>
          </w:tcPr>
          <w:p w14:paraId="41356296" w14:textId="77777777" w:rsidR="00643C56" w:rsidRPr="00DD22AB" w:rsidRDefault="00643C56" w:rsidP="00F343AC">
            <w:pPr>
              <w:spacing w:after="0" w:line="240" w:lineRule="auto"/>
              <w:jc w:val="both"/>
              <w:rPr>
                <w:rFonts w:cs="Times New Roman"/>
                <w:b/>
                <w:bCs/>
                <w:color w:val="000000"/>
                <w:szCs w:val="26"/>
              </w:rPr>
            </w:pPr>
            <w:r w:rsidRPr="00DD22AB">
              <w:rPr>
                <w:rFonts w:cs="Times New Roman"/>
                <w:b/>
                <w:bCs/>
                <w:color w:val="000000"/>
                <w:szCs w:val="26"/>
              </w:rPr>
              <w:t>Phần</w:t>
            </w:r>
          </w:p>
        </w:tc>
        <w:tc>
          <w:tcPr>
            <w:tcW w:w="679" w:type="dxa"/>
            <w:tcBorders>
              <w:top w:val="single" w:sz="4" w:space="0" w:color="auto"/>
              <w:left w:val="single" w:sz="4" w:space="0" w:color="auto"/>
              <w:bottom w:val="single" w:sz="4" w:space="0" w:color="auto"/>
              <w:right w:val="single" w:sz="4" w:space="0" w:color="auto"/>
            </w:tcBorders>
          </w:tcPr>
          <w:p w14:paraId="3813E7E3" w14:textId="77777777" w:rsidR="00643C56" w:rsidRPr="00DD22AB" w:rsidRDefault="00643C56" w:rsidP="00F343AC">
            <w:pPr>
              <w:spacing w:after="0" w:line="240" w:lineRule="auto"/>
              <w:jc w:val="both"/>
              <w:rPr>
                <w:rFonts w:eastAsia="SimSun" w:cs="Times New Roman"/>
                <w:b/>
                <w:bCs/>
                <w:color w:val="000000"/>
                <w:szCs w:val="26"/>
              </w:rPr>
            </w:pPr>
            <w:r w:rsidRPr="00DD22AB">
              <w:rPr>
                <w:rFonts w:cs="Times New Roman"/>
                <w:b/>
                <w:bCs/>
                <w:color w:val="000000"/>
                <w:szCs w:val="26"/>
              </w:rPr>
              <w:t xml:space="preserve">Câu </w:t>
            </w:r>
          </w:p>
        </w:tc>
        <w:tc>
          <w:tcPr>
            <w:tcW w:w="7574" w:type="dxa"/>
            <w:tcBorders>
              <w:top w:val="single" w:sz="4" w:space="0" w:color="auto"/>
              <w:left w:val="single" w:sz="4" w:space="0" w:color="auto"/>
              <w:bottom w:val="single" w:sz="4" w:space="0" w:color="auto"/>
              <w:right w:val="single" w:sz="4" w:space="0" w:color="auto"/>
            </w:tcBorders>
          </w:tcPr>
          <w:p w14:paraId="6EB3CFAC" w14:textId="77777777" w:rsidR="00643C56" w:rsidRPr="00DD22AB" w:rsidRDefault="00643C56" w:rsidP="00F343AC">
            <w:pPr>
              <w:spacing w:after="0" w:line="240" w:lineRule="auto"/>
              <w:ind w:left="720"/>
              <w:jc w:val="both"/>
              <w:rPr>
                <w:rFonts w:cs="Times New Roman"/>
                <w:bCs/>
                <w:color w:val="000000"/>
                <w:szCs w:val="26"/>
              </w:rPr>
            </w:pPr>
            <w:r w:rsidRPr="00DD22AB">
              <w:rPr>
                <w:rFonts w:cs="Times New Roman"/>
                <w:b/>
                <w:bCs/>
                <w:iCs/>
                <w:szCs w:val="26"/>
              </w:rPr>
              <w:t>Hướng dẫn chấm</w:t>
            </w:r>
          </w:p>
        </w:tc>
        <w:tc>
          <w:tcPr>
            <w:tcW w:w="1260" w:type="dxa"/>
            <w:tcBorders>
              <w:top w:val="single" w:sz="4" w:space="0" w:color="auto"/>
              <w:left w:val="single" w:sz="4" w:space="0" w:color="auto"/>
              <w:bottom w:val="single" w:sz="4" w:space="0" w:color="auto"/>
              <w:right w:val="single" w:sz="4" w:space="0" w:color="auto"/>
            </w:tcBorders>
          </w:tcPr>
          <w:p w14:paraId="0332DC05" w14:textId="77777777" w:rsidR="00643C56" w:rsidRPr="00DD22AB" w:rsidRDefault="00643C56" w:rsidP="00F343AC">
            <w:pPr>
              <w:spacing w:after="0" w:line="240" w:lineRule="auto"/>
              <w:rPr>
                <w:rFonts w:cs="Times New Roman"/>
                <w:b/>
                <w:bCs/>
                <w:iCs/>
                <w:szCs w:val="26"/>
              </w:rPr>
            </w:pPr>
            <w:r w:rsidRPr="00DD22AB">
              <w:rPr>
                <w:rFonts w:cs="Times New Roman"/>
                <w:b/>
                <w:bCs/>
                <w:iCs/>
                <w:szCs w:val="26"/>
              </w:rPr>
              <w:t>Điểm</w:t>
            </w:r>
          </w:p>
        </w:tc>
      </w:tr>
      <w:tr w:rsidR="00643C56" w:rsidRPr="00DD22AB" w14:paraId="37ED9E6D" w14:textId="77777777" w:rsidTr="00F8503A">
        <w:tc>
          <w:tcPr>
            <w:tcW w:w="795" w:type="dxa"/>
            <w:tcBorders>
              <w:top w:val="single" w:sz="4" w:space="0" w:color="auto"/>
              <w:left w:val="single" w:sz="4" w:space="0" w:color="auto"/>
              <w:bottom w:val="single" w:sz="4" w:space="0" w:color="auto"/>
              <w:right w:val="single" w:sz="4" w:space="0" w:color="auto"/>
            </w:tcBorders>
          </w:tcPr>
          <w:p w14:paraId="20989B3C" w14:textId="581AB218" w:rsidR="00643C56" w:rsidRPr="00DD22AB" w:rsidRDefault="007457D4" w:rsidP="00F343AC">
            <w:pPr>
              <w:spacing w:after="0" w:line="240" w:lineRule="auto"/>
              <w:jc w:val="both"/>
              <w:rPr>
                <w:rFonts w:cs="Times New Roman"/>
                <w:b/>
                <w:bCs/>
                <w:color w:val="000000"/>
                <w:szCs w:val="26"/>
              </w:rPr>
            </w:pPr>
            <w:r>
              <w:rPr>
                <w:rFonts w:cs="Times New Roman"/>
                <w:b/>
                <w:bCs/>
                <w:color w:val="000000"/>
                <w:szCs w:val="26"/>
              </w:rPr>
              <w:t>I</w:t>
            </w:r>
          </w:p>
        </w:tc>
        <w:tc>
          <w:tcPr>
            <w:tcW w:w="679" w:type="dxa"/>
            <w:tcBorders>
              <w:top w:val="single" w:sz="4" w:space="0" w:color="auto"/>
              <w:left w:val="single" w:sz="4" w:space="0" w:color="auto"/>
              <w:bottom w:val="single" w:sz="4" w:space="0" w:color="auto"/>
              <w:right w:val="single" w:sz="4" w:space="0" w:color="auto"/>
            </w:tcBorders>
          </w:tcPr>
          <w:p w14:paraId="19880CA3" w14:textId="77777777" w:rsidR="00643C56" w:rsidRPr="00DD22AB" w:rsidRDefault="00643C56" w:rsidP="00F343AC">
            <w:pPr>
              <w:spacing w:after="0" w:line="240" w:lineRule="auto"/>
              <w:jc w:val="both"/>
              <w:rPr>
                <w:rFonts w:cs="Times New Roman"/>
                <w:b/>
                <w:bCs/>
                <w:color w:val="000000"/>
                <w:szCs w:val="26"/>
              </w:rPr>
            </w:pPr>
          </w:p>
        </w:tc>
        <w:tc>
          <w:tcPr>
            <w:tcW w:w="7574" w:type="dxa"/>
            <w:tcBorders>
              <w:top w:val="single" w:sz="4" w:space="0" w:color="auto"/>
              <w:left w:val="single" w:sz="4" w:space="0" w:color="auto"/>
              <w:bottom w:val="single" w:sz="4" w:space="0" w:color="auto"/>
              <w:right w:val="single" w:sz="4" w:space="0" w:color="auto"/>
            </w:tcBorders>
          </w:tcPr>
          <w:p w14:paraId="135999C4" w14:textId="77777777" w:rsidR="00643C56" w:rsidRPr="00DD22AB" w:rsidRDefault="00643C56" w:rsidP="00F343AC">
            <w:pPr>
              <w:spacing w:after="0" w:line="240" w:lineRule="auto"/>
              <w:ind w:left="720"/>
              <w:jc w:val="both"/>
              <w:rPr>
                <w:rFonts w:cs="Times New Roman"/>
                <w:b/>
                <w:bCs/>
                <w:color w:val="000000"/>
                <w:szCs w:val="26"/>
              </w:rPr>
            </w:pPr>
            <w:r w:rsidRPr="00DD22AB">
              <w:rPr>
                <w:rFonts w:cs="Times New Roman"/>
                <w:b/>
                <w:bCs/>
                <w:color w:val="000000"/>
                <w:szCs w:val="26"/>
              </w:rPr>
              <w:t>TRẮC NGHIỆM</w:t>
            </w:r>
          </w:p>
        </w:tc>
        <w:tc>
          <w:tcPr>
            <w:tcW w:w="1260" w:type="dxa"/>
            <w:tcBorders>
              <w:top w:val="single" w:sz="4" w:space="0" w:color="auto"/>
              <w:left w:val="single" w:sz="4" w:space="0" w:color="auto"/>
              <w:bottom w:val="single" w:sz="4" w:space="0" w:color="auto"/>
              <w:right w:val="single" w:sz="4" w:space="0" w:color="auto"/>
            </w:tcBorders>
          </w:tcPr>
          <w:p w14:paraId="6F6CB1CB" w14:textId="77777777" w:rsidR="00643C56" w:rsidRPr="00DD22AB" w:rsidRDefault="003947A5" w:rsidP="00F343AC">
            <w:pPr>
              <w:spacing w:after="0" w:line="240" w:lineRule="auto"/>
              <w:jc w:val="both"/>
              <w:rPr>
                <w:rFonts w:cs="Times New Roman"/>
                <w:b/>
                <w:szCs w:val="26"/>
                <w:lang w:val="sv-SE"/>
              </w:rPr>
            </w:pPr>
            <w:r w:rsidRPr="00DD22AB">
              <w:rPr>
                <w:rFonts w:cs="Times New Roman"/>
                <w:b/>
                <w:szCs w:val="26"/>
                <w:lang w:val="sv-SE"/>
              </w:rPr>
              <w:t>7</w:t>
            </w:r>
            <w:r w:rsidR="00643C56" w:rsidRPr="00DD22AB">
              <w:rPr>
                <w:rFonts w:cs="Times New Roman"/>
                <w:b/>
                <w:szCs w:val="26"/>
                <w:lang w:val="sv-SE"/>
              </w:rPr>
              <w:t>,0</w:t>
            </w:r>
          </w:p>
        </w:tc>
      </w:tr>
      <w:tr w:rsidR="00643C56" w:rsidRPr="00DD22AB" w14:paraId="3219DCBF" w14:textId="77777777" w:rsidTr="00F8503A">
        <w:tc>
          <w:tcPr>
            <w:tcW w:w="795" w:type="dxa"/>
            <w:tcBorders>
              <w:top w:val="single" w:sz="4" w:space="0" w:color="auto"/>
              <w:left w:val="single" w:sz="4" w:space="0" w:color="auto"/>
              <w:bottom w:val="single" w:sz="4" w:space="0" w:color="auto"/>
              <w:right w:val="single" w:sz="4" w:space="0" w:color="auto"/>
            </w:tcBorders>
          </w:tcPr>
          <w:p w14:paraId="31E381CF" w14:textId="5650F3D3" w:rsidR="00643C56" w:rsidRPr="00DD22AB" w:rsidRDefault="00643C56" w:rsidP="00F343AC">
            <w:pPr>
              <w:spacing w:after="0" w:line="240" w:lineRule="auto"/>
              <w:jc w:val="both"/>
              <w:rPr>
                <w:rFonts w:cs="Times New Roman"/>
                <w:b/>
                <w:bCs/>
                <w:color w:val="000000"/>
                <w:szCs w:val="26"/>
              </w:rPr>
            </w:pPr>
          </w:p>
        </w:tc>
        <w:tc>
          <w:tcPr>
            <w:tcW w:w="9513" w:type="dxa"/>
            <w:gridSpan w:val="3"/>
            <w:tcBorders>
              <w:top w:val="single" w:sz="4" w:space="0" w:color="auto"/>
              <w:left w:val="single" w:sz="4" w:space="0" w:color="auto"/>
              <w:bottom w:val="single" w:sz="4" w:space="0" w:color="auto"/>
              <w:right w:val="single" w:sz="4" w:space="0" w:color="auto"/>
            </w:tcBorders>
          </w:tcPr>
          <w:p w14:paraId="7FF79D3D" w14:textId="0CB50E95" w:rsidR="00F74A30" w:rsidRPr="00F74A30" w:rsidRDefault="007457D4" w:rsidP="00F343AC">
            <w:pPr>
              <w:spacing w:after="0" w:line="240" w:lineRule="auto"/>
              <w:jc w:val="both"/>
              <w:rPr>
                <w:rFonts w:cs="Times New Roman"/>
                <w:b/>
                <w:bCs/>
                <w:color w:val="000000"/>
                <w:szCs w:val="26"/>
              </w:rPr>
            </w:pPr>
            <w:r>
              <w:rPr>
                <w:rFonts w:cs="Times New Roman"/>
                <w:b/>
                <w:bCs/>
                <w:color w:val="000000"/>
                <w:szCs w:val="26"/>
              </w:rPr>
              <w:t>a</w:t>
            </w:r>
            <w:r w:rsidR="00213540">
              <w:rPr>
                <w:rFonts w:cs="Times New Roman"/>
                <w:b/>
                <w:bCs/>
                <w:color w:val="000000"/>
                <w:szCs w:val="26"/>
              </w:rPr>
              <w:t xml:space="preserve">. </w:t>
            </w:r>
            <w:r w:rsidR="00F74A30" w:rsidRPr="00F74A30">
              <w:rPr>
                <w:rFonts w:cs="Times New Roman"/>
                <w:b/>
                <w:bCs/>
                <w:color w:val="000000"/>
                <w:szCs w:val="26"/>
              </w:rPr>
              <w:t>Câu trắc nghiệm nhiều đáp án:</w:t>
            </w:r>
          </w:p>
          <w:p w14:paraId="59583275" w14:textId="77777777" w:rsidR="00643C56" w:rsidRPr="00DD22AB" w:rsidRDefault="00643C56" w:rsidP="00F343AC">
            <w:pPr>
              <w:spacing w:after="0" w:line="240" w:lineRule="auto"/>
              <w:ind w:left="720"/>
              <w:jc w:val="both"/>
              <w:rPr>
                <w:rFonts w:cs="Times New Roman"/>
                <w:bCs/>
                <w:color w:val="000000"/>
                <w:szCs w:val="26"/>
              </w:rPr>
            </w:pPr>
            <w:r w:rsidRPr="00DD22AB">
              <w:rPr>
                <w:rFonts w:cs="Times New Roman"/>
                <w:bCs/>
                <w:color w:val="000000"/>
                <w:szCs w:val="26"/>
              </w:rPr>
              <w:t>Mỗi câu chọn đúng được 0.25 điểm</w:t>
            </w:r>
          </w:p>
          <w:tbl>
            <w:tblPr>
              <w:tblStyle w:val="TableGrid"/>
              <w:tblW w:w="5672" w:type="dxa"/>
              <w:jc w:val="center"/>
              <w:tblLook w:val="04A0" w:firstRow="1" w:lastRow="0" w:firstColumn="1" w:lastColumn="0" w:noHBand="0" w:noVBand="1"/>
            </w:tblPr>
            <w:tblGrid>
              <w:gridCol w:w="650"/>
              <w:gridCol w:w="404"/>
              <w:gridCol w:w="404"/>
              <w:gridCol w:w="404"/>
              <w:gridCol w:w="390"/>
              <w:gridCol w:w="404"/>
              <w:gridCol w:w="404"/>
              <w:gridCol w:w="390"/>
              <w:gridCol w:w="404"/>
              <w:gridCol w:w="390"/>
              <w:gridCol w:w="476"/>
              <w:gridCol w:w="476"/>
              <w:gridCol w:w="476"/>
            </w:tblGrid>
            <w:tr w:rsidR="005065DA" w:rsidRPr="00DD22AB" w14:paraId="66182127" w14:textId="77777777" w:rsidTr="005065DA">
              <w:trPr>
                <w:trHeight w:val="332"/>
                <w:jc w:val="center"/>
              </w:trPr>
              <w:tc>
                <w:tcPr>
                  <w:tcW w:w="650" w:type="dxa"/>
                </w:tcPr>
                <w:p w14:paraId="279491BD" w14:textId="77777777" w:rsidR="005065DA" w:rsidRPr="00DD22AB" w:rsidRDefault="005065DA" w:rsidP="00F343AC">
                  <w:pPr>
                    <w:rPr>
                      <w:rFonts w:cs="Times New Roman"/>
                      <w:szCs w:val="26"/>
                    </w:rPr>
                  </w:pPr>
                  <w:r w:rsidRPr="00DD22AB">
                    <w:rPr>
                      <w:rFonts w:cs="Times New Roman"/>
                      <w:szCs w:val="26"/>
                    </w:rPr>
                    <w:t>Câu</w:t>
                  </w:r>
                </w:p>
              </w:tc>
              <w:tc>
                <w:tcPr>
                  <w:tcW w:w="404" w:type="dxa"/>
                </w:tcPr>
                <w:p w14:paraId="09A7D455" w14:textId="77777777" w:rsidR="005065DA" w:rsidRPr="00DD22AB" w:rsidRDefault="005065DA" w:rsidP="00F343AC">
                  <w:pPr>
                    <w:rPr>
                      <w:rFonts w:cs="Times New Roman"/>
                      <w:szCs w:val="26"/>
                    </w:rPr>
                  </w:pPr>
                  <w:r w:rsidRPr="00DD22AB">
                    <w:rPr>
                      <w:rFonts w:cs="Times New Roman"/>
                      <w:szCs w:val="26"/>
                    </w:rPr>
                    <w:t>1</w:t>
                  </w:r>
                </w:p>
              </w:tc>
              <w:tc>
                <w:tcPr>
                  <w:tcW w:w="404" w:type="dxa"/>
                </w:tcPr>
                <w:p w14:paraId="06897E19" w14:textId="77777777" w:rsidR="005065DA" w:rsidRPr="00DD22AB" w:rsidRDefault="005065DA" w:rsidP="00F343AC">
                  <w:pPr>
                    <w:rPr>
                      <w:rFonts w:cs="Times New Roman"/>
                      <w:szCs w:val="26"/>
                    </w:rPr>
                  </w:pPr>
                  <w:r w:rsidRPr="00DD22AB">
                    <w:rPr>
                      <w:rFonts w:cs="Times New Roman"/>
                      <w:szCs w:val="26"/>
                    </w:rPr>
                    <w:t>2</w:t>
                  </w:r>
                </w:p>
              </w:tc>
              <w:tc>
                <w:tcPr>
                  <w:tcW w:w="404" w:type="dxa"/>
                </w:tcPr>
                <w:p w14:paraId="63B747EB" w14:textId="77777777" w:rsidR="005065DA" w:rsidRPr="00DD22AB" w:rsidRDefault="005065DA" w:rsidP="00F343AC">
                  <w:pPr>
                    <w:rPr>
                      <w:rFonts w:cs="Times New Roman"/>
                      <w:szCs w:val="26"/>
                    </w:rPr>
                  </w:pPr>
                  <w:r w:rsidRPr="00DD22AB">
                    <w:rPr>
                      <w:rFonts w:cs="Times New Roman"/>
                      <w:szCs w:val="26"/>
                    </w:rPr>
                    <w:t>3</w:t>
                  </w:r>
                </w:p>
              </w:tc>
              <w:tc>
                <w:tcPr>
                  <w:tcW w:w="390" w:type="dxa"/>
                </w:tcPr>
                <w:p w14:paraId="094EDD1D" w14:textId="77777777" w:rsidR="005065DA" w:rsidRPr="00DD22AB" w:rsidRDefault="005065DA" w:rsidP="00F343AC">
                  <w:pPr>
                    <w:rPr>
                      <w:rFonts w:cs="Times New Roman"/>
                      <w:szCs w:val="26"/>
                    </w:rPr>
                  </w:pPr>
                  <w:r w:rsidRPr="00DD22AB">
                    <w:rPr>
                      <w:rFonts w:cs="Times New Roman"/>
                      <w:szCs w:val="26"/>
                    </w:rPr>
                    <w:t>4</w:t>
                  </w:r>
                </w:p>
              </w:tc>
              <w:tc>
                <w:tcPr>
                  <w:tcW w:w="404" w:type="dxa"/>
                </w:tcPr>
                <w:p w14:paraId="318553BD" w14:textId="77777777" w:rsidR="005065DA" w:rsidRPr="00DD22AB" w:rsidRDefault="005065DA" w:rsidP="00F343AC">
                  <w:pPr>
                    <w:rPr>
                      <w:rFonts w:cs="Times New Roman"/>
                      <w:szCs w:val="26"/>
                    </w:rPr>
                  </w:pPr>
                  <w:r w:rsidRPr="00DD22AB">
                    <w:rPr>
                      <w:rFonts w:cs="Times New Roman"/>
                      <w:szCs w:val="26"/>
                    </w:rPr>
                    <w:t>5</w:t>
                  </w:r>
                </w:p>
              </w:tc>
              <w:tc>
                <w:tcPr>
                  <w:tcW w:w="404" w:type="dxa"/>
                </w:tcPr>
                <w:p w14:paraId="62EA47F5" w14:textId="77777777" w:rsidR="005065DA" w:rsidRPr="00DD22AB" w:rsidRDefault="005065DA" w:rsidP="00F343AC">
                  <w:pPr>
                    <w:rPr>
                      <w:rFonts w:cs="Times New Roman"/>
                      <w:szCs w:val="26"/>
                    </w:rPr>
                  </w:pPr>
                  <w:r w:rsidRPr="00DD22AB">
                    <w:rPr>
                      <w:rFonts w:cs="Times New Roman"/>
                      <w:szCs w:val="26"/>
                    </w:rPr>
                    <w:t>6</w:t>
                  </w:r>
                </w:p>
              </w:tc>
              <w:tc>
                <w:tcPr>
                  <w:tcW w:w="390" w:type="dxa"/>
                </w:tcPr>
                <w:p w14:paraId="50D77B16" w14:textId="77777777" w:rsidR="005065DA" w:rsidRPr="00DD22AB" w:rsidRDefault="005065DA" w:rsidP="00F343AC">
                  <w:pPr>
                    <w:rPr>
                      <w:rFonts w:cs="Times New Roman"/>
                      <w:szCs w:val="26"/>
                    </w:rPr>
                  </w:pPr>
                  <w:r w:rsidRPr="00DD22AB">
                    <w:rPr>
                      <w:rFonts w:cs="Times New Roman"/>
                      <w:szCs w:val="26"/>
                    </w:rPr>
                    <w:t>7</w:t>
                  </w:r>
                </w:p>
              </w:tc>
              <w:tc>
                <w:tcPr>
                  <w:tcW w:w="404" w:type="dxa"/>
                </w:tcPr>
                <w:p w14:paraId="7599E935" w14:textId="77777777" w:rsidR="005065DA" w:rsidRPr="00DD22AB" w:rsidRDefault="005065DA" w:rsidP="00F343AC">
                  <w:pPr>
                    <w:rPr>
                      <w:rFonts w:cs="Times New Roman"/>
                      <w:szCs w:val="26"/>
                    </w:rPr>
                  </w:pPr>
                  <w:r w:rsidRPr="00DD22AB">
                    <w:rPr>
                      <w:rFonts w:cs="Times New Roman"/>
                      <w:szCs w:val="26"/>
                    </w:rPr>
                    <w:t>8</w:t>
                  </w:r>
                </w:p>
              </w:tc>
              <w:tc>
                <w:tcPr>
                  <w:tcW w:w="390" w:type="dxa"/>
                </w:tcPr>
                <w:p w14:paraId="2C949DE0" w14:textId="77777777" w:rsidR="005065DA" w:rsidRPr="00DD22AB" w:rsidRDefault="005065DA" w:rsidP="00F343AC">
                  <w:pPr>
                    <w:rPr>
                      <w:rFonts w:cs="Times New Roman"/>
                      <w:szCs w:val="26"/>
                    </w:rPr>
                  </w:pPr>
                  <w:r w:rsidRPr="00DD22AB">
                    <w:rPr>
                      <w:rFonts w:cs="Times New Roman"/>
                      <w:szCs w:val="26"/>
                    </w:rPr>
                    <w:t>9</w:t>
                  </w:r>
                </w:p>
              </w:tc>
              <w:tc>
                <w:tcPr>
                  <w:tcW w:w="476" w:type="dxa"/>
                </w:tcPr>
                <w:p w14:paraId="5C796B85" w14:textId="77777777" w:rsidR="005065DA" w:rsidRPr="00DD22AB" w:rsidRDefault="005065DA" w:rsidP="00F343AC">
                  <w:pPr>
                    <w:rPr>
                      <w:rFonts w:cs="Times New Roman"/>
                      <w:szCs w:val="26"/>
                    </w:rPr>
                  </w:pPr>
                  <w:r w:rsidRPr="00DD22AB">
                    <w:rPr>
                      <w:rFonts w:cs="Times New Roman"/>
                      <w:szCs w:val="26"/>
                    </w:rPr>
                    <w:t>10</w:t>
                  </w:r>
                </w:p>
              </w:tc>
              <w:tc>
                <w:tcPr>
                  <w:tcW w:w="476" w:type="dxa"/>
                </w:tcPr>
                <w:p w14:paraId="391EC2A8" w14:textId="77777777" w:rsidR="005065DA" w:rsidRPr="00DD22AB" w:rsidRDefault="005065DA" w:rsidP="00F343AC">
                  <w:pPr>
                    <w:rPr>
                      <w:rFonts w:cs="Times New Roman"/>
                      <w:szCs w:val="26"/>
                    </w:rPr>
                  </w:pPr>
                  <w:r w:rsidRPr="00DD22AB">
                    <w:rPr>
                      <w:rFonts w:cs="Times New Roman"/>
                      <w:szCs w:val="26"/>
                    </w:rPr>
                    <w:t>11</w:t>
                  </w:r>
                </w:p>
              </w:tc>
              <w:tc>
                <w:tcPr>
                  <w:tcW w:w="476" w:type="dxa"/>
                </w:tcPr>
                <w:p w14:paraId="6C1E6BBD" w14:textId="77777777" w:rsidR="005065DA" w:rsidRPr="00DD22AB" w:rsidRDefault="005065DA" w:rsidP="00F343AC">
                  <w:pPr>
                    <w:rPr>
                      <w:rFonts w:cs="Times New Roman"/>
                      <w:szCs w:val="26"/>
                    </w:rPr>
                  </w:pPr>
                  <w:r w:rsidRPr="00DD22AB">
                    <w:rPr>
                      <w:rFonts w:cs="Times New Roman"/>
                      <w:szCs w:val="26"/>
                    </w:rPr>
                    <w:t>12</w:t>
                  </w:r>
                </w:p>
              </w:tc>
            </w:tr>
            <w:tr w:rsidR="005065DA" w:rsidRPr="00DD22AB" w14:paraId="08770B97" w14:textId="77777777" w:rsidTr="005065DA">
              <w:trPr>
                <w:trHeight w:val="665"/>
                <w:jc w:val="center"/>
              </w:trPr>
              <w:tc>
                <w:tcPr>
                  <w:tcW w:w="650" w:type="dxa"/>
                </w:tcPr>
                <w:p w14:paraId="46BCB9CC" w14:textId="77777777" w:rsidR="005065DA" w:rsidRPr="00DD22AB" w:rsidRDefault="005065DA" w:rsidP="00F343AC">
                  <w:pPr>
                    <w:rPr>
                      <w:rFonts w:cs="Times New Roman"/>
                      <w:szCs w:val="26"/>
                    </w:rPr>
                  </w:pPr>
                  <w:r w:rsidRPr="00DD22AB">
                    <w:rPr>
                      <w:rFonts w:cs="Times New Roman"/>
                      <w:szCs w:val="26"/>
                    </w:rPr>
                    <w:t>Đáp án</w:t>
                  </w:r>
                </w:p>
              </w:tc>
              <w:tc>
                <w:tcPr>
                  <w:tcW w:w="404" w:type="dxa"/>
                </w:tcPr>
                <w:p w14:paraId="51309EC6" w14:textId="77777777" w:rsidR="005065DA" w:rsidRPr="00DD22AB" w:rsidRDefault="005065DA" w:rsidP="00F343AC">
                  <w:pPr>
                    <w:rPr>
                      <w:rFonts w:cs="Times New Roman"/>
                      <w:szCs w:val="26"/>
                    </w:rPr>
                  </w:pPr>
                  <w:r>
                    <w:rPr>
                      <w:rFonts w:cs="Times New Roman"/>
                      <w:szCs w:val="26"/>
                    </w:rPr>
                    <w:t>A</w:t>
                  </w:r>
                </w:p>
              </w:tc>
              <w:tc>
                <w:tcPr>
                  <w:tcW w:w="404" w:type="dxa"/>
                </w:tcPr>
                <w:p w14:paraId="5147FFB3" w14:textId="77777777" w:rsidR="005065DA" w:rsidRPr="00DD22AB" w:rsidRDefault="005065DA" w:rsidP="00F343AC">
                  <w:pPr>
                    <w:rPr>
                      <w:rFonts w:cs="Times New Roman"/>
                      <w:szCs w:val="26"/>
                    </w:rPr>
                  </w:pPr>
                  <w:r>
                    <w:rPr>
                      <w:rFonts w:cs="Times New Roman"/>
                      <w:szCs w:val="26"/>
                    </w:rPr>
                    <w:t>A</w:t>
                  </w:r>
                </w:p>
              </w:tc>
              <w:tc>
                <w:tcPr>
                  <w:tcW w:w="404" w:type="dxa"/>
                </w:tcPr>
                <w:p w14:paraId="522953D6" w14:textId="77777777" w:rsidR="005065DA" w:rsidRPr="00DD22AB" w:rsidRDefault="005065DA" w:rsidP="00F343AC">
                  <w:pPr>
                    <w:rPr>
                      <w:rFonts w:cs="Times New Roman"/>
                      <w:szCs w:val="26"/>
                    </w:rPr>
                  </w:pPr>
                  <w:r>
                    <w:rPr>
                      <w:rFonts w:cs="Times New Roman"/>
                      <w:szCs w:val="26"/>
                    </w:rPr>
                    <w:t>A</w:t>
                  </w:r>
                </w:p>
              </w:tc>
              <w:tc>
                <w:tcPr>
                  <w:tcW w:w="390" w:type="dxa"/>
                </w:tcPr>
                <w:p w14:paraId="16822278" w14:textId="77777777" w:rsidR="005065DA" w:rsidRPr="00DD22AB" w:rsidRDefault="005065DA" w:rsidP="00F343AC">
                  <w:pPr>
                    <w:rPr>
                      <w:rFonts w:cs="Times New Roman"/>
                      <w:szCs w:val="26"/>
                    </w:rPr>
                  </w:pPr>
                  <w:r w:rsidRPr="00DD22AB">
                    <w:rPr>
                      <w:rFonts w:cs="Times New Roman"/>
                      <w:szCs w:val="26"/>
                    </w:rPr>
                    <w:t>B</w:t>
                  </w:r>
                </w:p>
              </w:tc>
              <w:tc>
                <w:tcPr>
                  <w:tcW w:w="404" w:type="dxa"/>
                </w:tcPr>
                <w:p w14:paraId="19711463" w14:textId="77777777" w:rsidR="005065DA" w:rsidRPr="00DD22AB" w:rsidRDefault="005065DA" w:rsidP="00F343AC">
                  <w:pPr>
                    <w:rPr>
                      <w:rFonts w:cs="Times New Roman"/>
                      <w:szCs w:val="26"/>
                    </w:rPr>
                  </w:pPr>
                  <w:r>
                    <w:rPr>
                      <w:rFonts w:cs="Times New Roman"/>
                      <w:szCs w:val="26"/>
                    </w:rPr>
                    <w:t>D</w:t>
                  </w:r>
                </w:p>
              </w:tc>
              <w:tc>
                <w:tcPr>
                  <w:tcW w:w="404" w:type="dxa"/>
                </w:tcPr>
                <w:p w14:paraId="2227D5AF" w14:textId="77777777" w:rsidR="005065DA" w:rsidRPr="00DD22AB" w:rsidRDefault="005065DA" w:rsidP="00F343AC">
                  <w:pPr>
                    <w:rPr>
                      <w:rFonts w:cs="Times New Roman"/>
                      <w:szCs w:val="26"/>
                    </w:rPr>
                  </w:pPr>
                  <w:r>
                    <w:rPr>
                      <w:rFonts w:cs="Times New Roman"/>
                      <w:szCs w:val="26"/>
                    </w:rPr>
                    <w:t>D</w:t>
                  </w:r>
                </w:p>
              </w:tc>
              <w:tc>
                <w:tcPr>
                  <w:tcW w:w="390" w:type="dxa"/>
                </w:tcPr>
                <w:p w14:paraId="6D3D6B7F" w14:textId="77777777" w:rsidR="005065DA" w:rsidRPr="00DD22AB" w:rsidRDefault="005065DA" w:rsidP="00F343AC">
                  <w:pPr>
                    <w:rPr>
                      <w:rFonts w:cs="Times New Roman"/>
                      <w:szCs w:val="26"/>
                    </w:rPr>
                  </w:pPr>
                  <w:r>
                    <w:rPr>
                      <w:rFonts w:cs="Times New Roman"/>
                      <w:szCs w:val="26"/>
                    </w:rPr>
                    <w:t>B</w:t>
                  </w:r>
                </w:p>
              </w:tc>
              <w:tc>
                <w:tcPr>
                  <w:tcW w:w="404" w:type="dxa"/>
                </w:tcPr>
                <w:p w14:paraId="6851C791" w14:textId="77777777" w:rsidR="005065DA" w:rsidRPr="00DD22AB" w:rsidRDefault="005065DA" w:rsidP="00F343AC">
                  <w:pPr>
                    <w:rPr>
                      <w:rFonts w:cs="Times New Roman"/>
                      <w:szCs w:val="26"/>
                    </w:rPr>
                  </w:pPr>
                  <w:r>
                    <w:rPr>
                      <w:rFonts w:cs="Times New Roman"/>
                      <w:szCs w:val="26"/>
                    </w:rPr>
                    <w:t>A</w:t>
                  </w:r>
                </w:p>
              </w:tc>
              <w:tc>
                <w:tcPr>
                  <w:tcW w:w="390" w:type="dxa"/>
                </w:tcPr>
                <w:p w14:paraId="2461FD30" w14:textId="77777777" w:rsidR="005065DA" w:rsidRPr="00DD22AB" w:rsidRDefault="005065DA" w:rsidP="00F343AC">
                  <w:pPr>
                    <w:rPr>
                      <w:rFonts w:cs="Times New Roman"/>
                      <w:szCs w:val="26"/>
                    </w:rPr>
                  </w:pPr>
                  <w:r>
                    <w:rPr>
                      <w:rFonts w:cs="Times New Roman"/>
                      <w:szCs w:val="26"/>
                    </w:rPr>
                    <w:t>B</w:t>
                  </w:r>
                </w:p>
              </w:tc>
              <w:tc>
                <w:tcPr>
                  <w:tcW w:w="476" w:type="dxa"/>
                </w:tcPr>
                <w:p w14:paraId="5E3AE969" w14:textId="77777777" w:rsidR="005065DA" w:rsidRPr="00DD22AB" w:rsidRDefault="005065DA" w:rsidP="00F343AC">
                  <w:pPr>
                    <w:rPr>
                      <w:rFonts w:cs="Times New Roman"/>
                      <w:szCs w:val="26"/>
                    </w:rPr>
                  </w:pPr>
                  <w:r>
                    <w:rPr>
                      <w:rFonts w:cs="Times New Roman"/>
                      <w:szCs w:val="26"/>
                    </w:rPr>
                    <w:t>C</w:t>
                  </w:r>
                </w:p>
              </w:tc>
              <w:tc>
                <w:tcPr>
                  <w:tcW w:w="476" w:type="dxa"/>
                </w:tcPr>
                <w:p w14:paraId="15194C38" w14:textId="77777777" w:rsidR="005065DA" w:rsidRPr="00DD22AB" w:rsidRDefault="009976D8" w:rsidP="00F343AC">
                  <w:pPr>
                    <w:rPr>
                      <w:rFonts w:cs="Times New Roman"/>
                      <w:szCs w:val="26"/>
                    </w:rPr>
                  </w:pPr>
                  <w:r>
                    <w:rPr>
                      <w:rFonts w:cs="Times New Roman"/>
                      <w:szCs w:val="26"/>
                    </w:rPr>
                    <w:t>D</w:t>
                  </w:r>
                </w:p>
              </w:tc>
              <w:tc>
                <w:tcPr>
                  <w:tcW w:w="476" w:type="dxa"/>
                </w:tcPr>
                <w:p w14:paraId="068DC97A" w14:textId="77777777" w:rsidR="005065DA" w:rsidRPr="00DD22AB" w:rsidRDefault="00213540" w:rsidP="00F343AC">
                  <w:pPr>
                    <w:rPr>
                      <w:rFonts w:cs="Times New Roman"/>
                      <w:szCs w:val="26"/>
                    </w:rPr>
                  </w:pPr>
                  <w:r>
                    <w:rPr>
                      <w:rFonts w:cs="Times New Roman"/>
                      <w:szCs w:val="26"/>
                    </w:rPr>
                    <w:t>C</w:t>
                  </w:r>
                </w:p>
              </w:tc>
            </w:tr>
          </w:tbl>
          <w:p w14:paraId="5A045128" w14:textId="13C9BCA7" w:rsidR="00213540" w:rsidRPr="00DD22AB" w:rsidRDefault="007457D4" w:rsidP="00F343AC">
            <w:pPr>
              <w:spacing w:after="0" w:line="240" w:lineRule="auto"/>
              <w:jc w:val="both"/>
              <w:rPr>
                <w:rFonts w:cs="Times New Roman"/>
                <w:bCs/>
                <w:color w:val="000000"/>
                <w:szCs w:val="26"/>
              </w:rPr>
            </w:pPr>
            <w:r>
              <w:rPr>
                <w:rStyle w:val="Strong"/>
                <w:rFonts w:cs="Times New Roman"/>
                <w:bCs w:val="0"/>
                <w:szCs w:val="26"/>
              </w:rPr>
              <w:t>b</w:t>
            </w:r>
            <w:r w:rsidR="00213540">
              <w:rPr>
                <w:rStyle w:val="Strong"/>
                <w:rFonts w:cs="Times New Roman"/>
                <w:bCs w:val="0"/>
                <w:szCs w:val="26"/>
              </w:rPr>
              <w:t xml:space="preserve">. </w:t>
            </w:r>
            <w:r w:rsidR="00F74A30" w:rsidRPr="00F74A30">
              <w:rPr>
                <w:rStyle w:val="Strong"/>
                <w:rFonts w:cs="Times New Roman"/>
                <w:bCs w:val="0"/>
                <w:szCs w:val="26"/>
              </w:rPr>
              <w:t>Câu trắc nghiệm đúng sai:</w:t>
            </w:r>
            <w:r w:rsidR="00213540">
              <w:rPr>
                <w:rStyle w:val="Strong"/>
                <w:rFonts w:cs="Times New Roman"/>
                <w:bCs w:val="0"/>
                <w:szCs w:val="26"/>
              </w:rPr>
              <w:t xml:space="preserve"> </w:t>
            </w:r>
            <w:r w:rsidR="00213540" w:rsidRPr="00DD22AB">
              <w:rPr>
                <w:rFonts w:cs="Times New Roman"/>
                <w:bCs/>
                <w:color w:val="000000"/>
                <w:szCs w:val="26"/>
              </w:rPr>
              <w:t>Mỗ</w:t>
            </w:r>
            <w:r w:rsidR="004B153D">
              <w:rPr>
                <w:rFonts w:cs="Times New Roman"/>
                <w:bCs/>
                <w:color w:val="000000"/>
                <w:szCs w:val="26"/>
              </w:rPr>
              <w:t xml:space="preserve">i câu </w:t>
            </w:r>
            <w:r w:rsidR="00213540" w:rsidRPr="00DD22AB">
              <w:rPr>
                <w:rFonts w:cs="Times New Roman"/>
                <w:bCs/>
                <w:color w:val="000000"/>
                <w:szCs w:val="26"/>
              </w:rPr>
              <w:t>đúng đượ</w:t>
            </w:r>
            <w:r w:rsidR="004B153D">
              <w:rPr>
                <w:rFonts w:cs="Times New Roman"/>
                <w:bCs/>
                <w:color w:val="000000"/>
                <w:szCs w:val="26"/>
              </w:rPr>
              <w:t>c 0.</w:t>
            </w:r>
            <w:r w:rsidR="00213540" w:rsidRPr="00DD22AB">
              <w:rPr>
                <w:rFonts w:cs="Times New Roman"/>
                <w:bCs/>
                <w:color w:val="000000"/>
                <w:szCs w:val="26"/>
              </w:rPr>
              <w:t>5 điểm</w:t>
            </w:r>
          </w:p>
          <w:p w14:paraId="72AA594C" w14:textId="77777777" w:rsidR="00643C56" w:rsidRDefault="00213540" w:rsidP="00F343AC">
            <w:pPr>
              <w:spacing w:after="0" w:line="240" w:lineRule="auto"/>
              <w:jc w:val="both"/>
              <w:rPr>
                <w:rFonts w:cs="Times New Roman"/>
                <w:szCs w:val="26"/>
                <w:lang w:val="sv-SE"/>
              </w:rPr>
            </w:pPr>
            <w:r>
              <w:rPr>
                <w:rFonts w:cs="Times New Roman"/>
                <w:szCs w:val="26"/>
                <w:lang w:val="sv-SE"/>
              </w:rPr>
              <w:t>13: Đ, 14: S, 15: S, 16: Đ, 17: Đ, 18: S</w:t>
            </w:r>
          </w:p>
          <w:p w14:paraId="0C30BCC9" w14:textId="66A08A72" w:rsidR="00F74A8B" w:rsidRPr="006E36AA" w:rsidRDefault="007457D4" w:rsidP="00F343AC">
            <w:pPr>
              <w:spacing w:after="0" w:line="240" w:lineRule="auto"/>
              <w:rPr>
                <w:rFonts w:cs="Times New Roman"/>
                <w:b/>
                <w:szCs w:val="26"/>
              </w:rPr>
            </w:pPr>
            <w:r>
              <w:rPr>
                <w:rFonts w:cs="Times New Roman"/>
                <w:b/>
                <w:szCs w:val="26"/>
              </w:rPr>
              <w:t>c</w:t>
            </w:r>
            <w:r w:rsidR="004B153D">
              <w:rPr>
                <w:rFonts w:cs="Times New Roman"/>
                <w:b/>
                <w:szCs w:val="26"/>
              </w:rPr>
              <w:t xml:space="preserve">. </w:t>
            </w:r>
            <w:r w:rsidR="00F74A8B" w:rsidRPr="006E36AA">
              <w:rPr>
                <w:rFonts w:cs="Times New Roman"/>
                <w:b/>
                <w:szCs w:val="26"/>
              </w:rPr>
              <w:t xml:space="preserve">Câu trắc nghiệm trả lời ngắn </w:t>
            </w:r>
          </w:p>
          <w:p w14:paraId="44C72E61" w14:textId="77777777" w:rsidR="00F74A8B" w:rsidRPr="00DD22AB" w:rsidRDefault="00F74A8B" w:rsidP="00F343AC">
            <w:pPr>
              <w:spacing w:after="0" w:line="240" w:lineRule="auto"/>
              <w:jc w:val="both"/>
              <w:rPr>
                <w:rFonts w:cs="Times New Roman"/>
                <w:bCs/>
                <w:color w:val="000000"/>
                <w:szCs w:val="26"/>
              </w:rPr>
            </w:pPr>
            <w:r w:rsidRPr="00DD22AB">
              <w:rPr>
                <w:rFonts w:cs="Times New Roman"/>
                <w:bCs/>
                <w:color w:val="000000"/>
                <w:szCs w:val="26"/>
              </w:rPr>
              <w:t>Mỗi câu chọn đúng đượ</w:t>
            </w:r>
            <w:r>
              <w:rPr>
                <w:rFonts w:cs="Times New Roman"/>
                <w:bCs/>
                <w:color w:val="000000"/>
                <w:szCs w:val="26"/>
              </w:rPr>
              <w:t>c 0.</w:t>
            </w:r>
            <w:r w:rsidR="00324B9D">
              <w:rPr>
                <w:rFonts w:cs="Times New Roman"/>
                <w:bCs/>
                <w:color w:val="000000"/>
                <w:szCs w:val="26"/>
              </w:rPr>
              <w:t>2</w:t>
            </w:r>
            <w:r w:rsidRPr="00DD22AB">
              <w:rPr>
                <w:rFonts w:cs="Times New Roman"/>
                <w:bCs/>
                <w:color w:val="000000"/>
                <w:szCs w:val="26"/>
              </w:rPr>
              <w:t>5 điểm</w:t>
            </w:r>
          </w:p>
          <w:p w14:paraId="284B2465" w14:textId="77777777" w:rsidR="00643C56" w:rsidRPr="0042061B" w:rsidRDefault="00C60EAF" w:rsidP="00F343AC">
            <w:pPr>
              <w:spacing w:after="0" w:line="240" w:lineRule="auto"/>
              <w:jc w:val="both"/>
              <w:rPr>
                <w:rFonts w:cs="Times New Roman"/>
                <w:szCs w:val="26"/>
                <w:lang w:val="sv-SE"/>
              </w:rPr>
            </w:pPr>
            <w:r>
              <w:rPr>
                <w:rFonts w:cs="Times New Roman"/>
                <w:szCs w:val="26"/>
                <w:lang w:val="sv-SE"/>
              </w:rPr>
              <w:t>19</w:t>
            </w:r>
            <w:r w:rsidR="00811B33" w:rsidRPr="0042061B">
              <w:rPr>
                <w:rFonts w:cs="Times New Roman"/>
                <w:szCs w:val="26"/>
                <w:lang w:val="sv-SE"/>
              </w:rPr>
              <w:t xml:space="preserve">: </w:t>
            </w:r>
            <w:r w:rsidRPr="00C60EAF">
              <w:rPr>
                <w:rStyle w:val="Strong"/>
                <w:b w:val="0"/>
              </w:rPr>
              <w:t>Gồm 3 lớp:</w:t>
            </w:r>
            <w:r>
              <w:t xml:space="preserve"> Vỏ Trái Đấ</w:t>
            </w:r>
            <w:r w:rsidR="004309A0">
              <w:t>t, manti, n</w:t>
            </w:r>
            <w:r>
              <w:t>hân.</w:t>
            </w:r>
          </w:p>
          <w:p w14:paraId="65BFF268" w14:textId="77777777" w:rsidR="004309A0" w:rsidRDefault="00C60EAF" w:rsidP="00F343AC">
            <w:pPr>
              <w:pStyle w:val="NormalWeb"/>
              <w:spacing w:before="0" w:beforeAutospacing="0" w:after="0" w:afterAutospacing="0"/>
            </w:pPr>
            <w:r>
              <w:rPr>
                <w:sz w:val="26"/>
                <w:szCs w:val="26"/>
                <w:lang w:val="sv-SE"/>
              </w:rPr>
              <w:t>20</w:t>
            </w:r>
            <w:r w:rsidR="00811B33" w:rsidRPr="0042061B">
              <w:rPr>
                <w:sz w:val="26"/>
                <w:szCs w:val="26"/>
                <w:lang w:val="sv-SE"/>
              </w:rPr>
              <w:t>:</w:t>
            </w:r>
            <w:r w:rsidR="00811B33" w:rsidRPr="0042061B">
              <w:rPr>
                <w:sz w:val="26"/>
                <w:szCs w:val="26"/>
              </w:rPr>
              <w:t xml:space="preserve"> </w:t>
            </w:r>
            <w:r w:rsidR="004309A0">
              <w:t>Vì đó là nơi diễn ra mọi hoạt động sống của con người, sinh vật.</w:t>
            </w:r>
          </w:p>
          <w:p w14:paraId="0FC37712" w14:textId="77777777" w:rsidR="00C60EAF" w:rsidRDefault="00C60EAF" w:rsidP="00F343AC">
            <w:pPr>
              <w:pStyle w:val="NormalWeb"/>
              <w:spacing w:before="0" w:beforeAutospacing="0" w:after="0" w:afterAutospacing="0"/>
            </w:pPr>
            <w:r>
              <w:rPr>
                <w:sz w:val="26"/>
                <w:szCs w:val="26"/>
                <w:lang w:val="sv-SE"/>
              </w:rPr>
              <w:t>21</w:t>
            </w:r>
            <w:r w:rsidR="00811B33" w:rsidRPr="0042061B">
              <w:rPr>
                <w:sz w:val="26"/>
                <w:szCs w:val="26"/>
                <w:lang w:val="sv-SE"/>
              </w:rPr>
              <w:t>:</w:t>
            </w:r>
            <w:r w:rsidR="00811B33" w:rsidRPr="0042061B">
              <w:rPr>
                <w:sz w:val="26"/>
                <w:szCs w:val="26"/>
              </w:rPr>
              <w:t xml:space="preserve"> </w:t>
            </w:r>
            <w:r w:rsidRPr="00C60EAF">
              <w:rPr>
                <w:rStyle w:val="Strong"/>
                <w:b w:val="0"/>
              </w:rPr>
              <w:t>365 ngày 6 giờ</w:t>
            </w:r>
            <w:r>
              <w:t>.</w:t>
            </w:r>
          </w:p>
          <w:p w14:paraId="58BBA79B" w14:textId="77777777" w:rsidR="00643C56" w:rsidRPr="00DD22AB" w:rsidRDefault="00C60EAF" w:rsidP="00F343AC">
            <w:pPr>
              <w:pStyle w:val="NormalWeb"/>
              <w:spacing w:before="0" w:beforeAutospacing="0" w:after="0" w:afterAutospacing="0"/>
              <w:rPr>
                <w:b/>
                <w:sz w:val="26"/>
                <w:szCs w:val="26"/>
                <w:lang w:val="sv-SE"/>
              </w:rPr>
            </w:pPr>
            <w:r>
              <w:rPr>
                <w:bCs/>
                <w:sz w:val="26"/>
                <w:szCs w:val="26"/>
              </w:rPr>
              <w:t>22</w:t>
            </w:r>
            <w:r w:rsidR="00811B33" w:rsidRPr="0042061B">
              <w:rPr>
                <w:bCs/>
                <w:sz w:val="26"/>
                <w:szCs w:val="26"/>
              </w:rPr>
              <w:t xml:space="preserve">: </w:t>
            </w:r>
            <w:r w:rsidRPr="004309A0">
              <w:rPr>
                <w:rStyle w:val="Strong"/>
                <w:b w:val="0"/>
              </w:rPr>
              <w:t>Sao Kim</w:t>
            </w:r>
            <w:r w:rsidRPr="004309A0">
              <w:rPr>
                <w:b/>
              </w:rPr>
              <w:t>.</w:t>
            </w:r>
          </w:p>
        </w:tc>
      </w:tr>
      <w:tr w:rsidR="00643C56" w:rsidRPr="00DD22AB" w14:paraId="6F2F0F3A" w14:textId="77777777" w:rsidTr="00F8503A">
        <w:tc>
          <w:tcPr>
            <w:tcW w:w="795" w:type="dxa"/>
            <w:tcBorders>
              <w:top w:val="single" w:sz="4" w:space="0" w:color="auto"/>
              <w:left w:val="single" w:sz="4" w:space="0" w:color="auto"/>
              <w:bottom w:val="single" w:sz="4" w:space="0" w:color="auto"/>
              <w:right w:val="single" w:sz="4" w:space="0" w:color="auto"/>
            </w:tcBorders>
          </w:tcPr>
          <w:p w14:paraId="25365365" w14:textId="6C51BC52" w:rsidR="00643C56" w:rsidRPr="00DD22AB" w:rsidRDefault="007457D4" w:rsidP="00F343AC">
            <w:pPr>
              <w:spacing w:after="0" w:line="240" w:lineRule="auto"/>
              <w:jc w:val="both"/>
              <w:rPr>
                <w:rFonts w:cs="Times New Roman"/>
                <w:b/>
                <w:bCs/>
                <w:color w:val="000000"/>
                <w:szCs w:val="26"/>
              </w:rPr>
            </w:pPr>
            <w:r>
              <w:rPr>
                <w:rFonts w:cs="Times New Roman"/>
                <w:b/>
                <w:bCs/>
                <w:color w:val="000000"/>
                <w:szCs w:val="26"/>
              </w:rPr>
              <w:t>II</w:t>
            </w:r>
          </w:p>
        </w:tc>
        <w:tc>
          <w:tcPr>
            <w:tcW w:w="679" w:type="dxa"/>
            <w:tcBorders>
              <w:top w:val="single" w:sz="4" w:space="0" w:color="auto"/>
              <w:left w:val="single" w:sz="4" w:space="0" w:color="auto"/>
              <w:bottom w:val="single" w:sz="4" w:space="0" w:color="auto"/>
              <w:right w:val="single" w:sz="4" w:space="0" w:color="auto"/>
            </w:tcBorders>
          </w:tcPr>
          <w:p w14:paraId="302A1286" w14:textId="77777777" w:rsidR="00643C56" w:rsidRPr="00DD22AB" w:rsidRDefault="00643C56" w:rsidP="00F343AC">
            <w:pPr>
              <w:spacing w:after="0" w:line="240" w:lineRule="auto"/>
              <w:jc w:val="both"/>
              <w:rPr>
                <w:rFonts w:eastAsia="SimSun" w:cs="Times New Roman"/>
                <w:b/>
                <w:bCs/>
                <w:color w:val="000000"/>
                <w:szCs w:val="26"/>
              </w:rPr>
            </w:pPr>
          </w:p>
        </w:tc>
        <w:tc>
          <w:tcPr>
            <w:tcW w:w="7574" w:type="dxa"/>
            <w:tcBorders>
              <w:top w:val="single" w:sz="4" w:space="0" w:color="auto"/>
              <w:left w:val="single" w:sz="4" w:space="0" w:color="auto"/>
              <w:bottom w:val="single" w:sz="4" w:space="0" w:color="auto"/>
              <w:right w:val="single" w:sz="4" w:space="0" w:color="auto"/>
            </w:tcBorders>
            <w:hideMark/>
          </w:tcPr>
          <w:p w14:paraId="5915676F" w14:textId="77777777" w:rsidR="00643C56" w:rsidRPr="00DD22AB" w:rsidRDefault="00643C56" w:rsidP="00F343AC">
            <w:pPr>
              <w:spacing w:after="0" w:line="240" w:lineRule="auto"/>
              <w:ind w:left="720"/>
              <w:jc w:val="both"/>
              <w:rPr>
                <w:rFonts w:eastAsia="SimSun" w:cs="Times New Roman"/>
                <w:b/>
                <w:bCs/>
                <w:color w:val="000000"/>
                <w:szCs w:val="26"/>
              </w:rPr>
            </w:pPr>
            <w:r w:rsidRPr="00DD22AB">
              <w:rPr>
                <w:rFonts w:cs="Times New Roman"/>
                <w:b/>
                <w:bCs/>
                <w:color w:val="000000"/>
                <w:szCs w:val="26"/>
              </w:rPr>
              <w:t>TỰ LUẬN</w:t>
            </w:r>
          </w:p>
        </w:tc>
        <w:tc>
          <w:tcPr>
            <w:tcW w:w="1260" w:type="dxa"/>
            <w:tcBorders>
              <w:top w:val="single" w:sz="4" w:space="0" w:color="auto"/>
              <w:left w:val="single" w:sz="4" w:space="0" w:color="auto"/>
              <w:bottom w:val="single" w:sz="4" w:space="0" w:color="auto"/>
              <w:right w:val="single" w:sz="4" w:space="0" w:color="auto"/>
            </w:tcBorders>
            <w:hideMark/>
          </w:tcPr>
          <w:p w14:paraId="252DF57A" w14:textId="77777777" w:rsidR="00643C56" w:rsidRPr="00DD22AB" w:rsidRDefault="003947A5" w:rsidP="00F343AC">
            <w:pPr>
              <w:spacing w:after="0" w:line="240" w:lineRule="auto"/>
              <w:jc w:val="both"/>
              <w:rPr>
                <w:rFonts w:eastAsia="SimSun" w:cs="Times New Roman"/>
                <w:b/>
                <w:szCs w:val="26"/>
                <w:lang w:val="sv-SE"/>
              </w:rPr>
            </w:pPr>
            <w:r w:rsidRPr="00DD22AB">
              <w:rPr>
                <w:rFonts w:eastAsia="SimSun" w:cs="Times New Roman"/>
                <w:b/>
                <w:szCs w:val="26"/>
                <w:lang w:val="sv-SE"/>
              </w:rPr>
              <w:t>3</w:t>
            </w:r>
            <w:r w:rsidR="00643C56" w:rsidRPr="00DD22AB">
              <w:rPr>
                <w:rFonts w:eastAsia="SimSun" w:cs="Times New Roman"/>
                <w:b/>
                <w:szCs w:val="26"/>
                <w:lang w:val="sv-SE"/>
              </w:rPr>
              <w:t>,0 điểm</w:t>
            </w:r>
          </w:p>
        </w:tc>
      </w:tr>
      <w:tr w:rsidR="00643C56" w:rsidRPr="00DD22AB" w14:paraId="04C23B62" w14:textId="77777777" w:rsidTr="00F8503A">
        <w:tc>
          <w:tcPr>
            <w:tcW w:w="795" w:type="dxa"/>
            <w:tcBorders>
              <w:top w:val="single" w:sz="4" w:space="0" w:color="auto"/>
              <w:left w:val="single" w:sz="4" w:space="0" w:color="auto"/>
              <w:bottom w:val="single" w:sz="4" w:space="0" w:color="auto"/>
              <w:right w:val="single" w:sz="4" w:space="0" w:color="auto"/>
            </w:tcBorders>
          </w:tcPr>
          <w:p w14:paraId="7B680FF7" w14:textId="77777777" w:rsidR="00643C56" w:rsidRPr="00DD22AB" w:rsidRDefault="00643C56" w:rsidP="00F343AC">
            <w:pPr>
              <w:spacing w:after="0" w:line="240" w:lineRule="auto"/>
              <w:ind w:right="-864"/>
              <w:rPr>
                <w:rFonts w:eastAsia="Times New Roman" w:cs="Times New Roman"/>
                <w:szCs w:val="26"/>
                <w:lang w:val="sv-SE"/>
              </w:rPr>
            </w:pPr>
          </w:p>
        </w:tc>
        <w:tc>
          <w:tcPr>
            <w:tcW w:w="679" w:type="dxa"/>
            <w:tcBorders>
              <w:top w:val="single" w:sz="4" w:space="0" w:color="auto"/>
              <w:left w:val="single" w:sz="4" w:space="0" w:color="auto"/>
              <w:bottom w:val="single" w:sz="4" w:space="0" w:color="auto"/>
              <w:right w:val="single" w:sz="4" w:space="0" w:color="auto"/>
            </w:tcBorders>
          </w:tcPr>
          <w:p w14:paraId="62396626" w14:textId="77777777" w:rsidR="00643C56" w:rsidRPr="00DD22AB" w:rsidRDefault="00643C56" w:rsidP="00F343AC">
            <w:pPr>
              <w:spacing w:after="0" w:line="240" w:lineRule="auto"/>
              <w:ind w:right="-864"/>
              <w:rPr>
                <w:rFonts w:eastAsia="Times New Roman" w:cs="Times New Roman"/>
                <w:b/>
                <w:szCs w:val="26"/>
                <w:lang w:val="sv-SE"/>
              </w:rPr>
            </w:pPr>
            <w:r w:rsidRPr="00DD22AB">
              <w:rPr>
                <w:rFonts w:eastAsia="Times New Roman" w:cs="Times New Roman"/>
                <w:b/>
                <w:szCs w:val="26"/>
                <w:lang w:val="sv-SE"/>
              </w:rPr>
              <w:t>1</w:t>
            </w:r>
          </w:p>
        </w:tc>
        <w:tc>
          <w:tcPr>
            <w:tcW w:w="7574" w:type="dxa"/>
            <w:tcBorders>
              <w:top w:val="single" w:sz="4" w:space="0" w:color="auto"/>
              <w:left w:val="single" w:sz="4" w:space="0" w:color="auto"/>
              <w:bottom w:val="single" w:sz="4" w:space="0" w:color="auto"/>
              <w:right w:val="single" w:sz="4" w:space="0" w:color="auto"/>
            </w:tcBorders>
          </w:tcPr>
          <w:p w14:paraId="4F109D8A" w14:textId="77777777" w:rsidR="0017333D" w:rsidRPr="00713362" w:rsidRDefault="0017333D" w:rsidP="00F343AC">
            <w:pPr>
              <w:spacing w:after="0" w:line="240" w:lineRule="auto"/>
              <w:jc w:val="both"/>
              <w:rPr>
                <w:rFonts w:cs="Times New Roman"/>
                <w:b/>
                <w:bCs/>
                <w:color w:val="000000"/>
                <w:szCs w:val="26"/>
              </w:rPr>
            </w:pPr>
            <w:r w:rsidRPr="00713362">
              <w:rPr>
                <w:rFonts w:cs="Times New Roman"/>
                <w:b/>
                <w:bCs/>
                <w:color w:val="000000"/>
                <w:szCs w:val="26"/>
              </w:rPr>
              <w:t>Một số nét cơ bản của Việt Nam cuối thời kì nguyên thủy:</w:t>
            </w:r>
          </w:p>
          <w:p w14:paraId="4B7899E3" w14:textId="77777777" w:rsidR="0017333D" w:rsidRPr="00713362" w:rsidRDefault="0017333D" w:rsidP="00F343AC">
            <w:pPr>
              <w:pStyle w:val="NormalWeb"/>
              <w:spacing w:before="0" w:beforeAutospacing="0" w:after="0" w:afterAutospacing="0"/>
              <w:ind w:left="43" w:right="43"/>
              <w:jc w:val="both"/>
              <w:rPr>
                <w:color w:val="000000"/>
                <w:sz w:val="26"/>
                <w:szCs w:val="26"/>
              </w:rPr>
            </w:pPr>
            <w:r w:rsidRPr="00713362">
              <w:rPr>
                <w:color w:val="000000"/>
                <w:sz w:val="26"/>
                <w:szCs w:val="26"/>
              </w:rPr>
              <w:t>- Cách đây hơn 4000 năm, xã hội nguyên thuỷ Việt Nam có nhiều chuyển biến, gắn với ba nền văn hoá: Phùng Nguyên, Đồng Đậu, Gò Mun. Cư dân biết đến thuật luyện kim và chế tác công cụ, vũ khí bằng đồng.</w:t>
            </w:r>
          </w:p>
          <w:p w14:paraId="6CB482BD" w14:textId="77777777" w:rsidR="00643C56" w:rsidRPr="00DD22AB" w:rsidRDefault="0017333D" w:rsidP="00F343AC">
            <w:pPr>
              <w:pStyle w:val="NormalWeb"/>
              <w:spacing w:before="0" w:beforeAutospacing="0" w:after="0" w:afterAutospacing="0"/>
              <w:rPr>
                <w:sz w:val="26"/>
                <w:szCs w:val="26"/>
              </w:rPr>
            </w:pPr>
            <w:r w:rsidRPr="00713362">
              <w:rPr>
                <w:color w:val="000000"/>
                <w:sz w:val="26"/>
                <w:szCs w:val="26"/>
              </w:rPr>
              <w:t>- Người nguyên thuỷ đã mở rộng địa bàn cư trú chuyển dần xuống vùng đồng bằng và định cư ven các con sông lớn như sông Hồng, sông Mã…</w:t>
            </w:r>
          </w:p>
        </w:tc>
        <w:tc>
          <w:tcPr>
            <w:tcW w:w="1260" w:type="dxa"/>
            <w:tcBorders>
              <w:top w:val="single" w:sz="4" w:space="0" w:color="auto"/>
              <w:left w:val="single" w:sz="4" w:space="0" w:color="auto"/>
              <w:bottom w:val="single" w:sz="4" w:space="0" w:color="auto"/>
              <w:right w:val="single" w:sz="4" w:space="0" w:color="auto"/>
            </w:tcBorders>
          </w:tcPr>
          <w:p w14:paraId="64086E5D" w14:textId="77777777" w:rsidR="00643C56" w:rsidRPr="00DD22AB" w:rsidRDefault="00643C56" w:rsidP="00F343AC">
            <w:pPr>
              <w:spacing w:after="0" w:line="240" w:lineRule="auto"/>
              <w:rPr>
                <w:rFonts w:eastAsia="SimSun" w:cs="Times New Roman"/>
                <w:szCs w:val="26"/>
                <w:lang w:val="sv-SE"/>
              </w:rPr>
            </w:pPr>
          </w:p>
          <w:p w14:paraId="327EE098" w14:textId="77777777" w:rsidR="00643C56" w:rsidRPr="00DD22AB" w:rsidRDefault="00643C56" w:rsidP="00F343AC">
            <w:pPr>
              <w:spacing w:after="0" w:line="240" w:lineRule="auto"/>
              <w:rPr>
                <w:rFonts w:eastAsia="SimSun" w:cs="Times New Roman"/>
                <w:szCs w:val="26"/>
                <w:lang w:val="sv-SE"/>
              </w:rPr>
            </w:pPr>
          </w:p>
          <w:p w14:paraId="487AF5E5" w14:textId="77777777" w:rsidR="00643C56" w:rsidRPr="00DD22AB" w:rsidRDefault="0017333D" w:rsidP="00F343AC">
            <w:pPr>
              <w:spacing w:after="0" w:line="240" w:lineRule="auto"/>
              <w:rPr>
                <w:rFonts w:eastAsia="SimSun" w:cs="Times New Roman"/>
                <w:szCs w:val="26"/>
                <w:lang w:val="sv-SE"/>
              </w:rPr>
            </w:pPr>
            <w:r>
              <w:rPr>
                <w:rFonts w:eastAsia="SimSun" w:cs="Times New Roman"/>
                <w:szCs w:val="26"/>
                <w:lang w:val="sv-SE"/>
              </w:rPr>
              <w:t>0.7</w:t>
            </w:r>
            <w:r w:rsidR="00643C56" w:rsidRPr="00DD22AB">
              <w:rPr>
                <w:rFonts w:eastAsia="SimSun" w:cs="Times New Roman"/>
                <w:szCs w:val="26"/>
                <w:lang w:val="sv-SE"/>
              </w:rPr>
              <w:t>5 điểm</w:t>
            </w:r>
          </w:p>
          <w:p w14:paraId="30382164" w14:textId="77777777" w:rsidR="00643C56" w:rsidRPr="00DD22AB" w:rsidRDefault="00643C56" w:rsidP="00F343AC">
            <w:pPr>
              <w:spacing w:after="0" w:line="240" w:lineRule="auto"/>
              <w:rPr>
                <w:rFonts w:eastAsia="SimSun" w:cs="Times New Roman"/>
                <w:szCs w:val="26"/>
                <w:lang w:val="sv-SE"/>
              </w:rPr>
            </w:pPr>
          </w:p>
          <w:p w14:paraId="7465D2F1" w14:textId="77777777" w:rsidR="0017333D" w:rsidRDefault="0017333D" w:rsidP="00F343AC">
            <w:pPr>
              <w:spacing w:after="0" w:line="240" w:lineRule="auto"/>
              <w:rPr>
                <w:rFonts w:eastAsia="SimSun" w:cs="Times New Roman"/>
                <w:szCs w:val="26"/>
                <w:lang w:val="sv-SE"/>
              </w:rPr>
            </w:pPr>
          </w:p>
          <w:p w14:paraId="015A4AAF" w14:textId="77777777" w:rsidR="00643C56" w:rsidRPr="00DD22AB" w:rsidRDefault="00643C56" w:rsidP="00F343AC">
            <w:pPr>
              <w:spacing w:after="0" w:line="240" w:lineRule="auto"/>
              <w:rPr>
                <w:rFonts w:eastAsia="SimSun" w:cs="Times New Roman"/>
                <w:szCs w:val="26"/>
                <w:lang w:val="sv-SE"/>
              </w:rPr>
            </w:pPr>
            <w:r w:rsidRPr="00DD22AB">
              <w:rPr>
                <w:rFonts w:eastAsia="SimSun" w:cs="Times New Roman"/>
                <w:szCs w:val="26"/>
                <w:lang w:val="sv-SE"/>
              </w:rPr>
              <w:t>0.</w:t>
            </w:r>
            <w:r w:rsidR="0017333D">
              <w:rPr>
                <w:rFonts w:eastAsia="SimSun" w:cs="Times New Roman"/>
                <w:szCs w:val="26"/>
                <w:lang w:val="sv-SE"/>
              </w:rPr>
              <w:t>7</w:t>
            </w:r>
            <w:r w:rsidRPr="00DD22AB">
              <w:rPr>
                <w:rFonts w:eastAsia="SimSun" w:cs="Times New Roman"/>
                <w:szCs w:val="26"/>
                <w:lang w:val="sv-SE"/>
              </w:rPr>
              <w:t>5 điểm</w:t>
            </w:r>
          </w:p>
          <w:p w14:paraId="7FEFDB09" w14:textId="77777777" w:rsidR="00184E72" w:rsidRPr="00DD22AB" w:rsidRDefault="00184E72" w:rsidP="00F343AC">
            <w:pPr>
              <w:spacing w:after="0" w:line="240" w:lineRule="auto"/>
              <w:rPr>
                <w:rFonts w:eastAsia="SimSun" w:cs="Times New Roman"/>
                <w:szCs w:val="26"/>
                <w:lang w:val="sv-SE"/>
              </w:rPr>
            </w:pPr>
          </w:p>
          <w:p w14:paraId="2FB2E2B4" w14:textId="77777777" w:rsidR="00184E72" w:rsidRPr="00DD22AB" w:rsidRDefault="00184E72" w:rsidP="00F343AC">
            <w:pPr>
              <w:spacing w:after="0" w:line="240" w:lineRule="auto"/>
              <w:rPr>
                <w:rFonts w:eastAsia="SimSun" w:cs="Times New Roman"/>
                <w:szCs w:val="26"/>
                <w:lang w:val="sv-SE"/>
              </w:rPr>
            </w:pPr>
          </w:p>
          <w:p w14:paraId="7CAFF11F" w14:textId="77777777" w:rsidR="00184E72" w:rsidRPr="00DD22AB" w:rsidRDefault="00184E72" w:rsidP="00F343AC">
            <w:pPr>
              <w:spacing w:after="0" w:line="240" w:lineRule="auto"/>
              <w:rPr>
                <w:rFonts w:eastAsia="SimSun" w:cs="Times New Roman"/>
                <w:szCs w:val="26"/>
                <w:lang w:val="sv-SE"/>
              </w:rPr>
            </w:pPr>
          </w:p>
        </w:tc>
      </w:tr>
      <w:tr w:rsidR="008731CE" w:rsidRPr="00DD22AB" w14:paraId="4BBC9F89" w14:textId="77777777" w:rsidTr="00F8503A">
        <w:tc>
          <w:tcPr>
            <w:tcW w:w="795" w:type="dxa"/>
            <w:tcBorders>
              <w:top w:val="single" w:sz="4" w:space="0" w:color="auto"/>
              <w:left w:val="single" w:sz="4" w:space="0" w:color="auto"/>
              <w:bottom w:val="single" w:sz="4" w:space="0" w:color="auto"/>
              <w:right w:val="single" w:sz="4" w:space="0" w:color="auto"/>
            </w:tcBorders>
          </w:tcPr>
          <w:p w14:paraId="2A6CE1AA" w14:textId="77777777" w:rsidR="008731CE" w:rsidRPr="00DD22AB" w:rsidRDefault="008731CE" w:rsidP="00F343AC">
            <w:pPr>
              <w:spacing w:after="0" w:line="240" w:lineRule="auto"/>
              <w:ind w:right="-864"/>
              <w:rPr>
                <w:rFonts w:eastAsia="Times New Roman" w:cs="Times New Roman"/>
                <w:szCs w:val="26"/>
                <w:lang w:val="sv-SE"/>
              </w:rPr>
            </w:pPr>
          </w:p>
        </w:tc>
        <w:tc>
          <w:tcPr>
            <w:tcW w:w="679" w:type="dxa"/>
            <w:tcBorders>
              <w:top w:val="single" w:sz="4" w:space="0" w:color="auto"/>
              <w:left w:val="single" w:sz="4" w:space="0" w:color="auto"/>
              <w:bottom w:val="single" w:sz="4" w:space="0" w:color="auto"/>
              <w:right w:val="single" w:sz="4" w:space="0" w:color="auto"/>
            </w:tcBorders>
          </w:tcPr>
          <w:p w14:paraId="2E1A000A" w14:textId="77777777" w:rsidR="008731CE" w:rsidRPr="00DD22AB" w:rsidRDefault="008731CE" w:rsidP="00F343AC">
            <w:pPr>
              <w:spacing w:after="0" w:line="240" w:lineRule="auto"/>
              <w:ind w:right="-864"/>
              <w:rPr>
                <w:rFonts w:eastAsia="Times New Roman" w:cs="Times New Roman"/>
                <w:b/>
                <w:szCs w:val="26"/>
                <w:lang w:val="sv-SE"/>
              </w:rPr>
            </w:pPr>
            <w:r w:rsidRPr="00DD22AB">
              <w:rPr>
                <w:rFonts w:eastAsia="Times New Roman" w:cs="Times New Roman"/>
                <w:b/>
                <w:szCs w:val="26"/>
                <w:lang w:val="sv-SE"/>
              </w:rPr>
              <w:t>2</w:t>
            </w:r>
          </w:p>
        </w:tc>
        <w:tc>
          <w:tcPr>
            <w:tcW w:w="7574" w:type="dxa"/>
            <w:tcBorders>
              <w:top w:val="single" w:sz="4" w:space="0" w:color="auto"/>
              <w:left w:val="single" w:sz="4" w:space="0" w:color="auto"/>
              <w:bottom w:val="single" w:sz="4" w:space="0" w:color="auto"/>
              <w:right w:val="single" w:sz="4" w:space="0" w:color="auto"/>
            </w:tcBorders>
          </w:tcPr>
          <w:p w14:paraId="36804BD6" w14:textId="77777777" w:rsidR="0017333D" w:rsidRPr="006663AB" w:rsidRDefault="0017333D" w:rsidP="00F343AC">
            <w:pPr>
              <w:spacing w:after="0" w:line="240" w:lineRule="auto"/>
              <w:jc w:val="both"/>
              <w:rPr>
                <w:rFonts w:cs="Times New Roman"/>
                <w:szCs w:val="26"/>
              </w:rPr>
            </w:pPr>
            <w:r>
              <w:rPr>
                <w:rFonts w:cs="Times New Roman"/>
                <w:b/>
                <w:szCs w:val="26"/>
              </w:rPr>
              <w:t>Đ</w:t>
            </w:r>
            <w:r w:rsidRPr="00DA29BD">
              <w:rPr>
                <w:rFonts w:cs="Times New Roman"/>
                <w:b/>
                <w:szCs w:val="26"/>
              </w:rPr>
              <w:t>ặc điểm của các dạng địa hình núi, cao nguyên, đồi và đồng bằng</w:t>
            </w:r>
            <w:r>
              <w:rPr>
                <w:rFonts w:cs="Times New Roman"/>
                <w:szCs w:val="26"/>
              </w:rPr>
              <w:t xml:space="preserve">. </w:t>
            </w:r>
          </w:p>
          <w:p w14:paraId="72EA202A" w14:textId="77777777" w:rsidR="0017333D" w:rsidRPr="006663AB" w:rsidRDefault="0017333D" w:rsidP="00F343AC">
            <w:pPr>
              <w:spacing w:after="0" w:line="240" w:lineRule="auto"/>
              <w:rPr>
                <w:rFonts w:cs="Times New Roman"/>
                <w:szCs w:val="26"/>
              </w:rPr>
            </w:pPr>
            <w:r>
              <w:rPr>
                <w:rFonts w:cs="Times New Roman"/>
                <w:szCs w:val="26"/>
              </w:rPr>
              <w:t xml:space="preserve">- Núi: </w:t>
            </w:r>
            <w:r w:rsidRPr="006663AB">
              <w:rPr>
                <w:rFonts w:cs="Times New Roman"/>
                <w:szCs w:val="26"/>
              </w:rPr>
              <w:t>Nhô cao rõ rệt trên mặt đất; gồm đỉnh núi, sườn núi, chân núi.</w:t>
            </w:r>
          </w:p>
          <w:p w14:paraId="1AE0D9C8" w14:textId="77777777" w:rsidR="0017333D" w:rsidRPr="006663AB" w:rsidRDefault="0017333D" w:rsidP="00F343AC">
            <w:pPr>
              <w:spacing w:after="0" w:line="240" w:lineRule="auto"/>
              <w:rPr>
                <w:rFonts w:cs="Times New Roman"/>
                <w:szCs w:val="26"/>
              </w:rPr>
            </w:pPr>
            <w:r w:rsidRPr="006663AB">
              <w:rPr>
                <w:rFonts w:cs="Times New Roman"/>
                <w:szCs w:val="26"/>
              </w:rPr>
              <w:t xml:space="preserve">- Cao nguyên: Vùng đất tương đối rộng lớn, bề mặt khá bằng phẳng, sườn dốc, chia tách với các vùng xung quanh. </w:t>
            </w:r>
          </w:p>
          <w:p w14:paraId="3F0F7E23" w14:textId="77777777" w:rsidR="0017333D" w:rsidRPr="006663AB" w:rsidRDefault="0017333D" w:rsidP="00F343AC">
            <w:pPr>
              <w:spacing w:after="0" w:line="240" w:lineRule="auto"/>
              <w:rPr>
                <w:rFonts w:cs="Times New Roman"/>
                <w:szCs w:val="26"/>
              </w:rPr>
            </w:pPr>
            <w:r w:rsidRPr="006663AB">
              <w:rPr>
                <w:rFonts w:cs="Times New Roman"/>
                <w:szCs w:val="26"/>
              </w:rPr>
              <w:t>- Đồi: Nhô cao so với xung quanh, đỉnh tròn, sườn thoải.</w:t>
            </w:r>
          </w:p>
          <w:p w14:paraId="5066CC32" w14:textId="77777777" w:rsidR="008731CE" w:rsidRDefault="0017333D" w:rsidP="00F343AC">
            <w:pPr>
              <w:pStyle w:val="NormalWeb"/>
              <w:spacing w:before="0" w:beforeAutospacing="0" w:after="0" w:afterAutospacing="0"/>
              <w:rPr>
                <w:sz w:val="26"/>
                <w:szCs w:val="26"/>
              </w:rPr>
            </w:pPr>
            <w:r w:rsidRPr="006663AB">
              <w:rPr>
                <w:sz w:val="26"/>
                <w:szCs w:val="26"/>
              </w:rPr>
              <w:t>- Đồng bằng: Địa hình thấp, tương đối bằng phẳng, độ dốc nhỏ.</w:t>
            </w:r>
          </w:p>
          <w:p w14:paraId="12B47EF2" w14:textId="77777777" w:rsidR="0017333D" w:rsidRPr="00DD22AB" w:rsidRDefault="0017333D" w:rsidP="00F343AC">
            <w:pPr>
              <w:pStyle w:val="NormalWeb"/>
              <w:spacing w:before="0" w:beforeAutospacing="0" w:after="0" w:afterAutospacing="0"/>
              <w:rPr>
                <w:sz w:val="26"/>
                <w:szCs w:val="26"/>
              </w:rPr>
            </w:pPr>
            <w:r>
              <w:rPr>
                <w:sz w:val="26"/>
                <w:szCs w:val="26"/>
              </w:rPr>
              <w:t>*Địa hình chủ yếu nơi em sinh sống: đồng bằng</w:t>
            </w:r>
          </w:p>
        </w:tc>
        <w:tc>
          <w:tcPr>
            <w:tcW w:w="1260" w:type="dxa"/>
            <w:tcBorders>
              <w:top w:val="single" w:sz="4" w:space="0" w:color="auto"/>
              <w:left w:val="single" w:sz="4" w:space="0" w:color="auto"/>
              <w:bottom w:val="single" w:sz="4" w:space="0" w:color="auto"/>
              <w:right w:val="single" w:sz="4" w:space="0" w:color="auto"/>
            </w:tcBorders>
          </w:tcPr>
          <w:p w14:paraId="3176C928" w14:textId="77777777" w:rsidR="0017333D" w:rsidRDefault="0017333D" w:rsidP="00F343AC">
            <w:pPr>
              <w:spacing w:after="0" w:line="240" w:lineRule="auto"/>
              <w:rPr>
                <w:rFonts w:eastAsia="SimSun" w:cs="Times New Roman"/>
                <w:szCs w:val="26"/>
                <w:lang w:val="sv-SE"/>
              </w:rPr>
            </w:pPr>
          </w:p>
          <w:p w14:paraId="350FC2B2" w14:textId="77777777" w:rsidR="008731CE" w:rsidRPr="00DD22AB" w:rsidRDefault="0017333D" w:rsidP="00F343AC">
            <w:pPr>
              <w:spacing w:after="0" w:line="240" w:lineRule="auto"/>
              <w:rPr>
                <w:rFonts w:eastAsia="SimSun" w:cs="Times New Roman"/>
                <w:szCs w:val="26"/>
                <w:lang w:val="sv-SE"/>
              </w:rPr>
            </w:pPr>
            <w:r>
              <w:rPr>
                <w:rFonts w:eastAsia="SimSun" w:cs="Times New Roman"/>
                <w:szCs w:val="26"/>
                <w:lang w:val="sv-SE"/>
              </w:rPr>
              <w:t>0,2</w:t>
            </w:r>
            <w:r w:rsidR="008731CE" w:rsidRPr="00DD22AB">
              <w:rPr>
                <w:rFonts w:eastAsia="SimSun" w:cs="Times New Roman"/>
                <w:szCs w:val="26"/>
                <w:lang w:val="sv-SE"/>
              </w:rPr>
              <w:t>5 điểm</w:t>
            </w:r>
          </w:p>
          <w:p w14:paraId="38AD0539" w14:textId="77777777" w:rsidR="008731CE" w:rsidRPr="00DD22AB" w:rsidRDefault="0017333D" w:rsidP="00F343AC">
            <w:pPr>
              <w:spacing w:after="0" w:line="240" w:lineRule="auto"/>
              <w:rPr>
                <w:rFonts w:eastAsia="SimSun" w:cs="Times New Roman"/>
                <w:szCs w:val="26"/>
                <w:lang w:val="sv-SE"/>
              </w:rPr>
            </w:pPr>
            <w:r>
              <w:rPr>
                <w:rFonts w:eastAsia="SimSun" w:cs="Times New Roman"/>
                <w:szCs w:val="26"/>
                <w:lang w:val="sv-SE"/>
              </w:rPr>
              <w:t>0,</w:t>
            </w:r>
            <w:r w:rsidR="008731CE" w:rsidRPr="00DD22AB">
              <w:rPr>
                <w:rFonts w:eastAsia="SimSun" w:cs="Times New Roman"/>
                <w:szCs w:val="26"/>
                <w:lang w:val="sv-SE"/>
              </w:rPr>
              <w:t>5 điểm</w:t>
            </w:r>
          </w:p>
          <w:p w14:paraId="60AE3E63" w14:textId="77777777" w:rsidR="0017333D" w:rsidRDefault="0017333D" w:rsidP="00F343AC">
            <w:pPr>
              <w:spacing w:after="0" w:line="240" w:lineRule="auto"/>
              <w:rPr>
                <w:rFonts w:eastAsia="SimSun" w:cs="Times New Roman"/>
                <w:szCs w:val="26"/>
                <w:lang w:val="sv-SE"/>
              </w:rPr>
            </w:pPr>
          </w:p>
          <w:p w14:paraId="179C3E46" w14:textId="77777777" w:rsidR="008731CE" w:rsidRPr="00DD22AB" w:rsidRDefault="00551D78" w:rsidP="00F343AC">
            <w:pPr>
              <w:spacing w:after="0" w:line="240" w:lineRule="auto"/>
              <w:rPr>
                <w:rFonts w:eastAsia="SimSun" w:cs="Times New Roman"/>
                <w:szCs w:val="26"/>
                <w:lang w:val="sv-SE"/>
              </w:rPr>
            </w:pPr>
            <w:r w:rsidRPr="00DD22AB">
              <w:rPr>
                <w:rFonts w:eastAsia="SimSun" w:cs="Times New Roman"/>
                <w:szCs w:val="26"/>
                <w:lang w:val="sv-SE"/>
              </w:rPr>
              <w:t>0,</w:t>
            </w:r>
            <w:r w:rsidR="0017333D">
              <w:rPr>
                <w:rFonts w:eastAsia="SimSun" w:cs="Times New Roman"/>
                <w:szCs w:val="26"/>
                <w:lang w:val="sv-SE"/>
              </w:rPr>
              <w:t>2</w:t>
            </w:r>
            <w:r w:rsidR="008731CE" w:rsidRPr="00DD22AB">
              <w:rPr>
                <w:rFonts w:eastAsia="SimSun" w:cs="Times New Roman"/>
                <w:szCs w:val="26"/>
                <w:lang w:val="sv-SE"/>
              </w:rPr>
              <w:t>5 điểm</w:t>
            </w:r>
          </w:p>
          <w:p w14:paraId="600DC2E4" w14:textId="77777777" w:rsidR="008731CE" w:rsidRDefault="00551D78" w:rsidP="00F343AC">
            <w:pPr>
              <w:spacing w:after="0" w:line="240" w:lineRule="auto"/>
              <w:rPr>
                <w:rFonts w:eastAsia="SimSun" w:cs="Times New Roman"/>
                <w:szCs w:val="26"/>
                <w:lang w:val="sv-SE"/>
              </w:rPr>
            </w:pPr>
            <w:r w:rsidRPr="00DD22AB">
              <w:rPr>
                <w:rFonts w:eastAsia="SimSun" w:cs="Times New Roman"/>
                <w:szCs w:val="26"/>
                <w:lang w:val="sv-SE"/>
              </w:rPr>
              <w:t>0,</w:t>
            </w:r>
            <w:r w:rsidR="0017333D">
              <w:rPr>
                <w:rFonts w:eastAsia="SimSun" w:cs="Times New Roman"/>
                <w:szCs w:val="26"/>
                <w:lang w:val="sv-SE"/>
              </w:rPr>
              <w:t>2</w:t>
            </w:r>
            <w:r w:rsidR="008731CE" w:rsidRPr="00DD22AB">
              <w:rPr>
                <w:rFonts w:eastAsia="SimSun" w:cs="Times New Roman"/>
                <w:szCs w:val="26"/>
                <w:lang w:val="sv-SE"/>
              </w:rPr>
              <w:t>5 điểm</w:t>
            </w:r>
          </w:p>
          <w:p w14:paraId="0AFA9F44" w14:textId="77777777" w:rsidR="0017333D" w:rsidRPr="00DD22AB" w:rsidRDefault="0017333D" w:rsidP="00F343AC">
            <w:pPr>
              <w:spacing w:after="0" w:line="240" w:lineRule="auto"/>
              <w:rPr>
                <w:rFonts w:eastAsia="SimSun" w:cs="Times New Roman"/>
                <w:szCs w:val="26"/>
                <w:lang w:val="sv-SE"/>
              </w:rPr>
            </w:pPr>
            <w:r w:rsidRPr="00DD22AB">
              <w:rPr>
                <w:rFonts w:eastAsia="SimSun" w:cs="Times New Roman"/>
                <w:szCs w:val="26"/>
                <w:lang w:val="sv-SE"/>
              </w:rPr>
              <w:t>0,</w:t>
            </w:r>
            <w:r>
              <w:rPr>
                <w:rFonts w:eastAsia="SimSun" w:cs="Times New Roman"/>
                <w:szCs w:val="26"/>
                <w:lang w:val="sv-SE"/>
              </w:rPr>
              <w:t>2</w:t>
            </w:r>
            <w:r w:rsidRPr="00DD22AB">
              <w:rPr>
                <w:rFonts w:eastAsia="SimSun" w:cs="Times New Roman"/>
                <w:szCs w:val="26"/>
                <w:lang w:val="sv-SE"/>
              </w:rPr>
              <w:t>5 điểm</w:t>
            </w:r>
          </w:p>
        </w:tc>
      </w:tr>
    </w:tbl>
    <w:p w14:paraId="75FCEF8D" w14:textId="77777777" w:rsidR="00A05A05" w:rsidRDefault="00A05A05" w:rsidP="00F343AC">
      <w:pPr>
        <w:spacing w:after="0" w:line="240" w:lineRule="auto"/>
        <w:rPr>
          <w:szCs w:val="26"/>
        </w:rPr>
      </w:pPr>
    </w:p>
    <w:p w14:paraId="353DB055" w14:textId="77777777" w:rsidR="00A05A05" w:rsidRDefault="00A05A05" w:rsidP="00F343AC">
      <w:pPr>
        <w:spacing w:after="0" w:line="240" w:lineRule="auto"/>
        <w:rPr>
          <w:rFonts w:cs="Times New Roman"/>
          <w:szCs w:val="26"/>
        </w:rPr>
      </w:pPr>
    </w:p>
    <w:p w14:paraId="6778F9A0" w14:textId="77777777" w:rsidR="00A05A05" w:rsidRDefault="00A05A05" w:rsidP="00F343AC">
      <w:pPr>
        <w:spacing w:after="0" w:line="240" w:lineRule="auto"/>
        <w:rPr>
          <w:rFonts w:cs="Times New Roman"/>
          <w:szCs w:val="26"/>
        </w:rPr>
      </w:pPr>
    </w:p>
    <w:p w14:paraId="48DC620B" w14:textId="77777777" w:rsidR="00A05A05" w:rsidRDefault="00A05A05" w:rsidP="00F343AC">
      <w:pPr>
        <w:spacing w:after="0" w:line="240" w:lineRule="auto"/>
        <w:rPr>
          <w:rFonts w:cs="Times New Roman"/>
          <w:szCs w:val="26"/>
        </w:rPr>
      </w:pPr>
    </w:p>
    <w:p w14:paraId="1BD96D7F" w14:textId="77777777" w:rsidR="00A05A05" w:rsidRDefault="00A05A05" w:rsidP="00F343AC">
      <w:pPr>
        <w:spacing w:after="0" w:line="240" w:lineRule="auto"/>
        <w:rPr>
          <w:rFonts w:cs="Times New Roman"/>
          <w:szCs w:val="26"/>
        </w:rPr>
      </w:pPr>
    </w:p>
    <w:p w14:paraId="6479DBBA" w14:textId="77777777" w:rsidR="00A05A05" w:rsidRDefault="00A05A05" w:rsidP="00F343AC">
      <w:pPr>
        <w:spacing w:after="0" w:line="240" w:lineRule="auto"/>
        <w:rPr>
          <w:rFonts w:cs="Times New Roman"/>
          <w:szCs w:val="26"/>
        </w:rPr>
      </w:pPr>
    </w:p>
    <w:p w14:paraId="1E412E94" w14:textId="7F4A67B7" w:rsidR="009168A3" w:rsidRDefault="009168A3" w:rsidP="00F343AC">
      <w:pPr>
        <w:spacing w:after="0" w:line="240" w:lineRule="auto"/>
        <w:rPr>
          <w:rFonts w:cs="Times New Roman"/>
          <w:szCs w:val="26"/>
        </w:rPr>
      </w:pPr>
      <w:r w:rsidRPr="006E36AA">
        <w:rPr>
          <w:rFonts w:cs="Times New Roman"/>
          <w:szCs w:val="26"/>
        </w:rPr>
        <w:t xml:space="preserve"> </w:t>
      </w:r>
    </w:p>
    <w:p w14:paraId="0883886B" w14:textId="77777777" w:rsidR="00BF5FF0" w:rsidRDefault="00BF5FF0" w:rsidP="00F343AC">
      <w:pPr>
        <w:spacing w:after="0" w:line="240" w:lineRule="auto"/>
        <w:rPr>
          <w:rFonts w:cs="Times New Roman"/>
          <w:szCs w:val="26"/>
        </w:rPr>
      </w:pPr>
    </w:p>
    <w:p w14:paraId="79A7ACF1" w14:textId="77777777" w:rsidR="00BF5FF0" w:rsidRDefault="00BF5FF0" w:rsidP="00F343AC">
      <w:pPr>
        <w:spacing w:after="0" w:line="240" w:lineRule="auto"/>
        <w:rPr>
          <w:rFonts w:cs="Times New Roman"/>
          <w:szCs w:val="26"/>
        </w:rPr>
      </w:pPr>
    </w:p>
    <w:p w14:paraId="694A6EEC" w14:textId="77777777" w:rsidR="00BF5FF0" w:rsidRDefault="00BF5FF0" w:rsidP="00F343AC">
      <w:pPr>
        <w:spacing w:after="0" w:line="240" w:lineRule="auto"/>
        <w:rPr>
          <w:rFonts w:cs="Times New Roman"/>
          <w:szCs w:val="26"/>
        </w:rPr>
      </w:pPr>
    </w:p>
    <w:p w14:paraId="5A568E6F" w14:textId="77777777" w:rsidR="00BF5FF0" w:rsidRDefault="00BF5FF0" w:rsidP="00F343AC">
      <w:pPr>
        <w:spacing w:after="0" w:line="240" w:lineRule="auto"/>
        <w:rPr>
          <w:rFonts w:cs="Times New Roman"/>
          <w:szCs w:val="26"/>
        </w:rPr>
      </w:pPr>
    </w:p>
    <w:tbl>
      <w:tblPr>
        <w:tblpPr w:leftFromText="180" w:rightFromText="180" w:bottomFromText="160" w:vertAnchor="text" w:horzAnchor="page" w:tblpX="1410" w:tblpY="20"/>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5"/>
        <w:gridCol w:w="5041"/>
      </w:tblGrid>
      <w:tr w:rsidR="00600E35" w:rsidRPr="00DD22AB" w14:paraId="20AC378A" w14:textId="77777777" w:rsidTr="00565EFC">
        <w:trPr>
          <w:trHeight w:val="696"/>
        </w:trPr>
        <w:tc>
          <w:tcPr>
            <w:tcW w:w="4315" w:type="dxa"/>
            <w:tcBorders>
              <w:top w:val="single" w:sz="4" w:space="0" w:color="auto"/>
              <w:left w:val="single" w:sz="4" w:space="0" w:color="auto"/>
              <w:bottom w:val="single" w:sz="4" w:space="0" w:color="auto"/>
              <w:right w:val="single" w:sz="4" w:space="0" w:color="auto"/>
            </w:tcBorders>
          </w:tcPr>
          <w:p w14:paraId="45A49525" w14:textId="77777777" w:rsidR="00600E35" w:rsidRPr="00DD22AB" w:rsidRDefault="00600E35" w:rsidP="00F343AC">
            <w:pPr>
              <w:spacing w:after="0" w:line="240" w:lineRule="auto"/>
              <w:jc w:val="center"/>
              <w:rPr>
                <w:rFonts w:cs="Times New Roman"/>
                <w:szCs w:val="26"/>
                <w:lang w:eastAsia="zh-CN"/>
              </w:rPr>
            </w:pPr>
            <w:r w:rsidRPr="00DD22AB">
              <w:rPr>
                <w:rFonts w:cs="Times New Roman"/>
                <w:szCs w:val="26"/>
                <w:lang w:eastAsia="zh-CN"/>
              </w:rPr>
              <w:t>ỦY BAN NHÂN DÂN</w:t>
            </w:r>
          </w:p>
          <w:p w14:paraId="55FA7AD1" w14:textId="77777777" w:rsidR="00600E35" w:rsidRPr="00DD22AB" w:rsidRDefault="00600E35" w:rsidP="00F343AC">
            <w:pPr>
              <w:spacing w:after="0" w:line="240" w:lineRule="auto"/>
              <w:jc w:val="center"/>
              <w:rPr>
                <w:rFonts w:cs="Times New Roman"/>
                <w:szCs w:val="26"/>
                <w:lang w:eastAsia="zh-CN"/>
              </w:rPr>
            </w:pPr>
            <w:r w:rsidRPr="00DD22AB">
              <w:rPr>
                <w:rFonts w:cs="Times New Roman"/>
                <w:szCs w:val="26"/>
                <w:lang w:eastAsia="zh-CN"/>
              </w:rPr>
              <w:t xml:space="preserve"> PHƯỜNG PHÚ AN</w:t>
            </w:r>
            <w:r w:rsidRPr="00DD22AB">
              <w:rPr>
                <w:rFonts w:cs="Times New Roman"/>
                <w:szCs w:val="26"/>
                <w:lang w:eastAsia="zh-CN"/>
              </w:rPr>
              <w:br/>
            </w:r>
            <w:r w:rsidRPr="00DD22AB">
              <w:rPr>
                <w:rFonts w:cs="Times New Roman"/>
                <w:b/>
                <w:bCs/>
                <w:szCs w:val="26"/>
                <w:lang w:eastAsia="zh-CN"/>
              </w:rPr>
              <w:t>TRƯỜNG THCS HIỆP AN</w:t>
            </w:r>
          </w:p>
          <w:p w14:paraId="05467D9E" w14:textId="77777777" w:rsidR="00600E35" w:rsidRPr="00DD22AB" w:rsidRDefault="00600E35" w:rsidP="00F343AC">
            <w:pPr>
              <w:spacing w:after="0" w:line="240" w:lineRule="auto"/>
              <w:jc w:val="center"/>
              <w:rPr>
                <w:rFonts w:cs="Times New Roman"/>
                <w:b/>
                <w:bCs/>
                <w:szCs w:val="26"/>
              </w:rPr>
            </w:pPr>
            <w:r w:rsidRPr="00DD22AB">
              <w:rPr>
                <w:rFonts w:cs="Times New Roman"/>
                <w:noProof/>
                <w:szCs w:val="26"/>
              </w:rPr>
              <mc:AlternateContent>
                <mc:Choice Requires="wps">
                  <w:drawing>
                    <wp:anchor distT="0" distB="0" distL="0" distR="0" simplePos="0" relativeHeight="251665408" behindDoc="0" locked="0" layoutInCell="1" allowOverlap="1" wp14:anchorId="2E78D375" wp14:editId="6C54E980">
                      <wp:simplePos x="0" y="0"/>
                      <wp:positionH relativeFrom="column">
                        <wp:posOffset>756285</wp:posOffset>
                      </wp:positionH>
                      <wp:positionV relativeFrom="paragraph">
                        <wp:posOffset>53975</wp:posOffset>
                      </wp:positionV>
                      <wp:extent cx="1085850" cy="0"/>
                      <wp:effectExtent l="0" t="0" r="19050" b="19050"/>
                      <wp:wrapNone/>
                      <wp:docPr id="5"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6F653F" id="Straight Connector 8" o:spid="_x0000_s1026" style="position:absolute;z-index:25166540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" strokeweight=".5pt">
                      <v:stroke joinstyle="miter"/>
                      <o:lock v:ext="edit" shapetype="f"/>
                    </v:line>
                  </w:pict>
                </mc:Fallback>
              </mc:AlternateContent>
            </w:r>
          </w:p>
        </w:tc>
        <w:tc>
          <w:tcPr>
            <w:tcW w:w="5041" w:type="dxa"/>
            <w:tcBorders>
              <w:top w:val="single" w:sz="4" w:space="0" w:color="auto"/>
              <w:left w:val="single" w:sz="4" w:space="0" w:color="auto"/>
              <w:bottom w:val="single" w:sz="4" w:space="0" w:color="auto"/>
              <w:right w:val="single" w:sz="4" w:space="0" w:color="auto"/>
            </w:tcBorders>
          </w:tcPr>
          <w:p w14:paraId="7C4DDA21" w14:textId="77777777" w:rsidR="00600E35" w:rsidRPr="00DD22AB" w:rsidRDefault="00600E35" w:rsidP="00F343AC">
            <w:pPr>
              <w:spacing w:after="0" w:line="240" w:lineRule="auto"/>
              <w:jc w:val="center"/>
              <w:rPr>
                <w:rFonts w:cs="Times New Roman"/>
                <w:b/>
                <w:szCs w:val="26"/>
                <w:lang w:eastAsia="zh-CN"/>
              </w:rPr>
            </w:pPr>
            <w:r w:rsidRPr="00DD22AB">
              <w:rPr>
                <w:rFonts w:cs="Times New Roman"/>
                <w:b/>
                <w:szCs w:val="26"/>
                <w:lang w:eastAsia="zh-CN"/>
              </w:rPr>
              <w:t>KIỂ</w:t>
            </w:r>
            <w:r>
              <w:rPr>
                <w:rFonts w:cs="Times New Roman"/>
                <w:b/>
                <w:szCs w:val="26"/>
                <w:lang w:eastAsia="zh-CN"/>
              </w:rPr>
              <w:t>M TRA CUỐI</w:t>
            </w:r>
            <w:r w:rsidRPr="00DD22AB">
              <w:rPr>
                <w:rFonts w:cs="Times New Roman"/>
                <w:b/>
                <w:szCs w:val="26"/>
                <w:lang w:eastAsia="zh-CN"/>
              </w:rPr>
              <w:t xml:space="preserve"> HỌC KỲ I</w:t>
            </w:r>
          </w:p>
          <w:p w14:paraId="51B62BFB" w14:textId="44109341" w:rsidR="00600E35" w:rsidRPr="00DD22AB" w:rsidRDefault="00600E35" w:rsidP="00F343AC">
            <w:pPr>
              <w:spacing w:after="0" w:line="240" w:lineRule="auto"/>
              <w:jc w:val="center"/>
              <w:rPr>
                <w:rFonts w:cs="Times New Roman"/>
                <w:b/>
                <w:szCs w:val="26"/>
                <w:lang w:eastAsia="zh-CN"/>
              </w:rPr>
            </w:pPr>
            <w:r w:rsidRPr="00DD22AB">
              <w:rPr>
                <w:rFonts w:cs="Times New Roman"/>
                <w:b/>
                <w:szCs w:val="26"/>
                <w:lang w:eastAsia="zh-CN"/>
              </w:rPr>
              <w:t>NĂM HỌC 2025-2026</w:t>
            </w:r>
            <w:r w:rsidRPr="00DD22AB">
              <w:rPr>
                <w:rFonts w:cs="Times New Roman"/>
                <w:b/>
                <w:szCs w:val="26"/>
                <w:lang w:eastAsia="zh-CN"/>
              </w:rPr>
              <w:br/>
              <w:t>Môn:</w:t>
            </w:r>
            <w:r w:rsidRPr="00DD22AB">
              <w:rPr>
                <w:rFonts w:cs="Times New Roman"/>
                <w:b/>
                <w:bCs/>
                <w:iCs/>
                <w:szCs w:val="26"/>
              </w:rPr>
              <w:t xml:space="preserve"> </w:t>
            </w:r>
            <w:r w:rsidRPr="00DD22AB">
              <w:rPr>
                <w:rFonts w:cs="Times New Roman"/>
                <w:b/>
                <w:bCs/>
                <w:iCs/>
                <w:szCs w:val="26"/>
                <w:lang w:eastAsia="zh-CN"/>
              </w:rPr>
              <w:t>LỊCH SỬ - ĐỊA L</w:t>
            </w:r>
            <w:r w:rsidR="007457D4">
              <w:rPr>
                <w:rFonts w:cs="Times New Roman"/>
                <w:b/>
                <w:bCs/>
                <w:iCs/>
                <w:szCs w:val="26"/>
                <w:lang w:eastAsia="zh-CN"/>
              </w:rPr>
              <w:t>Í 6</w:t>
            </w:r>
            <w:r w:rsidRPr="00DD22AB">
              <w:rPr>
                <w:rFonts w:cs="Times New Roman"/>
                <w:b/>
                <w:bCs/>
                <w:iCs/>
                <w:szCs w:val="26"/>
                <w:lang w:eastAsia="zh-CN"/>
              </w:rPr>
              <w:t xml:space="preserve"> </w:t>
            </w:r>
          </w:p>
          <w:p w14:paraId="38BC08D9" w14:textId="3086AE07" w:rsidR="00600E35" w:rsidRPr="007457D4" w:rsidRDefault="00600E35" w:rsidP="007457D4">
            <w:pPr>
              <w:spacing w:after="0" w:line="240" w:lineRule="auto"/>
              <w:jc w:val="center"/>
              <w:rPr>
                <w:rFonts w:cs="Times New Roman"/>
                <w:b/>
                <w:szCs w:val="26"/>
                <w:lang w:val="it-IT"/>
              </w:rPr>
            </w:pPr>
            <w:r w:rsidRPr="00DD22AB">
              <w:rPr>
                <w:rFonts w:cs="Times New Roman"/>
                <w:b/>
                <w:szCs w:val="26"/>
                <w:lang w:val="it-IT"/>
              </w:rPr>
              <w:t>Thời gian làm bài: 60 phút</w:t>
            </w:r>
          </w:p>
        </w:tc>
      </w:tr>
    </w:tbl>
    <w:p w14:paraId="09DB6049" w14:textId="5FCD81B6" w:rsidR="00D12B4A" w:rsidRPr="007457D4" w:rsidRDefault="00D12B4A" w:rsidP="007457D4">
      <w:pPr>
        <w:spacing w:after="0" w:line="240" w:lineRule="auto"/>
        <w:jc w:val="center"/>
        <w:rPr>
          <w:rFonts w:cs="Times New Roman"/>
          <w:b/>
          <w:i/>
          <w:iCs/>
          <w:szCs w:val="26"/>
        </w:rPr>
      </w:pPr>
      <w:r w:rsidRPr="007457D4">
        <w:rPr>
          <w:rFonts w:cs="Times New Roman"/>
          <w:b/>
          <w:i/>
          <w:iCs/>
          <w:szCs w:val="26"/>
        </w:rPr>
        <w:t>ĐỀ</w:t>
      </w:r>
      <w:r w:rsidR="00565EFC">
        <w:rPr>
          <w:rFonts w:cs="Times New Roman"/>
          <w:b/>
          <w:i/>
          <w:iCs/>
          <w:szCs w:val="26"/>
        </w:rPr>
        <w:t xml:space="preserve"> DỰ PHÒNG</w:t>
      </w:r>
    </w:p>
    <w:p w14:paraId="40097802" w14:textId="77777777" w:rsidR="009168A3" w:rsidRDefault="00600E35" w:rsidP="00F343AC">
      <w:pPr>
        <w:spacing w:after="0" w:line="240" w:lineRule="auto"/>
        <w:jc w:val="both"/>
        <w:rPr>
          <w:rFonts w:cs="Times New Roman"/>
          <w:szCs w:val="26"/>
        </w:rPr>
      </w:pPr>
      <w:r>
        <w:rPr>
          <w:rFonts w:cs="Times New Roman"/>
          <w:b/>
          <w:szCs w:val="26"/>
        </w:rPr>
        <w:t>I</w:t>
      </w:r>
      <w:r w:rsidR="009168A3" w:rsidRPr="006E36AA">
        <w:rPr>
          <w:rFonts w:cs="Times New Roman"/>
          <w:b/>
          <w:szCs w:val="26"/>
        </w:rPr>
        <w:t xml:space="preserve">. PHẦN TRẮC NGHIỆM (7,0 điểm): </w:t>
      </w:r>
      <w:r w:rsidR="009168A3" w:rsidRPr="006E36AA">
        <w:rPr>
          <w:rFonts w:cs="Times New Roman"/>
          <w:szCs w:val="26"/>
        </w:rPr>
        <w:t xml:space="preserve"> </w:t>
      </w:r>
    </w:p>
    <w:p w14:paraId="464DB400" w14:textId="289D8A6D" w:rsidR="009168A3" w:rsidRDefault="007457D4" w:rsidP="00F343AC">
      <w:pPr>
        <w:spacing w:after="0" w:line="240" w:lineRule="auto"/>
        <w:jc w:val="both"/>
        <w:rPr>
          <w:rFonts w:cs="Times New Roman"/>
          <w:b/>
          <w:szCs w:val="26"/>
        </w:rPr>
      </w:pPr>
      <w:r w:rsidRPr="007457D4">
        <w:rPr>
          <w:rFonts w:cs="Times New Roman"/>
          <w:b/>
          <w:i/>
          <w:iCs/>
          <w:szCs w:val="26"/>
        </w:rPr>
        <w:t>a</w:t>
      </w:r>
      <w:r w:rsidR="00600E35" w:rsidRPr="007457D4">
        <w:rPr>
          <w:rFonts w:cs="Times New Roman"/>
          <w:b/>
          <w:i/>
          <w:iCs/>
          <w:szCs w:val="26"/>
        </w:rPr>
        <w:t xml:space="preserve">. </w:t>
      </w:r>
      <w:r w:rsidR="009168A3" w:rsidRPr="007457D4">
        <w:rPr>
          <w:rFonts w:cs="Times New Roman"/>
          <w:b/>
          <w:i/>
          <w:iCs/>
          <w:szCs w:val="26"/>
        </w:rPr>
        <w:t>Chọn đáp án đúng nhất cho các câu sau</w:t>
      </w:r>
      <w:r w:rsidR="009168A3" w:rsidRPr="006E36AA">
        <w:rPr>
          <w:rFonts w:cs="Times New Roman"/>
          <w:b/>
          <w:szCs w:val="26"/>
        </w:rPr>
        <w:t>:</w:t>
      </w:r>
    </w:p>
    <w:p w14:paraId="2DFF4496" w14:textId="77777777" w:rsidR="009168A3" w:rsidRPr="003D1C34" w:rsidRDefault="009168A3" w:rsidP="00F343AC">
      <w:pPr>
        <w:spacing w:after="0" w:line="240" w:lineRule="auto"/>
        <w:jc w:val="both"/>
        <w:rPr>
          <w:rFonts w:cs="Times New Roman"/>
          <w:b/>
          <w:szCs w:val="26"/>
        </w:rPr>
      </w:pPr>
      <w:r>
        <w:rPr>
          <w:rFonts w:cs="Times New Roman"/>
          <w:b/>
          <w:szCs w:val="26"/>
        </w:rPr>
        <w:t>Câu 1</w:t>
      </w:r>
      <w:r w:rsidRPr="003D1C34">
        <w:rPr>
          <w:rFonts w:cs="Times New Roman"/>
          <w:b/>
          <w:szCs w:val="26"/>
        </w:rPr>
        <w:t xml:space="preserve">. Quốc gia cổ đại nào là nơi khởi phát của Phật giáo? </w:t>
      </w:r>
    </w:p>
    <w:p w14:paraId="34F6E724" w14:textId="77777777" w:rsidR="009168A3" w:rsidRPr="003D1C34" w:rsidRDefault="009168A3" w:rsidP="00F343AC">
      <w:pPr>
        <w:spacing w:after="0" w:line="240" w:lineRule="auto"/>
        <w:jc w:val="both"/>
        <w:rPr>
          <w:rFonts w:cs="Times New Roman"/>
          <w:szCs w:val="26"/>
        </w:rPr>
      </w:pPr>
      <w:r w:rsidRPr="003D1C34">
        <w:rPr>
          <w:rFonts w:cs="Times New Roman"/>
          <w:szCs w:val="26"/>
        </w:rPr>
        <w:t>A. Lưỡng Hà</w:t>
      </w:r>
      <w:r w:rsidRPr="003D1C34">
        <w:rPr>
          <w:rFonts w:cs="Times New Roman"/>
          <w:szCs w:val="26"/>
        </w:rPr>
        <w:tab/>
      </w:r>
      <w:r w:rsidRPr="003D1C34">
        <w:rPr>
          <w:rFonts w:cs="Times New Roman"/>
          <w:szCs w:val="26"/>
        </w:rPr>
        <w:tab/>
        <w:t>B. Trung Quốc</w:t>
      </w:r>
      <w:r w:rsidRPr="003D1C34">
        <w:rPr>
          <w:rFonts w:cs="Times New Roman"/>
          <w:szCs w:val="26"/>
        </w:rPr>
        <w:tab/>
        <w:t xml:space="preserve">C. Ai Cập </w:t>
      </w:r>
      <w:r w:rsidRPr="003D1C34">
        <w:rPr>
          <w:rFonts w:cs="Times New Roman"/>
          <w:szCs w:val="26"/>
        </w:rPr>
        <w:tab/>
      </w:r>
      <w:r w:rsidRPr="003D1C34">
        <w:rPr>
          <w:rFonts w:cs="Times New Roman"/>
          <w:szCs w:val="26"/>
        </w:rPr>
        <w:tab/>
        <w:t>D. Ấn Độ</w:t>
      </w:r>
    </w:p>
    <w:p w14:paraId="7F0E0FD7" w14:textId="77777777" w:rsidR="009168A3" w:rsidRPr="003D1C34" w:rsidRDefault="009168A3" w:rsidP="00F343AC">
      <w:pPr>
        <w:spacing w:after="0" w:line="240" w:lineRule="auto"/>
        <w:jc w:val="both"/>
        <w:rPr>
          <w:rFonts w:cs="Times New Roman"/>
          <w:b/>
          <w:szCs w:val="26"/>
        </w:rPr>
      </w:pPr>
      <w:r>
        <w:rPr>
          <w:rFonts w:cs="Times New Roman"/>
          <w:b/>
          <w:szCs w:val="26"/>
        </w:rPr>
        <w:t>Câu 2</w:t>
      </w:r>
      <w:r w:rsidRPr="003D1C34">
        <w:rPr>
          <w:rFonts w:cs="Times New Roman"/>
          <w:b/>
          <w:szCs w:val="26"/>
        </w:rPr>
        <w:t xml:space="preserve">. Cư dân ở quốc gia cổ đại nào dưới đây đã sáng tạo ra chữ số 0? </w:t>
      </w:r>
    </w:p>
    <w:p w14:paraId="59829B0C" w14:textId="1C99FD9B" w:rsidR="009168A3" w:rsidRPr="003D1C34" w:rsidRDefault="009168A3" w:rsidP="00F343AC">
      <w:pPr>
        <w:spacing w:after="0" w:line="240" w:lineRule="auto"/>
        <w:jc w:val="both"/>
        <w:rPr>
          <w:rFonts w:cs="Times New Roman"/>
          <w:szCs w:val="26"/>
        </w:rPr>
      </w:pPr>
      <w:r w:rsidRPr="003D1C34">
        <w:rPr>
          <w:rFonts w:cs="Times New Roman"/>
          <w:szCs w:val="26"/>
        </w:rPr>
        <w:t>A. Ai Cập</w:t>
      </w:r>
      <w:r w:rsidRPr="003D1C34">
        <w:rPr>
          <w:rFonts w:cs="Times New Roman"/>
          <w:szCs w:val="26"/>
        </w:rPr>
        <w:tab/>
      </w:r>
      <w:r w:rsidR="007457D4">
        <w:rPr>
          <w:rFonts w:cs="Times New Roman"/>
          <w:szCs w:val="26"/>
        </w:rPr>
        <w:tab/>
      </w:r>
      <w:r w:rsidRPr="003D1C34">
        <w:rPr>
          <w:rFonts w:cs="Times New Roman"/>
          <w:szCs w:val="26"/>
        </w:rPr>
        <w:t>B. Hy Lạp</w:t>
      </w:r>
      <w:r w:rsidRPr="003D1C34">
        <w:rPr>
          <w:rFonts w:cs="Times New Roman"/>
          <w:szCs w:val="26"/>
        </w:rPr>
        <w:tab/>
      </w:r>
      <w:r w:rsidRPr="003D1C34">
        <w:rPr>
          <w:rFonts w:cs="Times New Roman"/>
          <w:szCs w:val="26"/>
        </w:rPr>
        <w:tab/>
        <w:t>C. Lưỡng Hà</w:t>
      </w:r>
      <w:r w:rsidRPr="003D1C34">
        <w:rPr>
          <w:rFonts w:cs="Times New Roman"/>
          <w:szCs w:val="26"/>
        </w:rPr>
        <w:tab/>
      </w:r>
      <w:r w:rsidRPr="003D1C34">
        <w:rPr>
          <w:rFonts w:cs="Times New Roman"/>
          <w:szCs w:val="26"/>
        </w:rPr>
        <w:tab/>
        <w:t>D. Ấn Độ</w:t>
      </w:r>
    </w:p>
    <w:p w14:paraId="02830397" w14:textId="77777777" w:rsidR="009168A3" w:rsidRPr="003D1C34" w:rsidRDefault="009168A3" w:rsidP="00F343AC">
      <w:pPr>
        <w:pStyle w:val="NormalWeb"/>
        <w:spacing w:before="0" w:beforeAutospacing="0" w:after="0" w:afterAutospacing="0"/>
        <w:ind w:left="48" w:right="48"/>
        <w:jc w:val="both"/>
        <w:rPr>
          <w:b/>
          <w:color w:val="000000"/>
          <w:sz w:val="26"/>
          <w:szCs w:val="26"/>
        </w:rPr>
      </w:pPr>
      <w:r>
        <w:rPr>
          <w:rStyle w:val="Strong"/>
          <w:color w:val="000000"/>
          <w:sz w:val="26"/>
          <w:szCs w:val="26"/>
        </w:rPr>
        <w:t>Câu 3</w:t>
      </w:r>
      <w:r w:rsidRPr="003D1C34">
        <w:rPr>
          <w:rStyle w:val="Strong"/>
          <w:color w:val="000000"/>
          <w:sz w:val="26"/>
          <w:szCs w:val="26"/>
        </w:rPr>
        <w:t>.</w:t>
      </w:r>
      <w:r w:rsidRPr="003D1C34">
        <w:rPr>
          <w:color w:val="000000"/>
          <w:sz w:val="26"/>
          <w:szCs w:val="26"/>
        </w:rPr>
        <w:t> </w:t>
      </w:r>
      <w:r w:rsidRPr="003D1C34">
        <w:rPr>
          <w:b/>
          <w:color w:val="000000"/>
          <w:sz w:val="26"/>
          <w:szCs w:val="26"/>
        </w:rPr>
        <w:t>Ai là người thống nhất Trung Quốc vào năm 221 TCN?</w:t>
      </w:r>
    </w:p>
    <w:p w14:paraId="228A23EE" w14:textId="5743DC6D" w:rsidR="009168A3" w:rsidRPr="003D1C34" w:rsidRDefault="009168A3" w:rsidP="007457D4">
      <w:pPr>
        <w:pStyle w:val="NormalWeb"/>
        <w:spacing w:before="0" w:beforeAutospacing="0" w:after="0" w:afterAutospacing="0"/>
        <w:ind w:left="48" w:right="48"/>
        <w:jc w:val="both"/>
        <w:rPr>
          <w:color w:val="000000"/>
          <w:sz w:val="26"/>
          <w:szCs w:val="26"/>
        </w:rPr>
      </w:pPr>
      <w:r w:rsidRPr="003D1C34">
        <w:rPr>
          <w:color w:val="000000"/>
          <w:sz w:val="26"/>
          <w:szCs w:val="26"/>
        </w:rPr>
        <w:t>A. Tư Mã Thiên.</w:t>
      </w:r>
      <w:r w:rsidRPr="003D1C34">
        <w:rPr>
          <w:color w:val="000000"/>
          <w:sz w:val="26"/>
          <w:szCs w:val="26"/>
        </w:rPr>
        <w:tab/>
      </w:r>
      <w:r w:rsidR="00D12B4A">
        <w:rPr>
          <w:color w:val="000000"/>
          <w:sz w:val="26"/>
          <w:szCs w:val="26"/>
        </w:rPr>
        <w:t>B</w:t>
      </w:r>
      <w:r w:rsidR="00D12B4A" w:rsidRPr="003D1C34">
        <w:rPr>
          <w:color w:val="000000"/>
          <w:sz w:val="26"/>
          <w:szCs w:val="26"/>
        </w:rPr>
        <w:t>. Tần Thủy Hoàng.</w:t>
      </w:r>
      <w:r w:rsidRPr="003D1C34">
        <w:rPr>
          <w:color w:val="000000"/>
          <w:sz w:val="26"/>
          <w:szCs w:val="26"/>
        </w:rPr>
        <w:tab/>
      </w:r>
      <w:r w:rsidR="007457D4">
        <w:rPr>
          <w:color w:val="000000"/>
          <w:sz w:val="26"/>
          <w:szCs w:val="26"/>
        </w:rPr>
        <w:t xml:space="preserve">           </w:t>
      </w:r>
      <w:r w:rsidR="00D12B4A">
        <w:rPr>
          <w:color w:val="000000"/>
          <w:sz w:val="26"/>
          <w:szCs w:val="26"/>
        </w:rPr>
        <w:t>C</w:t>
      </w:r>
      <w:r w:rsidRPr="003D1C34">
        <w:rPr>
          <w:color w:val="000000"/>
          <w:sz w:val="26"/>
          <w:szCs w:val="26"/>
        </w:rPr>
        <w:t>. Lưu Bang.</w:t>
      </w:r>
      <w:r w:rsidRPr="003D1C34">
        <w:rPr>
          <w:color w:val="000000"/>
          <w:sz w:val="26"/>
          <w:szCs w:val="26"/>
        </w:rPr>
        <w:tab/>
      </w:r>
      <w:r w:rsidR="007457D4">
        <w:rPr>
          <w:color w:val="000000"/>
          <w:sz w:val="26"/>
          <w:szCs w:val="26"/>
        </w:rPr>
        <w:t xml:space="preserve">       </w:t>
      </w:r>
      <w:r w:rsidRPr="003D1C34">
        <w:rPr>
          <w:color w:val="000000"/>
          <w:sz w:val="26"/>
          <w:szCs w:val="26"/>
        </w:rPr>
        <w:t>D.Lý Uyên.</w:t>
      </w:r>
    </w:p>
    <w:p w14:paraId="28911B88" w14:textId="77777777" w:rsidR="009168A3" w:rsidRPr="003D1C34" w:rsidRDefault="009168A3" w:rsidP="00F343AC">
      <w:pPr>
        <w:spacing w:after="0" w:line="240" w:lineRule="auto"/>
        <w:jc w:val="both"/>
        <w:rPr>
          <w:rFonts w:cs="Times New Roman"/>
          <w:b/>
          <w:szCs w:val="26"/>
        </w:rPr>
      </w:pPr>
      <w:r>
        <w:rPr>
          <w:rFonts w:cs="Times New Roman"/>
          <w:b/>
          <w:szCs w:val="26"/>
        </w:rPr>
        <w:t>Câu 4</w:t>
      </w:r>
      <w:r w:rsidRPr="003D1C34">
        <w:rPr>
          <w:rFonts w:cs="Times New Roman"/>
          <w:b/>
          <w:szCs w:val="26"/>
        </w:rPr>
        <w:t xml:space="preserve">. Âm lịch được tính dựa vào sự di chuyển của: </w:t>
      </w:r>
    </w:p>
    <w:p w14:paraId="61DA017A" w14:textId="77777777" w:rsidR="009168A3" w:rsidRPr="003D1C34" w:rsidRDefault="009168A3" w:rsidP="00F343AC">
      <w:pPr>
        <w:spacing w:after="0" w:line="240" w:lineRule="auto"/>
        <w:jc w:val="both"/>
        <w:rPr>
          <w:rFonts w:cs="Times New Roman"/>
          <w:szCs w:val="26"/>
        </w:rPr>
      </w:pPr>
      <w:r w:rsidRPr="003D1C34">
        <w:rPr>
          <w:rFonts w:cs="Times New Roman"/>
          <w:szCs w:val="26"/>
        </w:rPr>
        <w:t>A. Mặt trăng quay quanh trái đất</w:t>
      </w:r>
      <w:r w:rsidRPr="003D1C34">
        <w:rPr>
          <w:rFonts w:cs="Times New Roman"/>
          <w:szCs w:val="26"/>
        </w:rPr>
        <w:tab/>
      </w:r>
      <w:r w:rsidRPr="003D1C34">
        <w:rPr>
          <w:rFonts w:cs="Times New Roman"/>
          <w:szCs w:val="26"/>
        </w:rPr>
        <w:tab/>
        <w:t>B. Trái đất quay quanh mặt trời</w:t>
      </w:r>
    </w:p>
    <w:p w14:paraId="037793B2" w14:textId="77777777" w:rsidR="009168A3" w:rsidRPr="003D1C34" w:rsidRDefault="009168A3" w:rsidP="00F343AC">
      <w:pPr>
        <w:spacing w:after="0" w:line="240" w:lineRule="auto"/>
        <w:jc w:val="both"/>
        <w:rPr>
          <w:rFonts w:cs="Times New Roman"/>
          <w:szCs w:val="26"/>
        </w:rPr>
      </w:pPr>
      <w:r w:rsidRPr="003D1C34">
        <w:rPr>
          <w:rFonts w:cs="Times New Roman"/>
          <w:szCs w:val="26"/>
        </w:rPr>
        <w:t>C. Trái đất quay quanh chính nó</w:t>
      </w:r>
      <w:r w:rsidRPr="003D1C34">
        <w:rPr>
          <w:rFonts w:cs="Times New Roman"/>
          <w:szCs w:val="26"/>
        </w:rPr>
        <w:tab/>
      </w:r>
      <w:r w:rsidRPr="003D1C34">
        <w:rPr>
          <w:rFonts w:cs="Times New Roman"/>
          <w:szCs w:val="26"/>
        </w:rPr>
        <w:tab/>
        <w:t>D. Các vì sao</w:t>
      </w:r>
    </w:p>
    <w:p w14:paraId="1D69B622" w14:textId="77777777" w:rsidR="009168A3" w:rsidRPr="003D1C34" w:rsidRDefault="009168A3" w:rsidP="00F343AC">
      <w:pPr>
        <w:spacing w:after="0" w:line="240" w:lineRule="auto"/>
        <w:jc w:val="both"/>
        <w:rPr>
          <w:rFonts w:cs="Times New Roman"/>
          <w:b/>
          <w:szCs w:val="26"/>
        </w:rPr>
      </w:pPr>
      <w:r>
        <w:rPr>
          <w:rFonts w:cs="Times New Roman"/>
          <w:b/>
          <w:szCs w:val="26"/>
        </w:rPr>
        <w:t>Câu 5</w:t>
      </w:r>
      <w:r w:rsidRPr="003D1C34">
        <w:rPr>
          <w:rFonts w:cs="Times New Roman"/>
          <w:b/>
          <w:szCs w:val="26"/>
        </w:rPr>
        <w:t xml:space="preserve">. Chữ viết được sử dụng phổ biến nhất ở Ấn Độ cổ đại? </w:t>
      </w:r>
    </w:p>
    <w:p w14:paraId="7B7CFF1B" w14:textId="77777777" w:rsidR="009168A3" w:rsidRPr="003D1C34" w:rsidRDefault="009168A3" w:rsidP="00F343AC">
      <w:pPr>
        <w:spacing w:after="0" w:line="240" w:lineRule="auto"/>
        <w:jc w:val="both"/>
        <w:rPr>
          <w:rFonts w:cs="Times New Roman"/>
          <w:szCs w:val="26"/>
        </w:rPr>
      </w:pPr>
      <w:r w:rsidRPr="003D1C34">
        <w:rPr>
          <w:rFonts w:cs="Times New Roman"/>
          <w:szCs w:val="26"/>
        </w:rPr>
        <w:t xml:space="preserve">A. Chữ Phạn </w:t>
      </w:r>
      <w:r w:rsidRPr="003D1C34">
        <w:rPr>
          <w:rFonts w:cs="Times New Roman"/>
          <w:szCs w:val="26"/>
        </w:rPr>
        <w:tab/>
      </w:r>
      <w:r w:rsidRPr="003D1C34">
        <w:rPr>
          <w:rFonts w:cs="Times New Roman"/>
          <w:szCs w:val="26"/>
        </w:rPr>
        <w:tab/>
        <w:t xml:space="preserve">B. Chữ Hán </w:t>
      </w:r>
      <w:r w:rsidRPr="003D1C34">
        <w:rPr>
          <w:rFonts w:cs="Times New Roman"/>
          <w:szCs w:val="26"/>
        </w:rPr>
        <w:tab/>
      </w:r>
      <w:r w:rsidRPr="003D1C34">
        <w:rPr>
          <w:rFonts w:cs="Times New Roman"/>
          <w:szCs w:val="26"/>
        </w:rPr>
        <w:tab/>
        <w:t>C. Chữ La-tinh</w:t>
      </w:r>
      <w:r w:rsidRPr="003D1C34">
        <w:rPr>
          <w:rFonts w:cs="Times New Roman"/>
          <w:szCs w:val="26"/>
        </w:rPr>
        <w:tab/>
        <w:t>D. Chữ Ka-na</w:t>
      </w:r>
    </w:p>
    <w:p w14:paraId="055396F6" w14:textId="6A36C76D" w:rsidR="009168A3" w:rsidRPr="003D1C34" w:rsidRDefault="009168A3" w:rsidP="00F343AC">
      <w:pPr>
        <w:pStyle w:val="NormalWeb"/>
        <w:spacing w:before="0" w:beforeAutospacing="0" w:after="0" w:afterAutospacing="0"/>
        <w:ind w:left="48" w:right="48"/>
        <w:jc w:val="both"/>
        <w:rPr>
          <w:color w:val="000000"/>
          <w:sz w:val="26"/>
          <w:szCs w:val="26"/>
        </w:rPr>
      </w:pPr>
      <w:r>
        <w:rPr>
          <w:rStyle w:val="Strong"/>
          <w:color w:val="000000"/>
          <w:sz w:val="26"/>
          <w:szCs w:val="26"/>
        </w:rPr>
        <w:t>Câu 6</w:t>
      </w:r>
      <w:r w:rsidRPr="003D1C34">
        <w:rPr>
          <w:rStyle w:val="Strong"/>
          <w:color w:val="000000"/>
          <w:sz w:val="26"/>
          <w:szCs w:val="26"/>
        </w:rPr>
        <w:t>. Ở Việt Nam, tại các di tích: Núi Đọ (Th</w:t>
      </w:r>
      <w:r w:rsidR="00565EFC">
        <w:rPr>
          <w:rStyle w:val="Strong"/>
          <w:color w:val="000000"/>
          <w:sz w:val="26"/>
          <w:szCs w:val="26"/>
        </w:rPr>
        <w:t>anh Hóa), Xuân Lộc (Đồng Nai),</w:t>
      </w:r>
      <w:r w:rsidRPr="003D1C34">
        <w:rPr>
          <w:rStyle w:val="Strong"/>
          <w:color w:val="000000"/>
          <w:sz w:val="26"/>
          <w:szCs w:val="26"/>
        </w:rPr>
        <w:t xml:space="preserve"> các nhà khảo cổ học đã phát hiện được dấu tích nào của người tối cổ?</w:t>
      </w:r>
    </w:p>
    <w:p w14:paraId="72D3216C" w14:textId="77777777" w:rsidR="009168A3" w:rsidRPr="009168A3" w:rsidRDefault="009168A3" w:rsidP="00F343AC">
      <w:pPr>
        <w:pStyle w:val="NormalWeb"/>
        <w:spacing w:before="0" w:beforeAutospacing="0" w:after="0" w:afterAutospacing="0"/>
        <w:ind w:left="48" w:right="48"/>
        <w:jc w:val="both"/>
        <w:rPr>
          <w:b/>
          <w:color w:val="000000"/>
          <w:sz w:val="26"/>
          <w:szCs w:val="26"/>
        </w:rPr>
      </w:pPr>
      <w:r w:rsidRPr="009168A3">
        <w:rPr>
          <w:rStyle w:val="Strong"/>
          <w:b w:val="0"/>
          <w:color w:val="000000"/>
          <w:sz w:val="26"/>
          <w:szCs w:val="26"/>
        </w:rPr>
        <w:t>A. Răng hóa thạch.</w:t>
      </w:r>
      <w:r w:rsidRPr="009168A3">
        <w:rPr>
          <w:rStyle w:val="Strong"/>
          <w:b w:val="0"/>
          <w:color w:val="000000"/>
          <w:sz w:val="26"/>
          <w:szCs w:val="26"/>
        </w:rPr>
        <w:tab/>
      </w:r>
      <w:r w:rsidRPr="009168A3">
        <w:rPr>
          <w:rStyle w:val="Strong"/>
          <w:b w:val="0"/>
          <w:color w:val="000000"/>
          <w:sz w:val="26"/>
          <w:szCs w:val="26"/>
        </w:rPr>
        <w:tab/>
      </w:r>
      <w:r w:rsidRPr="009168A3">
        <w:rPr>
          <w:rStyle w:val="Strong"/>
          <w:b w:val="0"/>
          <w:color w:val="000000"/>
          <w:sz w:val="26"/>
          <w:szCs w:val="26"/>
        </w:rPr>
        <w:tab/>
      </w:r>
      <w:r w:rsidRPr="009168A3">
        <w:rPr>
          <w:rStyle w:val="Strong"/>
          <w:b w:val="0"/>
          <w:color w:val="000000"/>
          <w:sz w:val="26"/>
          <w:szCs w:val="26"/>
        </w:rPr>
        <w:tab/>
        <w:t>B. Hộp sọ hóa thạch.</w:t>
      </w:r>
    </w:p>
    <w:p w14:paraId="28B62612" w14:textId="77777777" w:rsidR="009168A3" w:rsidRDefault="009168A3" w:rsidP="00F343AC">
      <w:pPr>
        <w:pStyle w:val="NormalWeb"/>
        <w:spacing w:before="0" w:beforeAutospacing="0" w:after="0" w:afterAutospacing="0"/>
        <w:ind w:left="48" w:right="48"/>
        <w:jc w:val="both"/>
        <w:rPr>
          <w:rStyle w:val="Strong"/>
          <w:b w:val="0"/>
          <w:color w:val="000000"/>
          <w:sz w:val="26"/>
          <w:szCs w:val="26"/>
        </w:rPr>
      </w:pPr>
      <w:r w:rsidRPr="009168A3">
        <w:rPr>
          <w:rStyle w:val="Strong"/>
          <w:b w:val="0"/>
          <w:color w:val="000000"/>
          <w:sz w:val="26"/>
          <w:szCs w:val="26"/>
        </w:rPr>
        <w:t>C. Công cụ bằng kim loại.</w:t>
      </w:r>
      <w:r w:rsidRPr="009168A3">
        <w:rPr>
          <w:rStyle w:val="Strong"/>
          <w:b w:val="0"/>
          <w:color w:val="000000"/>
          <w:sz w:val="26"/>
          <w:szCs w:val="26"/>
        </w:rPr>
        <w:tab/>
      </w:r>
      <w:r w:rsidRPr="009168A3">
        <w:rPr>
          <w:rStyle w:val="Strong"/>
          <w:b w:val="0"/>
          <w:color w:val="000000"/>
          <w:sz w:val="26"/>
          <w:szCs w:val="26"/>
        </w:rPr>
        <w:tab/>
      </w:r>
      <w:r w:rsidRPr="009168A3">
        <w:rPr>
          <w:rStyle w:val="Strong"/>
          <w:b w:val="0"/>
          <w:color w:val="000000"/>
          <w:sz w:val="26"/>
          <w:szCs w:val="26"/>
        </w:rPr>
        <w:tab/>
        <w:t>D. Công cụ bằng đá.</w:t>
      </w:r>
    </w:p>
    <w:p w14:paraId="6EDF4180" w14:textId="77777777" w:rsidR="0091636B" w:rsidRPr="003D1C34" w:rsidRDefault="0091636B" w:rsidP="007457D4">
      <w:pPr>
        <w:pStyle w:val="NormalWeb"/>
        <w:spacing w:before="0" w:beforeAutospacing="0" w:after="0" w:afterAutospacing="0"/>
        <w:ind w:left="48" w:right="-567"/>
        <w:jc w:val="both"/>
        <w:rPr>
          <w:b/>
          <w:color w:val="000000"/>
          <w:sz w:val="26"/>
          <w:szCs w:val="26"/>
        </w:rPr>
      </w:pPr>
      <w:r w:rsidRPr="003D1C34">
        <w:rPr>
          <w:rStyle w:val="Strong"/>
          <w:color w:val="000000"/>
          <w:sz w:val="26"/>
          <w:szCs w:val="26"/>
        </w:rPr>
        <w:t>Câu 7.</w:t>
      </w:r>
      <w:r w:rsidRPr="003D1C34">
        <w:rPr>
          <w:color w:val="000000"/>
          <w:sz w:val="26"/>
          <w:szCs w:val="26"/>
        </w:rPr>
        <w:t> </w:t>
      </w:r>
      <w:r w:rsidRPr="003D1C34">
        <w:rPr>
          <w:b/>
          <w:color w:val="000000"/>
          <w:sz w:val="26"/>
          <w:szCs w:val="26"/>
        </w:rPr>
        <w:t>Sự di chuyển của các địa mảng là nguyên nhân gây ra loại thiên tai nào sau đây?</w:t>
      </w:r>
    </w:p>
    <w:p w14:paraId="05E0B7DA" w14:textId="3ED432F1" w:rsidR="0091636B" w:rsidRPr="003D1C34" w:rsidRDefault="0091636B" w:rsidP="00F343AC">
      <w:pPr>
        <w:pStyle w:val="NormalWeb"/>
        <w:spacing w:before="0" w:beforeAutospacing="0" w:after="0" w:afterAutospacing="0"/>
        <w:ind w:left="48" w:right="48"/>
        <w:jc w:val="both"/>
        <w:rPr>
          <w:color w:val="000000"/>
          <w:sz w:val="26"/>
          <w:szCs w:val="26"/>
        </w:rPr>
      </w:pPr>
      <w:r w:rsidRPr="003D1C34">
        <w:rPr>
          <w:color w:val="000000"/>
          <w:sz w:val="26"/>
          <w:szCs w:val="26"/>
        </w:rPr>
        <w:t>A. Bão, dông lốc.</w:t>
      </w:r>
      <w:r w:rsidRPr="003D1C34">
        <w:rPr>
          <w:color w:val="000000"/>
          <w:sz w:val="26"/>
          <w:szCs w:val="26"/>
        </w:rPr>
        <w:tab/>
      </w:r>
      <w:r w:rsidRPr="003D1C34">
        <w:rPr>
          <w:color w:val="000000"/>
          <w:sz w:val="26"/>
          <w:szCs w:val="26"/>
        </w:rPr>
        <w:tab/>
      </w:r>
      <w:r w:rsidRPr="003D1C34">
        <w:rPr>
          <w:color w:val="000000"/>
          <w:sz w:val="26"/>
          <w:szCs w:val="26"/>
        </w:rPr>
        <w:tab/>
      </w:r>
      <w:r w:rsidR="007457D4">
        <w:rPr>
          <w:color w:val="000000"/>
          <w:sz w:val="26"/>
          <w:szCs w:val="26"/>
        </w:rPr>
        <w:tab/>
      </w:r>
      <w:r w:rsidRPr="003D1C34">
        <w:rPr>
          <w:color w:val="000000"/>
          <w:sz w:val="26"/>
          <w:szCs w:val="26"/>
        </w:rPr>
        <w:t>B. Lũ lụt, hạn hán.</w:t>
      </w:r>
    </w:p>
    <w:p w14:paraId="18F9CC7D" w14:textId="6DB31BFE" w:rsidR="0091636B" w:rsidRPr="003D1C34" w:rsidRDefault="0091636B" w:rsidP="00F343AC">
      <w:pPr>
        <w:pStyle w:val="NormalWeb"/>
        <w:spacing w:before="0" w:beforeAutospacing="0" w:after="0" w:afterAutospacing="0"/>
        <w:ind w:left="48" w:right="48"/>
        <w:jc w:val="both"/>
        <w:rPr>
          <w:color w:val="000000"/>
          <w:sz w:val="26"/>
          <w:szCs w:val="26"/>
        </w:rPr>
      </w:pPr>
      <w:r w:rsidRPr="003D1C34">
        <w:rPr>
          <w:color w:val="000000"/>
          <w:sz w:val="26"/>
          <w:szCs w:val="26"/>
        </w:rPr>
        <w:t>C. Núi lửa, động đất.</w:t>
      </w:r>
      <w:r w:rsidRPr="003D1C34">
        <w:rPr>
          <w:color w:val="000000"/>
          <w:sz w:val="26"/>
          <w:szCs w:val="26"/>
        </w:rPr>
        <w:tab/>
      </w:r>
      <w:r w:rsidRPr="003D1C34">
        <w:rPr>
          <w:color w:val="000000"/>
          <w:sz w:val="26"/>
          <w:szCs w:val="26"/>
        </w:rPr>
        <w:tab/>
      </w:r>
      <w:r w:rsidR="007457D4">
        <w:rPr>
          <w:color w:val="000000"/>
          <w:sz w:val="26"/>
          <w:szCs w:val="26"/>
        </w:rPr>
        <w:tab/>
      </w:r>
      <w:r w:rsidRPr="003D1C34">
        <w:rPr>
          <w:color w:val="000000"/>
          <w:sz w:val="26"/>
          <w:szCs w:val="26"/>
        </w:rPr>
        <w:t>D. Lũ quét, sạt lở đất.</w:t>
      </w:r>
    </w:p>
    <w:p w14:paraId="422683EB" w14:textId="77777777" w:rsidR="0091636B" w:rsidRPr="003D1C34" w:rsidRDefault="0091636B" w:rsidP="00F343AC">
      <w:pPr>
        <w:spacing w:after="0" w:line="240" w:lineRule="auto"/>
        <w:jc w:val="both"/>
        <w:rPr>
          <w:rFonts w:cs="Times New Roman"/>
          <w:b/>
          <w:szCs w:val="26"/>
        </w:rPr>
      </w:pPr>
      <w:r w:rsidRPr="003D1C34">
        <w:rPr>
          <w:rFonts w:cs="Times New Roman"/>
          <w:b/>
          <w:szCs w:val="26"/>
        </w:rPr>
        <w:t xml:space="preserve">Câu </w:t>
      </w:r>
      <w:r>
        <w:rPr>
          <w:rFonts w:cs="Times New Roman"/>
          <w:b/>
          <w:szCs w:val="26"/>
        </w:rPr>
        <w:t>8</w:t>
      </w:r>
      <w:r w:rsidRPr="003D1C34">
        <w:rPr>
          <w:rFonts w:cs="Times New Roman"/>
          <w:b/>
          <w:szCs w:val="26"/>
        </w:rPr>
        <w:t xml:space="preserve">. Muốn xác định phương hướng trên bản đồ cần dựa vào: </w:t>
      </w:r>
    </w:p>
    <w:p w14:paraId="5A9FA42A" w14:textId="77777777" w:rsidR="0091636B" w:rsidRPr="003D1C34" w:rsidRDefault="0091636B" w:rsidP="00F343AC">
      <w:pPr>
        <w:spacing w:after="0" w:line="240" w:lineRule="auto"/>
        <w:jc w:val="both"/>
        <w:rPr>
          <w:rFonts w:cs="Times New Roman"/>
          <w:szCs w:val="26"/>
        </w:rPr>
      </w:pPr>
      <w:r w:rsidRPr="003D1C34">
        <w:rPr>
          <w:rFonts w:cs="Times New Roman"/>
          <w:szCs w:val="26"/>
        </w:rPr>
        <w:t>A. Mép bên trái tờ bản đồ</w:t>
      </w:r>
      <w:r w:rsidRPr="003D1C34">
        <w:rPr>
          <w:rFonts w:cs="Times New Roman"/>
          <w:szCs w:val="26"/>
        </w:rPr>
        <w:tab/>
      </w:r>
      <w:r w:rsidRPr="003D1C34">
        <w:rPr>
          <w:rFonts w:cs="Times New Roman"/>
          <w:szCs w:val="26"/>
        </w:rPr>
        <w:tab/>
      </w:r>
      <w:r w:rsidRPr="003D1C34">
        <w:rPr>
          <w:rFonts w:cs="Times New Roman"/>
          <w:szCs w:val="26"/>
        </w:rPr>
        <w:tab/>
        <w:t>B. Mũi tên chỉ hướng đông bắc</w:t>
      </w:r>
    </w:p>
    <w:p w14:paraId="3969B846" w14:textId="77777777" w:rsidR="0091636B" w:rsidRPr="003D1C34" w:rsidRDefault="0091636B" w:rsidP="00F343AC">
      <w:pPr>
        <w:spacing w:after="0" w:line="240" w:lineRule="auto"/>
        <w:jc w:val="both"/>
        <w:rPr>
          <w:rFonts w:cs="Times New Roman"/>
          <w:szCs w:val="26"/>
        </w:rPr>
      </w:pPr>
      <w:r w:rsidRPr="003D1C34">
        <w:rPr>
          <w:rFonts w:cs="Times New Roman"/>
          <w:szCs w:val="26"/>
        </w:rPr>
        <w:t>C. Các đường kinh, vĩ tuyến</w:t>
      </w:r>
      <w:r w:rsidRPr="003D1C34">
        <w:rPr>
          <w:rFonts w:cs="Times New Roman"/>
          <w:szCs w:val="26"/>
        </w:rPr>
        <w:tab/>
      </w:r>
      <w:r w:rsidRPr="003D1C34">
        <w:rPr>
          <w:rFonts w:cs="Times New Roman"/>
          <w:szCs w:val="26"/>
        </w:rPr>
        <w:tab/>
        <w:t>D. Bảng chú giải, ký hiệu bản đồ</w:t>
      </w:r>
    </w:p>
    <w:p w14:paraId="27CF272E" w14:textId="77777777" w:rsidR="0091636B" w:rsidRPr="003D1C34" w:rsidRDefault="0091636B" w:rsidP="00F343AC">
      <w:pPr>
        <w:spacing w:after="0" w:line="240" w:lineRule="auto"/>
        <w:jc w:val="both"/>
        <w:rPr>
          <w:rFonts w:cs="Times New Roman"/>
          <w:b/>
          <w:szCs w:val="26"/>
        </w:rPr>
      </w:pPr>
      <w:r w:rsidRPr="003D1C34">
        <w:rPr>
          <w:rFonts w:cs="Times New Roman"/>
          <w:b/>
          <w:szCs w:val="26"/>
        </w:rPr>
        <w:t xml:space="preserve">Câu </w:t>
      </w:r>
      <w:r>
        <w:rPr>
          <w:rFonts w:cs="Times New Roman"/>
          <w:b/>
          <w:szCs w:val="26"/>
        </w:rPr>
        <w:t>9</w:t>
      </w:r>
      <w:r w:rsidRPr="003D1C34">
        <w:rPr>
          <w:rFonts w:cs="Times New Roman"/>
          <w:b/>
          <w:szCs w:val="26"/>
        </w:rPr>
        <w:t xml:space="preserve">. Nguyên nhân chủ yếu mọi nơi trên trái đất lần lượt có ngày và đêm kế tiếp nhau là do: </w:t>
      </w:r>
    </w:p>
    <w:p w14:paraId="511EC9B4" w14:textId="77777777" w:rsidR="0091636B" w:rsidRPr="003D1C34" w:rsidRDefault="0091636B" w:rsidP="00F343AC">
      <w:pPr>
        <w:spacing w:after="0" w:line="240" w:lineRule="auto"/>
        <w:jc w:val="both"/>
        <w:rPr>
          <w:rFonts w:cs="Times New Roman"/>
          <w:szCs w:val="26"/>
        </w:rPr>
      </w:pPr>
      <w:r w:rsidRPr="003D1C34">
        <w:rPr>
          <w:rFonts w:cs="Times New Roman"/>
          <w:szCs w:val="26"/>
        </w:rPr>
        <w:t>A. Ánh sáng Mặt trời và các hành tinh chiếu vào</w:t>
      </w:r>
    </w:p>
    <w:p w14:paraId="252CEEDC" w14:textId="77777777" w:rsidR="0091636B" w:rsidRPr="003D1C34" w:rsidRDefault="0091636B" w:rsidP="00F343AC">
      <w:pPr>
        <w:spacing w:after="0" w:line="240" w:lineRule="auto"/>
        <w:jc w:val="both"/>
        <w:rPr>
          <w:rFonts w:cs="Times New Roman"/>
          <w:szCs w:val="26"/>
        </w:rPr>
      </w:pPr>
      <w:r w:rsidRPr="003D1C34">
        <w:rPr>
          <w:rFonts w:cs="Times New Roman"/>
          <w:szCs w:val="26"/>
        </w:rPr>
        <w:t>B. Trái đất hình cầu và vận động tự quay quanh trục</w:t>
      </w:r>
    </w:p>
    <w:p w14:paraId="47D43A0D" w14:textId="77777777" w:rsidR="0091636B" w:rsidRPr="003D1C34" w:rsidRDefault="0091636B" w:rsidP="00F343AC">
      <w:pPr>
        <w:spacing w:after="0" w:line="240" w:lineRule="auto"/>
        <w:jc w:val="both"/>
        <w:rPr>
          <w:rFonts w:cs="Times New Roman"/>
          <w:szCs w:val="26"/>
        </w:rPr>
      </w:pPr>
      <w:r w:rsidRPr="003D1C34">
        <w:rPr>
          <w:rFonts w:cs="Times New Roman"/>
          <w:szCs w:val="26"/>
        </w:rPr>
        <w:t>C. Các thế lực siêu nhiên và thần linh hỗ trợ tạo nên</w:t>
      </w:r>
    </w:p>
    <w:p w14:paraId="33C3CD2E" w14:textId="77777777" w:rsidR="0091636B" w:rsidRPr="003D1C34" w:rsidRDefault="0091636B" w:rsidP="00F343AC">
      <w:pPr>
        <w:spacing w:after="0" w:line="240" w:lineRule="auto"/>
        <w:jc w:val="both"/>
        <w:rPr>
          <w:rFonts w:cs="Times New Roman"/>
          <w:szCs w:val="26"/>
        </w:rPr>
      </w:pPr>
      <w:r w:rsidRPr="003D1C34">
        <w:rPr>
          <w:rFonts w:cs="Times New Roman"/>
          <w:szCs w:val="26"/>
        </w:rPr>
        <w:t>D. Trục Trái đất nghiêng trên một mặt phẳng quỹ đạo</w:t>
      </w:r>
    </w:p>
    <w:p w14:paraId="79A329FC" w14:textId="77777777" w:rsidR="0091636B" w:rsidRPr="003D1C34" w:rsidRDefault="0091636B" w:rsidP="00F343AC">
      <w:pPr>
        <w:pStyle w:val="NormalWeb"/>
        <w:spacing w:before="0" w:beforeAutospacing="0" w:after="0" w:afterAutospacing="0"/>
        <w:ind w:left="48" w:right="48"/>
        <w:jc w:val="both"/>
        <w:rPr>
          <w:color w:val="000000"/>
          <w:sz w:val="26"/>
          <w:szCs w:val="26"/>
        </w:rPr>
      </w:pPr>
      <w:r>
        <w:rPr>
          <w:rStyle w:val="Strong"/>
          <w:color w:val="000000"/>
          <w:sz w:val="26"/>
          <w:szCs w:val="26"/>
        </w:rPr>
        <w:t>Câu 10</w:t>
      </w:r>
      <w:r w:rsidRPr="003D1C34">
        <w:rPr>
          <w:rStyle w:val="Strong"/>
          <w:color w:val="000000"/>
          <w:sz w:val="26"/>
          <w:szCs w:val="26"/>
        </w:rPr>
        <w:t>.</w:t>
      </w:r>
      <w:r w:rsidRPr="003D1C34">
        <w:rPr>
          <w:color w:val="000000"/>
          <w:sz w:val="26"/>
          <w:szCs w:val="26"/>
        </w:rPr>
        <w:t> </w:t>
      </w:r>
      <w:r w:rsidRPr="003D1C34">
        <w:rPr>
          <w:b/>
          <w:color w:val="000000"/>
          <w:sz w:val="26"/>
          <w:szCs w:val="26"/>
        </w:rPr>
        <w:t>Việt Nam nằm trên lục địa nào sau đây?</w:t>
      </w:r>
    </w:p>
    <w:p w14:paraId="038EA54E" w14:textId="77777777" w:rsidR="0091636B" w:rsidRPr="003D1C34" w:rsidRDefault="0091636B" w:rsidP="00F343AC">
      <w:pPr>
        <w:pStyle w:val="NormalWeb"/>
        <w:spacing w:before="0" w:beforeAutospacing="0" w:after="0" w:afterAutospacing="0"/>
        <w:ind w:left="48" w:right="48"/>
        <w:jc w:val="both"/>
        <w:rPr>
          <w:color w:val="000000"/>
          <w:sz w:val="26"/>
          <w:szCs w:val="26"/>
        </w:rPr>
      </w:pPr>
      <w:r w:rsidRPr="003D1C34">
        <w:rPr>
          <w:color w:val="000000"/>
          <w:sz w:val="26"/>
          <w:szCs w:val="26"/>
        </w:rPr>
        <w:t>A. Bắc Mĩ.</w:t>
      </w:r>
      <w:r w:rsidRPr="003D1C34">
        <w:rPr>
          <w:color w:val="000000"/>
          <w:sz w:val="26"/>
          <w:szCs w:val="26"/>
        </w:rPr>
        <w:tab/>
      </w:r>
      <w:r w:rsidRPr="003D1C34">
        <w:rPr>
          <w:color w:val="000000"/>
          <w:sz w:val="26"/>
          <w:szCs w:val="26"/>
        </w:rPr>
        <w:tab/>
        <w:t>B. Á - Âu.</w:t>
      </w:r>
      <w:r w:rsidRPr="003D1C34">
        <w:rPr>
          <w:color w:val="000000"/>
          <w:sz w:val="26"/>
          <w:szCs w:val="26"/>
        </w:rPr>
        <w:tab/>
      </w:r>
      <w:r w:rsidRPr="003D1C34">
        <w:rPr>
          <w:color w:val="000000"/>
          <w:sz w:val="26"/>
          <w:szCs w:val="26"/>
        </w:rPr>
        <w:tab/>
        <w:t>C. Nam Mĩ.</w:t>
      </w:r>
      <w:r w:rsidRPr="003D1C34">
        <w:rPr>
          <w:color w:val="000000"/>
          <w:sz w:val="26"/>
          <w:szCs w:val="26"/>
        </w:rPr>
        <w:tab/>
      </w:r>
      <w:r w:rsidRPr="003D1C34">
        <w:rPr>
          <w:color w:val="000000"/>
          <w:sz w:val="26"/>
          <w:szCs w:val="26"/>
        </w:rPr>
        <w:tab/>
        <w:t>D. Nam Cực.</w:t>
      </w:r>
    </w:p>
    <w:p w14:paraId="12686573" w14:textId="77777777" w:rsidR="0091636B" w:rsidRPr="003D1C34" w:rsidRDefault="0091636B" w:rsidP="00F343AC">
      <w:pPr>
        <w:spacing w:after="0" w:line="240" w:lineRule="auto"/>
        <w:jc w:val="both"/>
        <w:rPr>
          <w:rFonts w:cs="Times New Roman"/>
          <w:b/>
          <w:szCs w:val="26"/>
        </w:rPr>
      </w:pPr>
      <w:r>
        <w:rPr>
          <w:rFonts w:cs="Times New Roman"/>
          <w:b/>
          <w:szCs w:val="26"/>
        </w:rPr>
        <w:t>Câu 11</w:t>
      </w:r>
      <w:r w:rsidRPr="003D1C34">
        <w:rPr>
          <w:rFonts w:cs="Times New Roman"/>
          <w:b/>
          <w:szCs w:val="26"/>
        </w:rPr>
        <w:t>. Đường kinh tuyến gốc 0</w:t>
      </w:r>
      <w:r w:rsidRPr="003D1C34">
        <w:rPr>
          <w:rFonts w:cs="Times New Roman"/>
          <w:b/>
          <w:szCs w:val="26"/>
          <w:vertAlign w:val="superscript"/>
        </w:rPr>
        <w:t>0</w:t>
      </w:r>
      <w:r w:rsidRPr="003D1C34">
        <w:rPr>
          <w:rFonts w:cs="Times New Roman"/>
          <w:b/>
          <w:szCs w:val="26"/>
        </w:rPr>
        <w:t xml:space="preserve"> đi qua đài thiên văn Grin-uýt thuộc quốc gia nào sau đây: </w:t>
      </w:r>
    </w:p>
    <w:p w14:paraId="4A08A486" w14:textId="77777777" w:rsidR="0091636B" w:rsidRPr="003D1C34" w:rsidRDefault="00B52495" w:rsidP="00F343AC">
      <w:pPr>
        <w:spacing w:after="0" w:line="240" w:lineRule="auto"/>
        <w:jc w:val="both"/>
        <w:rPr>
          <w:rFonts w:cs="Times New Roman"/>
          <w:szCs w:val="26"/>
        </w:rPr>
      </w:pPr>
      <w:r>
        <w:rPr>
          <w:rFonts w:cs="Times New Roman"/>
          <w:szCs w:val="26"/>
        </w:rPr>
        <w:t>A</w:t>
      </w:r>
      <w:r w:rsidRPr="003D1C34">
        <w:rPr>
          <w:rFonts w:cs="Times New Roman"/>
          <w:szCs w:val="26"/>
        </w:rPr>
        <w:t xml:space="preserve">. Anh </w:t>
      </w:r>
      <w:r>
        <w:rPr>
          <w:rFonts w:cs="Times New Roman"/>
          <w:szCs w:val="26"/>
        </w:rPr>
        <w:tab/>
      </w:r>
      <w:r>
        <w:rPr>
          <w:rFonts w:cs="Times New Roman"/>
          <w:szCs w:val="26"/>
        </w:rPr>
        <w:tab/>
        <w:t>B</w:t>
      </w:r>
      <w:r w:rsidR="0091636B" w:rsidRPr="003D1C34">
        <w:rPr>
          <w:rFonts w:cs="Times New Roman"/>
          <w:szCs w:val="26"/>
        </w:rPr>
        <w:t>. Đứ</w:t>
      </w:r>
      <w:r>
        <w:rPr>
          <w:rFonts w:cs="Times New Roman"/>
          <w:szCs w:val="26"/>
        </w:rPr>
        <w:t>c</w:t>
      </w:r>
      <w:r>
        <w:rPr>
          <w:rFonts w:cs="Times New Roman"/>
          <w:szCs w:val="26"/>
        </w:rPr>
        <w:tab/>
      </w:r>
      <w:r>
        <w:rPr>
          <w:rFonts w:cs="Times New Roman"/>
          <w:szCs w:val="26"/>
        </w:rPr>
        <w:tab/>
        <w:t>C</w:t>
      </w:r>
      <w:r w:rsidR="0091636B" w:rsidRPr="003D1C34">
        <w:rPr>
          <w:rFonts w:cs="Times New Roman"/>
          <w:szCs w:val="26"/>
        </w:rPr>
        <w:t>. Bồ Đào Nha</w:t>
      </w:r>
      <w:r w:rsidR="0091636B" w:rsidRPr="003D1C34">
        <w:rPr>
          <w:rFonts w:cs="Times New Roman"/>
          <w:szCs w:val="26"/>
        </w:rPr>
        <w:tab/>
      </w:r>
      <w:r>
        <w:rPr>
          <w:rFonts w:cs="Times New Roman"/>
          <w:szCs w:val="26"/>
        </w:rPr>
        <w:tab/>
      </w:r>
      <w:r w:rsidR="0091636B" w:rsidRPr="003D1C34">
        <w:rPr>
          <w:rFonts w:cs="Times New Roman"/>
          <w:szCs w:val="26"/>
        </w:rPr>
        <w:t>D. Tây Ban Nha</w:t>
      </w:r>
    </w:p>
    <w:p w14:paraId="489C87EA" w14:textId="77777777" w:rsidR="0091636B" w:rsidRPr="003D1C34" w:rsidRDefault="0091636B" w:rsidP="00F343AC">
      <w:pPr>
        <w:spacing w:after="0" w:line="240" w:lineRule="auto"/>
        <w:jc w:val="both"/>
        <w:rPr>
          <w:rFonts w:cs="Times New Roman"/>
          <w:b/>
          <w:szCs w:val="26"/>
        </w:rPr>
      </w:pPr>
      <w:r>
        <w:rPr>
          <w:rFonts w:cs="Times New Roman"/>
          <w:b/>
          <w:szCs w:val="26"/>
        </w:rPr>
        <w:t>Câu 12</w:t>
      </w:r>
      <w:r w:rsidRPr="003D1C34">
        <w:rPr>
          <w:rFonts w:cs="Times New Roman"/>
          <w:b/>
          <w:szCs w:val="26"/>
        </w:rPr>
        <w:t>. Trong các hệ quả của chuyển động tự quay quanh trục, có ý nghĩa nhất đối với sự sống là hệ quả nào sau đây:</w:t>
      </w:r>
    </w:p>
    <w:p w14:paraId="3816F0AD" w14:textId="77777777" w:rsidR="00B52495" w:rsidRDefault="00157916" w:rsidP="00F343AC">
      <w:pPr>
        <w:spacing w:after="0" w:line="240" w:lineRule="auto"/>
        <w:jc w:val="both"/>
        <w:rPr>
          <w:rFonts w:cs="Times New Roman"/>
          <w:szCs w:val="26"/>
        </w:rPr>
      </w:pPr>
      <w:r>
        <w:rPr>
          <w:rFonts w:cs="Times New Roman"/>
          <w:szCs w:val="26"/>
        </w:rPr>
        <w:t>A</w:t>
      </w:r>
      <w:r w:rsidR="00B52495" w:rsidRPr="003D1C34">
        <w:rPr>
          <w:rFonts w:cs="Times New Roman"/>
          <w:szCs w:val="26"/>
        </w:rPr>
        <w:t>. Sự luân phiên ngày đêm</w:t>
      </w:r>
      <w:r w:rsidR="00B52495">
        <w:rPr>
          <w:rFonts w:cs="Times New Roman"/>
          <w:szCs w:val="26"/>
        </w:rPr>
        <w:tab/>
      </w:r>
      <w:r w:rsidR="00B52495">
        <w:rPr>
          <w:rFonts w:cs="Times New Roman"/>
          <w:szCs w:val="26"/>
        </w:rPr>
        <w:tab/>
      </w:r>
      <w:r w:rsidR="00B52495">
        <w:rPr>
          <w:rFonts w:cs="Times New Roman"/>
          <w:szCs w:val="26"/>
        </w:rPr>
        <w:tab/>
      </w:r>
      <w:r>
        <w:rPr>
          <w:rFonts w:cs="Times New Roman"/>
          <w:szCs w:val="26"/>
        </w:rPr>
        <w:t>B</w:t>
      </w:r>
      <w:r w:rsidR="0091636B" w:rsidRPr="003D1C34">
        <w:rPr>
          <w:rFonts w:cs="Times New Roman"/>
          <w:szCs w:val="26"/>
        </w:rPr>
        <w:t>. Hiện tượng mùa trong năm</w:t>
      </w:r>
      <w:r w:rsidR="0091636B" w:rsidRPr="003D1C34">
        <w:rPr>
          <w:rFonts w:cs="Times New Roman"/>
          <w:szCs w:val="26"/>
        </w:rPr>
        <w:tab/>
      </w:r>
      <w:r w:rsidR="0091636B" w:rsidRPr="003D1C34">
        <w:rPr>
          <w:rFonts w:cs="Times New Roman"/>
          <w:szCs w:val="26"/>
        </w:rPr>
        <w:tab/>
      </w:r>
    </w:p>
    <w:p w14:paraId="48FAF2D9" w14:textId="07C6E2E7" w:rsidR="009168A3" w:rsidRPr="007457D4" w:rsidRDefault="00157916" w:rsidP="007457D4">
      <w:pPr>
        <w:spacing w:after="0" w:line="240" w:lineRule="auto"/>
        <w:jc w:val="both"/>
        <w:rPr>
          <w:rFonts w:cs="Times New Roman"/>
          <w:szCs w:val="26"/>
        </w:rPr>
      </w:pPr>
      <w:r>
        <w:rPr>
          <w:rFonts w:cs="Times New Roman"/>
          <w:szCs w:val="26"/>
        </w:rPr>
        <w:t>C</w:t>
      </w:r>
      <w:r w:rsidR="0091636B" w:rsidRPr="003D1C34">
        <w:rPr>
          <w:rFonts w:cs="Times New Roman"/>
          <w:szCs w:val="26"/>
        </w:rPr>
        <w:t>. Sự lệch hướng chuyển động</w:t>
      </w:r>
      <w:r w:rsidR="00B52495">
        <w:rPr>
          <w:rFonts w:cs="Times New Roman"/>
          <w:szCs w:val="26"/>
        </w:rPr>
        <w:tab/>
      </w:r>
      <w:r w:rsidR="00B52495">
        <w:rPr>
          <w:rFonts w:cs="Times New Roman"/>
          <w:szCs w:val="26"/>
        </w:rPr>
        <w:tab/>
      </w:r>
      <w:r>
        <w:rPr>
          <w:rFonts w:cs="Times New Roman"/>
          <w:szCs w:val="26"/>
        </w:rPr>
        <w:t>D</w:t>
      </w:r>
      <w:r w:rsidR="0091636B" w:rsidRPr="003D1C34">
        <w:rPr>
          <w:rFonts w:cs="Times New Roman"/>
          <w:szCs w:val="26"/>
        </w:rPr>
        <w:t>. Giờ trên trái đất</w:t>
      </w:r>
      <w:r w:rsidR="0091636B" w:rsidRPr="003D1C34">
        <w:rPr>
          <w:rFonts w:cs="Times New Roman"/>
          <w:szCs w:val="26"/>
        </w:rPr>
        <w:tab/>
      </w:r>
      <w:r w:rsidR="0091636B" w:rsidRPr="003D1C34">
        <w:rPr>
          <w:rFonts w:cs="Times New Roman"/>
          <w:szCs w:val="26"/>
        </w:rPr>
        <w:tab/>
      </w:r>
      <w:r w:rsidR="0091636B" w:rsidRPr="003D1C34">
        <w:rPr>
          <w:rFonts w:cs="Times New Roman"/>
          <w:szCs w:val="26"/>
        </w:rPr>
        <w:tab/>
      </w:r>
      <w:r w:rsidR="0091636B" w:rsidRPr="003D1C34">
        <w:rPr>
          <w:rFonts w:cs="Times New Roman"/>
          <w:szCs w:val="26"/>
        </w:rPr>
        <w:tab/>
      </w:r>
    </w:p>
    <w:p w14:paraId="5E434765" w14:textId="3E9DF4D0" w:rsidR="009168A3" w:rsidRPr="00565EFC" w:rsidRDefault="007457D4" w:rsidP="00F343AC">
      <w:pPr>
        <w:pStyle w:val="Heading3"/>
        <w:spacing w:before="0" w:line="240" w:lineRule="auto"/>
        <w:rPr>
          <w:rFonts w:ascii="Times New Roman" w:hAnsi="Times New Roman" w:cs="Times New Roman"/>
          <w:i/>
          <w:color w:val="auto"/>
          <w:szCs w:val="26"/>
        </w:rPr>
      </w:pPr>
      <w:r w:rsidRPr="007457D4">
        <w:rPr>
          <w:rStyle w:val="Strong"/>
          <w:rFonts w:ascii="Times New Roman" w:hAnsi="Times New Roman" w:cs="Times New Roman"/>
          <w:b/>
          <w:bCs/>
          <w:i/>
          <w:iCs/>
          <w:color w:val="auto"/>
          <w:szCs w:val="26"/>
        </w:rPr>
        <w:t>b</w:t>
      </w:r>
      <w:r w:rsidR="00600E35" w:rsidRPr="007457D4">
        <w:rPr>
          <w:rStyle w:val="Strong"/>
          <w:rFonts w:ascii="Times New Roman" w:hAnsi="Times New Roman" w:cs="Times New Roman"/>
          <w:b/>
          <w:bCs/>
          <w:i/>
          <w:iCs/>
          <w:color w:val="auto"/>
          <w:szCs w:val="26"/>
        </w:rPr>
        <w:t>.</w:t>
      </w:r>
      <w:r w:rsidR="00565EFC">
        <w:rPr>
          <w:rStyle w:val="Strong"/>
          <w:rFonts w:ascii="Times New Roman" w:hAnsi="Times New Roman" w:cs="Times New Roman"/>
          <w:b/>
          <w:bCs/>
          <w:i/>
          <w:iCs/>
          <w:color w:val="auto"/>
          <w:szCs w:val="26"/>
        </w:rPr>
        <w:t xml:space="preserve"> </w:t>
      </w:r>
      <w:r w:rsidR="009168A3" w:rsidRPr="007457D4">
        <w:rPr>
          <w:rStyle w:val="Strong"/>
          <w:rFonts w:ascii="Times New Roman" w:hAnsi="Times New Roman" w:cs="Times New Roman"/>
          <w:b/>
          <w:bCs/>
          <w:i/>
          <w:iCs/>
          <w:color w:val="auto"/>
          <w:szCs w:val="26"/>
        </w:rPr>
        <w:t>Câu trắc nghiệm đúng sai:</w:t>
      </w:r>
      <w:r w:rsidR="009168A3">
        <w:rPr>
          <w:rStyle w:val="Strong"/>
          <w:rFonts w:ascii="Times New Roman" w:hAnsi="Times New Roman" w:cs="Times New Roman"/>
          <w:b/>
          <w:bCs/>
          <w:color w:val="auto"/>
          <w:szCs w:val="26"/>
        </w:rPr>
        <w:t xml:space="preserve"> </w:t>
      </w:r>
      <w:r w:rsidR="009168A3" w:rsidRPr="00565EFC">
        <w:rPr>
          <w:rFonts w:ascii="Times New Roman" w:hAnsi="Times New Roman" w:cs="Times New Roman"/>
          <w:i/>
          <w:color w:val="auto"/>
          <w:szCs w:val="26"/>
        </w:rPr>
        <w:t>Ghi chữ Đ hoặc chữ S vào câu tương ứng</w:t>
      </w:r>
    </w:p>
    <w:p w14:paraId="5616E25B" w14:textId="77777777" w:rsidR="0091636B" w:rsidRPr="007457D4" w:rsidRDefault="0091636B" w:rsidP="00F343AC">
      <w:pPr>
        <w:shd w:val="clear" w:color="auto" w:fill="FFFFFF"/>
        <w:spacing w:after="0" w:line="240" w:lineRule="auto"/>
        <w:ind w:left="180"/>
        <w:jc w:val="both"/>
        <w:rPr>
          <w:rFonts w:eastAsia="Times New Roman" w:cs="Times New Roman"/>
          <w:szCs w:val="26"/>
        </w:rPr>
      </w:pPr>
      <w:r w:rsidRPr="007457D4">
        <w:rPr>
          <w:rFonts w:eastAsia="Times New Roman" w:cs="Times New Roman"/>
          <w:szCs w:val="26"/>
        </w:rPr>
        <w:t>Cho thông tin sau:</w:t>
      </w:r>
    </w:p>
    <w:p w14:paraId="46F68FC8" w14:textId="4B53A9F5" w:rsidR="00CA572E" w:rsidRPr="00CA572E" w:rsidRDefault="007457D4" w:rsidP="00F343AC">
      <w:pPr>
        <w:pStyle w:val="NormalWeb"/>
        <w:spacing w:before="0" w:beforeAutospacing="0" w:after="0" w:afterAutospacing="0"/>
        <w:ind w:left="48" w:right="48" w:firstLine="132"/>
        <w:jc w:val="both"/>
        <w:rPr>
          <w:sz w:val="26"/>
          <w:szCs w:val="26"/>
        </w:rPr>
      </w:pPr>
      <w:r>
        <w:rPr>
          <w:sz w:val="26"/>
          <w:szCs w:val="26"/>
        </w:rPr>
        <w:lastRenderedPageBreak/>
        <w:t xml:space="preserve">   </w:t>
      </w:r>
      <w:r w:rsidR="00CA572E" w:rsidRPr="00CA572E">
        <w:rPr>
          <w:sz w:val="26"/>
          <w:szCs w:val="26"/>
        </w:rPr>
        <w:t>Thời cổ đại, lãnh thổ Hy Lạp chủ yếu nằm ở phía nam bán đảo Ban-căng, các đảo trong vùng biển Ê-giê (Aegean) và miền ven biển phía tây Tiểu Á. Địa hình chủ yếu là đồi núi, đất đai khô cằn, chỉ thuận lợi cho trồng nho, ô liu.</w:t>
      </w:r>
    </w:p>
    <w:p w14:paraId="7BF6B382" w14:textId="77777777" w:rsidR="00CA572E" w:rsidRPr="005E7C48" w:rsidRDefault="00CA572E" w:rsidP="00F343AC">
      <w:pPr>
        <w:pStyle w:val="NormalWeb"/>
        <w:spacing w:before="0" w:beforeAutospacing="0" w:after="0" w:afterAutospacing="0"/>
        <w:ind w:left="48" w:right="48"/>
        <w:jc w:val="right"/>
        <w:rPr>
          <w:i/>
          <w:iCs/>
          <w:sz w:val="26"/>
          <w:szCs w:val="26"/>
        </w:rPr>
      </w:pPr>
      <w:r w:rsidRPr="005E7C48">
        <w:rPr>
          <w:i/>
          <w:iCs/>
          <w:sz w:val="26"/>
          <w:szCs w:val="26"/>
        </w:rPr>
        <w:t>(Theo: Nội dung trang 53 SGK Lịch sử và Địa lí 6, bộ sách Chân trời sáng tạo)</w:t>
      </w:r>
    </w:p>
    <w:p w14:paraId="425189D9" w14:textId="77777777" w:rsidR="00CA572E" w:rsidRDefault="0091636B" w:rsidP="00F343AC">
      <w:pPr>
        <w:spacing w:after="0" w:line="240" w:lineRule="auto"/>
        <w:rPr>
          <w:rStyle w:val="Strong"/>
          <w:rFonts w:cs="Times New Roman"/>
          <w:b w:val="0"/>
          <w:szCs w:val="26"/>
        </w:rPr>
      </w:pPr>
      <w:r>
        <w:rPr>
          <w:rFonts w:eastAsia="Times New Roman" w:cs="Times New Roman"/>
          <w:bCs/>
          <w:szCs w:val="26"/>
        </w:rPr>
        <w:t>13</w:t>
      </w:r>
      <w:r w:rsidR="00CA572E">
        <w:rPr>
          <w:rFonts w:eastAsia="Times New Roman" w:cs="Times New Roman"/>
          <w:bCs/>
          <w:szCs w:val="26"/>
        </w:rPr>
        <w:t xml:space="preserve">. </w:t>
      </w:r>
      <w:r w:rsidR="00CA572E" w:rsidRPr="00EE26AC">
        <w:rPr>
          <w:rFonts w:eastAsia="Times New Roman" w:cs="Times New Roman"/>
          <w:bCs/>
          <w:szCs w:val="26"/>
        </w:rPr>
        <w:t>Lãnh thổ Hy Lạp thời cổ đại nằm chủ yếu ở phía nam bán đảo Ban-căng và các đảo trên biển Ê-giê.</w:t>
      </w:r>
      <w:r w:rsidR="00CA572E" w:rsidRPr="001B43E3">
        <w:rPr>
          <w:rFonts w:eastAsia="Times New Roman" w:cs="Times New Roman"/>
          <w:szCs w:val="26"/>
        </w:rPr>
        <w:br/>
      </w:r>
      <w:r>
        <w:rPr>
          <w:rFonts w:eastAsia="Times New Roman" w:cs="Times New Roman"/>
          <w:bCs/>
          <w:szCs w:val="26"/>
        </w:rPr>
        <w:t>14</w:t>
      </w:r>
      <w:r w:rsidR="00CA572E">
        <w:rPr>
          <w:rFonts w:eastAsia="Times New Roman" w:cs="Times New Roman"/>
          <w:bCs/>
          <w:szCs w:val="26"/>
        </w:rPr>
        <w:t xml:space="preserve">. </w:t>
      </w:r>
      <w:r w:rsidR="00CA572E" w:rsidRPr="00EE26AC">
        <w:rPr>
          <w:rFonts w:eastAsia="Times New Roman" w:cs="Times New Roman"/>
          <w:bCs/>
          <w:szCs w:val="26"/>
        </w:rPr>
        <w:t>Hy Lạp cổ đại có nhiều đồng bằng rộng lớn, rất thuận lợi cho trồng lúa và cây lương thực.</w:t>
      </w:r>
      <w:r w:rsidR="00CA572E" w:rsidRPr="001B43E3">
        <w:rPr>
          <w:rFonts w:eastAsia="Times New Roman" w:cs="Times New Roman"/>
          <w:szCs w:val="26"/>
        </w:rPr>
        <w:br/>
      </w:r>
      <w:r>
        <w:rPr>
          <w:rStyle w:val="Strong"/>
          <w:rFonts w:cs="Times New Roman"/>
          <w:b w:val="0"/>
          <w:szCs w:val="26"/>
        </w:rPr>
        <w:t>15</w:t>
      </w:r>
      <w:r w:rsidR="00CA572E" w:rsidRPr="00CA572E">
        <w:rPr>
          <w:rStyle w:val="Strong"/>
          <w:rFonts w:cs="Times New Roman"/>
          <w:b w:val="0"/>
          <w:szCs w:val="26"/>
        </w:rPr>
        <w:t>. Địa hình Hy Lạp cổ đại chủ yếu là đồi núi và đất đai khô cằn</w:t>
      </w:r>
    </w:p>
    <w:p w14:paraId="4D221AFB" w14:textId="77777777" w:rsidR="0091636B" w:rsidRDefault="0091636B" w:rsidP="00F343AC">
      <w:pPr>
        <w:spacing w:after="0" w:line="240" w:lineRule="auto"/>
      </w:pPr>
      <w:r>
        <w:t>16. Nho và ô liu là những cây trồng phổ biến và phù hợp nhất với điều kiện đất đai Hy Lạp cổ đại.</w:t>
      </w:r>
    </w:p>
    <w:p w14:paraId="3071DE29" w14:textId="77777777" w:rsidR="0091636B" w:rsidRPr="007457D4" w:rsidRDefault="0091636B" w:rsidP="00F343AC">
      <w:pPr>
        <w:shd w:val="clear" w:color="auto" w:fill="FFFFFF"/>
        <w:spacing w:after="0" w:line="240" w:lineRule="auto"/>
        <w:ind w:left="180"/>
        <w:jc w:val="both"/>
        <w:rPr>
          <w:rFonts w:eastAsia="Times New Roman" w:cs="Times New Roman"/>
          <w:b/>
          <w:bCs/>
          <w:i/>
          <w:iCs/>
          <w:szCs w:val="26"/>
        </w:rPr>
      </w:pPr>
      <w:r w:rsidRPr="007457D4">
        <w:rPr>
          <w:rFonts w:eastAsia="Times New Roman" w:cs="Times New Roman"/>
          <w:b/>
          <w:bCs/>
          <w:i/>
          <w:iCs/>
          <w:szCs w:val="26"/>
        </w:rPr>
        <w:t>Cho thông tin sau:</w:t>
      </w:r>
    </w:p>
    <w:p w14:paraId="1B648F9B" w14:textId="2CB18CEA" w:rsidR="00CA572E" w:rsidRPr="00CA572E" w:rsidRDefault="007457D4" w:rsidP="00F343AC">
      <w:pPr>
        <w:spacing w:after="0" w:line="240" w:lineRule="auto"/>
        <w:ind w:firstLine="180"/>
        <w:jc w:val="both"/>
        <w:rPr>
          <w:rFonts w:cs="Times New Roman"/>
          <w:szCs w:val="26"/>
        </w:rPr>
      </w:pPr>
      <w:r>
        <w:rPr>
          <w:rFonts w:cs="Times New Roman"/>
          <w:szCs w:val="26"/>
        </w:rPr>
        <w:t xml:space="preserve">    </w:t>
      </w:r>
      <w:r w:rsidR="00CA572E" w:rsidRPr="00CA572E">
        <w:rPr>
          <w:rFonts w:cs="Times New Roman"/>
          <w:szCs w:val="26"/>
        </w:rPr>
        <w:t>Không khí luôn chuyển động từ nơi khí áp cao về nơi khí áp thấp. Sự chuyển động ấy sinh ra gió. Gió mậu dịch, gió Tây ôn đới và gió Đông cực là ba loại gió thổi thường xuyên trên Trái Đất. Do ảnh hưởng của lực Cô-ri-ô-lit, hướng của ba loại gió này hơi lệch về phía bên phải ở bán cầu Bắc và hơi lệch về phía bên trái ở bán cầu Nam.</w:t>
      </w:r>
    </w:p>
    <w:p w14:paraId="7BE5F66F" w14:textId="1BE480FE" w:rsidR="00CA572E" w:rsidRPr="003D1C34" w:rsidRDefault="00CA572E" w:rsidP="00F343AC">
      <w:pPr>
        <w:shd w:val="clear" w:color="auto" w:fill="FFFFFF"/>
        <w:spacing w:after="0" w:line="240" w:lineRule="auto"/>
        <w:ind w:left="180"/>
        <w:jc w:val="center"/>
        <w:rPr>
          <w:rFonts w:eastAsia="Times New Roman" w:cs="Times New Roman"/>
          <w:i/>
          <w:iCs/>
          <w:szCs w:val="26"/>
        </w:rPr>
      </w:pPr>
      <w:r>
        <w:rPr>
          <w:rFonts w:cs="Times New Roman"/>
          <w:szCs w:val="26"/>
        </w:rPr>
        <w:t>(</w:t>
      </w:r>
      <w:r w:rsidR="00C555E8">
        <w:rPr>
          <w:rFonts w:eastAsia="Times New Roman" w:cs="Times New Roman"/>
          <w:i/>
          <w:iCs/>
          <w:szCs w:val="26"/>
        </w:rPr>
        <w:t xml:space="preserve">(Theo nội dung sgk </w:t>
      </w:r>
      <w:r>
        <w:rPr>
          <w:rFonts w:eastAsia="Times New Roman" w:cs="Times New Roman"/>
          <w:i/>
          <w:iCs/>
          <w:szCs w:val="26"/>
        </w:rPr>
        <w:t>trang 59</w:t>
      </w:r>
      <w:r w:rsidRPr="003D1C34">
        <w:rPr>
          <w:rFonts w:eastAsia="Times New Roman" w:cs="Times New Roman"/>
          <w:i/>
          <w:iCs/>
          <w:szCs w:val="26"/>
        </w:rPr>
        <w:t>, sách Lịch sử và Địa lí 6, Chân trời sáng tạo)</w:t>
      </w:r>
    </w:p>
    <w:p w14:paraId="402C0B51" w14:textId="3403B352" w:rsidR="009168A3" w:rsidRPr="007457D4" w:rsidRDefault="00CA572E" w:rsidP="00F343AC">
      <w:pPr>
        <w:spacing w:after="0" w:line="240" w:lineRule="auto"/>
        <w:rPr>
          <w:rFonts w:cs="Times New Roman"/>
          <w:b/>
          <w:i/>
          <w:iCs/>
          <w:szCs w:val="26"/>
        </w:rPr>
      </w:pPr>
      <w:r w:rsidRPr="000A053A">
        <w:rPr>
          <w:rStyle w:val="Strong"/>
          <w:b w:val="0"/>
          <w:szCs w:val="26"/>
        </w:rPr>
        <w:t>17. Gió hình thành do không khí chuyển động từ nơi khí áp thấp sang nơi khí áp cao.</w:t>
      </w:r>
      <w:r w:rsidRPr="000A053A">
        <w:rPr>
          <w:b/>
          <w:szCs w:val="26"/>
        </w:rPr>
        <w:br/>
      </w:r>
      <w:r w:rsidRPr="000A053A">
        <w:rPr>
          <w:rStyle w:val="Strong"/>
          <w:b w:val="0"/>
          <w:szCs w:val="26"/>
        </w:rPr>
        <w:t>18. Gió mậu dịch, gió Tây ôn đới và gió Đông cực là những loại gió thổi thường xuyên trên Trái Đất.</w:t>
      </w:r>
      <w:r w:rsidRPr="000A053A">
        <w:rPr>
          <w:b/>
          <w:szCs w:val="26"/>
        </w:rPr>
        <w:br/>
      </w:r>
      <w:r w:rsidR="007457D4" w:rsidRPr="007457D4">
        <w:rPr>
          <w:rFonts w:cs="Times New Roman"/>
          <w:b/>
          <w:i/>
          <w:iCs/>
          <w:szCs w:val="26"/>
        </w:rPr>
        <w:t>c</w:t>
      </w:r>
      <w:r w:rsidR="000A053A" w:rsidRPr="007457D4">
        <w:rPr>
          <w:rFonts w:cs="Times New Roman"/>
          <w:b/>
          <w:i/>
          <w:iCs/>
          <w:szCs w:val="26"/>
        </w:rPr>
        <w:t xml:space="preserve">. </w:t>
      </w:r>
      <w:r w:rsidR="009168A3" w:rsidRPr="007457D4">
        <w:rPr>
          <w:rFonts w:cs="Times New Roman"/>
          <w:b/>
          <w:i/>
          <w:iCs/>
          <w:szCs w:val="26"/>
        </w:rPr>
        <w:t xml:space="preserve">Câu trắc nghiệm trả lời ngắn </w:t>
      </w:r>
    </w:p>
    <w:p w14:paraId="74BAFA2A" w14:textId="77777777" w:rsidR="00311E41" w:rsidRPr="00311E41" w:rsidRDefault="0091636B" w:rsidP="00F343AC">
      <w:pPr>
        <w:pStyle w:val="NormalWeb"/>
        <w:spacing w:before="0" w:beforeAutospacing="0" w:after="0" w:afterAutospacing="0"/>
        <w:ind w:left="48" w:right="48"/>
        <w:rPr>
          <w:rStyle w:val="Emphasis"/>
          <w:rFonts w:eastAsiaTheme="majorEastAsia"/>
          <w:b/>
          <w:sz w:val="26"/>
          <w:szCs w:val="26"/>
        </w:rPr>
      </w:pPr>
      <w:r>
        <w:rPr>
          <w:rStyle w:val="Strong"/>
          <w:b w:val="0"/>
          <w:sz w:val="26"/>
          <w:szCs w:val="26"/>
        </w:rPr>
        <w:t>19</w:t>
      </w:r>
      <w:r w:rsidR="00311E41" w:rsidRPr="00311E41">
        <w:rPr>
          <w:rStyle w:val="Strong"/>
          <w:b w:val="0"/>
          <w:sz w:val="26"/>
          <w:szCs w:val="26"/>
        </w:rPr>
        <w:t xml:space="preserve">. </w:t>
      </w:r>
      <w:r w:rsidR="00475572">
        <w:rPr>
          <w:rStyle w:val="Strong"/>
          <w:b w:val="0"/>
          <w:sz w:val="26"/>
          <w:szCs w:val="26"/>
        </w:rPr>
        <w:t>Hành tinh nào là xa</w:t>
      </w:r>
      <w:r w:rsidR="00311E41" w:rsidRPr="00311E41">
        <w:rPr>
          <w:rStyle w:val="Strong"/>
          <w:b w:val="0"/>
          <w:sz w:val="26"/>
          <w:szCs w:val="26"/>
        </w:rPr>
        <w:t xml:space="preserve"> Trái Đấ</w:t>
      </w:r>
      <w:r w:rsidR="00475572">
        <w:rPr>
          <w:rStyle w:val="Strong"/>
          <w:b w:val="0"/>
          <w:sz w:val="26"/>
          <w:szCs w:val="26"/>
        </w:rPr>
        <w:t xml:space="preserve">t nhất </w:t>
      </w:r>
      <w:r w:rsidR="00311E41" w:rsidRPr="00311E41">
        <w:rPr>
          <w:rStyle w:val="Strong"/>
          <w:b w:val="0"/>
          <w:sz w:val="26"/>
          <w:szCs w:val="26"/>
        </w:rPr>
        <w:t xml:space="preserve">trong hệ Mặt </w:t>
      </w:r>
      <w:proofErr w:type="gramStart"/>
      <w:r w:rsidR="00311E41" w:rsidRPr="00311E41">
        <w:rPr>
          <w:rStyle w:val="Strong"/>
          <w:b w:val="0"/>
          <w:sz w:val="26"/>
          <w:szCs w:val="26"/>
        </w:rPr>
        <w:t>Trời?</w:t>
      </w:r>
      <w:r w:rsidR="00311E41" w:rsidRPr="00311E41">
        <w:rPr>
          <w:rStyle w:val="Emphasis"/>
          <w:rFonts w:eastAsiaTheme="majorEastAsia"/>
          <w:b/>
          <w:sz w:val="26"/>
          <w:szCs w:val="26"/>
        </w:rPr>
        <w:t>.</w:t>
      </w:r>
      <w:proofErr w:type="gramEnd"/>
    </w:p>
    <w:p w14:paraId="441C11FF" w14:textId="77777777" w:rsidR="00311E41" w:rsidRDefault="0091636B" w:rsidP="00F343AC">
      <w:pPr>
        <w:pStyle w:val="NormalWeb"/>
        <w:spacing w:before="0" w:beforeAutospacing="0" w:after="0" w:afterAutospacing="0"/>
        <w:ind w:left="48" w:right="48"/>
        <w:jc w:val="both"/>
        <w:rPr>
          <w:rStyle w:val="Emphasis"/>
          <w:rFonts w:eastAsiaTheme="majorEastAsia"/>
          <w:b/>
          <w:sz w:val="26"/>
          <w:szCs w:val="26"/>
        </w:rPr>
      </w:pPr>
      <w:r>
        <w:rPr>
          <w:rStyle w:val="Strong"/>
          <w:b w:val="0"/>
          <w:sz w:val="26"/>
          <w:szCs w:val="26"/>
        </w:rPr>
        <w:t>20</w:t>
      </w:r>
      <w:r w:rsidR="00311E41" w:rsidRPr="00311E41">
        <w:rPr>
          <w:rStyle w:val="Strong"/>
          <w:b w:val="0"/>
          <w:sz w:val="26"/>
          <w:szCs w:val="26"/>
        </w:rPr>
        <w:t xml:space="preserve">. Nguyên nhân chính nào khiến Trái Đất có ngày và </w:t>
      </w:r>
      <w:proofErr w:type="gramStart"/>
      <w:r w:rsidR="00311E41" w:rsidRPr="00311E41">
        <w:rPr>
          <w:rStyle w:val="Strong"/>
          <w:b w:val="0"/>
          <w:sz w:val="26"/>
          <w:szCs w:val="26"/>
        </w:rPr>
        <w:t>đêm?</w:t>
      </w:r>
      <w:r w:rsidR="00311E41" w:rsidRPr="00311E41">
        <w:rPr>
          <w:rStyle w:val="Emphasis"/>
          <w:rFonts w:eastAsiaTheme="majorEastAsia"/>
          <w:b/>
          <w:sz w:val="26"/>
          <w:szCs w:val="26"/>
        </w:rPr>
        <w:t>.</w:t>
      </w:r>
      <w:proofErr w:type="gramEnd"/>
    </w:p>
    <w:p w14:paraId="03EB3D7B" w14:textId="77777777" w:rsidR="00CA572E" w:rsidRPr="003D1C34" w:rsidRDefault="0091636B" w:rsidP="00F343AC">
      <w:pPr>
        <w:pStyle w:val="NormalWeb"/>
        <w:spacing w:before="0" w:beforeAutospacing="0" w:after="0" w:afterAutospacing="0"/>
        <w:ind w:left="48" w:right="48"/>
        <w:jc w:val="both"/>
        <w:rPr>
          <w:sz w:val="26"/>
          <w:szCs w:val="26"/>
        </w:rPr>
      </w:pPr>
      <w:r>
        <w:rPr>
          <w:sz w:val="26"/>
          <w:szCs w:val="26"/>
        </w:rPr>
        <w:t>21</w:t>
      </w:r>
      <w:r w:rsidR="00CA572E">
        <w:rPr>
          <w:sz w:val="26"/>
          <w:szCs w:val="26"/>
        </w:rPr>
        <w:t xml:space="preserve">. </w:t>
      </w:r>
      <w:r w:rsidR="00CA572E" w:rsidRPr="003D1C34">
        <w:rPr>
          <w:sz w:val="26"/>
          <w:szCs w:val="26"/>
        </w:rPr>
        <w:t>Thời gian Trái Đất hoàn thành một vòng quanh Mặt Trời là bao lâu?</w:t>
      </w:r>
    </w:p>
    <w:p w14:paraId="72A242FD" w14:textId="77777777" w:rsidR="00475572" w:rsidRDefault="0091636B" w:rsidP="00F343AC">
      <w:pPr>
        <w:pStyle w:val="NormalWeb"/>
        <w:spacing w:before="0" w:beforeAutospacing="0" w:after="0" w:afterAutospacing="0"/>
        <w:ind w:left="48" w:right="48"/>
        <w:jc w:val="both"/>
        <w:rPr>
          <w:sz w:val="26"/>
          <w:szCs w:val="26"/>
        </w:rPr>
      </w:pPr>
      <w:r>
        <w:rPr>
          <w:color w:val="000000"/>
          <w:sz w:val="26"/>
          <w:szCs w:val="26"/>
        </w:rPr>
        <w:t>22</w:t>
      </w:r>
      <w:r w:rsidR="00CA572E">
        <w:rPr>
          <w:color w:val="000000"/>
          <w:sz w:val="26"/>
          <w:szCs w:val="26"/>
        </w:rPr>
        <w:t xml:space="preserve">. </w:t>
      </w:r>
      <w:r w:rsidR="00475572" w:rsidRPr="00475572">
        <w:rPr>
          <w:rStyle w:val="Strong"/>
          <w:b w:val="0"/>
          <w:sz w:val="26"/>
          <w:szCs w:val="26"/>
        </w:rPr>
        <w:t>Hai bán cầu có mùa ngược nhau vì nguyên nhân gì?</w:t>
      </w:r>
    </w:p>
    <w:p w14:paraId="55F0E3A9" w14:textId="77777777" w:rsidR="009168A3" w:rsidRPr="00DD22AB" w:rsidRDefault="00475572" w:rsidP="00F343AC">
      <w:pPr>
        <w:pStyle w:val="NormalWeb"/>
        <w:spacing w:before="0" w:beforeAutospacing="0" w:after="0" w:afterAutospacing="0"/>
        <w:ind w:left="48" w:right="48"/>
        <w:jc w:val="both"/>
        <w:rPr>
          <w:szCs w:val="26"/>
        </w:rPr>
      </w:pPr>
      <w:r w:rsidRPr="00475572">
        <w:rPr>
          <w:rStyle w:val="Strong"/>
          <w:bCs w:val="0"/>
          <w:szCs w:val="26"/>
        </w:rPr>
        <w:t>II</w:t>
      </w:r>
      <w:r w:rsidR="009168A3" w:rsidRPr="00475572">
        <w:rPr>
          <w:rStyle w:val="Strong"/>
          <w:bCs w:val="0"/>
          <w:szCs w:val="26"/>
        </w:rPr>
        <w:t>. PHẦN TỰ LUẬN (3,0 điểm)</w:t>
      </w:r>
    </w:p>
    <w:p w14:paraId="155ABF10" w14:textId="77777777" w:rsidR="00CA572E" w:rsidRPr="00195D33" w:rsidRDefault="009168A3" w:rsidP="00195D33">
      <w:pPr>
        <w:spacing w:after="0" w:line="240" w:lineRule="auto"/>
        <w:jc w:val="both"/>
        <w:rPr>
          <w:rFonts w:cs="Times New Roman"/>
          <w:szCs w:val="26"/>
        </w:rPr>
      </w:pPr>
      <w:r w:rsidRPr="00195D33">
        <w:rPr>
          <w:rStyle w:val="Strong"/>
          <w:szCs w:val="26"/>
        </w:rPr>
        <w:t xml:space="preserve">Câu 1 (1,5 điểm): </w:t>
      </w:r>
      <w:r w:rsidR="00CA572E" w:rsidRPr="00195D33">
        <w:rPr>
          <w:rFonts w:cs="Times New Roman"/>
          <w:szCs w:val="26"/>
        </w:rPr>
        <w:t>Em hãy kể tên một số thành tựu tiêu biểu của văn minh Trung Quốc thời cổ đạ</w:t>
      </w:r>
      <w:r w:rsidR="0006016C" w:rsidRPr="00195D33">
        <w:rPr>
          <w:rFonts w:cs="Times New Roman"/>
          <w:szCs w:val="26"/>
        </w:rPr>
        <w:t>i?</w:t>
      </w:r>
    </w:p>
    <w:p w14:paraId="5CE23397" w14:textId="77777777" w:rsidR="00A05A05" w:rsidRDefault="009168A3" w:rsidP="00A05A05">
      <w:pPr>
        <w:pStyle w:val="NormalWeb"/>
        <w:spacing w:before="0" w:beforeAutospacing="0" w:after="0" w:afterAutospacing="0"/>
        <w:rPr>
          <w:sz w:val="26"/>
          <w:szCs w:val="26"/>
        </w:rPr>
      </w:pPr>
      <w:r w:rsidRPr="00DD22AB">
        <w:rPr>
          <w:rStyle w:val="Strong"/>
          <w:sz w:val="26"/>
          <w:szCs w:val="26"/>
        </w:rPr>
        <w:t xml:space="preserve">Câu 2 (1,5 điểm): </w:t>
      </w:r>
      <w:r w:rsidR="00CA572E" w:rsidRPr="003D1C34">
        <w:rPr>
          <w:sz w:val="26"/>
          <w:szCs w:val="26"/>
        </w:rPr>
        <w:t>Trái Đất có nhữ</w:t>
      </w:r>
      <w:r w:rsidR="00C13890">
        <w:rPr>
          <w:szCs w:val="26"/>
        </w:rPr>
        <w:t>ng chuyển</w:t>
      </w:r>
      <w:r w:rsidR="00CA572E" w:rsidRPr="003D1C34">
        <w:rPr>
          <w:sz w:val="26"/>
          <w:szCs w:val="26"/>
        </w:rPr>
        <w:t xml:space="preserve"> động chính nào? Nêu các hệ quả của từ</w:t>
      </w:r>
      <w:r w:rsidR="00384BE7">
        <w:rPr>
          <w:szCs w:val="26"/>
        </w:rPr>
        <w:t>ng chuyển</w:t>
      </w:r>
      <w:r w:rsidR="00CA572E" w:rsidRPr="003D1C34">
        <w:rPr>
          <w:sz w:val="26"/>
          <w:szCs w:val="26"/>
        </w:rPr>
        <w:t xml:space="preserve"> động?</w:t>
      </w:r>
    </w:p>
    <w:p w14:paraId="39392F5E" w14:textId="77777777" w:rsidR="00A05A05" w:rsidRDefault="00A05A05" w:rsidP="00A05A05">
      <w:pPr>
        <w:pStyle w:val="NormalWeb"/>
        <w:spacing w:before="0" w:beforeAutospacing="0" w:after="0" w:afterAutospacing="0"/>
        <w:rPr>
          <w:szCs w:val="26"/>
        </w:rPr>
      </w:pPr>
    </w:p>
    <w:p w14:paraId="5CF12C42" w14:textId="77777777" w:rsidR="00A05A05" w:rsidRDefault="00A05A05" w:rsidP="00A05A05">
      <w:pPr>
        <w:jc w:val="center"/>
        <w:rPr>
          <w:rFonts w:cs="Times New Roman"/>
          <w:b/>
          <w:szCs w:val="26"/>
        </w:rPr>
      </w:pPr>
      <w:r w:rsidRPr="005C78CA">
        <w:rPr>
          <w:rFonts w:cs="Times New Roman"/>
          <w:b/>
          <w:szCs w:val="26"/>
        </w:rPr>
        <w:t>---------- Hết -----------</w:t>
      </w:r>
    </w:p>
    <w:p w14:paraId="0EC05542" w14:textId="77777777" w:rsidR="00A05A05" w:rsidRDefault="00A05A05" w:rsidP="00A05A05">
      <w:pPr>
        <w:jc w:val="center"/>
        <w:rPr>
          <w:rFonts w:cs="Times New Roman"/>
          <w:b/>
          <w:szCs w:val="26"/>
        </w:rPr>
      </w:pPr>
    </w:p>
    <w:p w14:paraId="4AE592CC" w14:textId="77777777" w:rsidR="00A05A05" w:rsidRPr="005C78CA" w:rsidRDefault="00A05A05" w:rsidP="00A05A05">
      <w:pPr>
        <w:jc w:val="center"/>
        <w:rPr>
          <w:rFonts w:cs="Times New Roman"/>
          <w:b/>
          <w:szCs w:val="26"/>
        </w:rPr>
      </w:pPr>
    </w:p>
    <w:p w14:paraId="2B3BBB64" w14:textId="77777777" w:rsidR="00A05A05" w:rsidRPr="009956B6" w:rsidRDefault="00A05A05" w:rsidP="00A05A05">
      <w:pPr>
        <w:rPr>
          <w:rFonts w:cs="Times New Roman"/>
          <w:color w:val="000000"/>
          <w:szCs w:val="26"/>
        </w:rPr>
      </w:pPr>
      <w:r w:rsidRPr="009956B6">
        <w:rPr>
          <w:rFonts w:cs="Times New Roman"/>
          <w:color w:val="000000"/>
          <w:szCs w:val="26"/>
        </w:rPr>
        <w:t>Họ và tên HS: ……………………… Lớp: … Số báo danh: ……. Phòng: …</w:t>
      </w:r>
    </w:p>
    <w:p w14:paraId="2D90B5E2" w14:textId="77777777" w:rsidR="00A05A05" w:rsidRDefault="00A05A05" w:rsidP="00A05A05">
      <w:pPr>
        <w:rPr>
          <w:rFonts w:cs="Times New Roman"/>
          <w:color w:val="000000"/>
          <w:szCs w:val="26"/>
        </w:rPr>
      </w:pPr>
      <w:r w:rsidRPr="009956B6">
        <w:rPr>
          <w:rFonts w:cs="Times New Roman"/>
          <w:color w:val="000000"/>
          <w:szCs w:val="26"/>
        </w:rPr>
        <w:t xml:space="preserve">Giám thị coi kiểm tra: ………………………………… Chữ </w:t>
      </w:r>
      <w:proofErr w:type="gramStart"/>
      <w:r w:rsidRPr="009956B6">
        <w:rPr>
          <w:rFonts w:cs="Times New Roman"/>
          <w:color w:val="000000"/>
          <w:szCs w:val="26"/>
        </w:rPr>
        <w:t>ký:…</w:t>
      </w:r>
      <w:proofErr w:type="gramEnd"/>
      <w:r w:rsidRPr="009956B6">
        <w:rPr>
          <w:rFonts w:cs="Times New Roman"/>
          <w:color w:val="000000"/>
          <w:szCs w:val="26"/>
        </w:rPr>
        <w:t>……………...</w:t>
      </w:r>
    </w:p>
    <w:p w14:paraId="239E6EAD" w14:textId="77777777" w:rsidR="00A05A05" w:rsidRDefault="00A05A05" w:rsidP="00A05A05">
      <w:pPr>
        <w:rPr>
          <w:rFonts w:cs="Times New Roman"/>
          <w:color w:val="000000"/>
          <w:szCs w:val="26"/>
        </w:rPr>
      </w:pPr>
    </w:p>
    <w:p w14:paraId="270098C3" w14:textId="77777777" w:rsidR="00A05A05" w:rsidRDefault="00A05A05" w:rsidP="00A05A05">
      <w:pPr>
        <w:pStyle w:val="NormalWeb"/>
        <w:spacing w:before="0" w:beforeAutospacing="0" w:after="0" w:afterAutospacing="0"/>
        <w:rPr>
          <w:szCs w:val="26"/>
        </w:rPr>
      </w:pPr>
    </w:p>
    <w:p w14:paraId="5B6D795C" w14:textId="643D6DDB" w:rsidR="00322545" w:rsidRPr="00A05A05" w:rsidRDefault="00322545" w:rsidP="00A05A05">
      <w:pPr>
        <w:pStyle w:val="NormalWeb"/>
        <w:spacing w:before="0" w:beforeAutospacing="0" w:after="0" w:afterAutospacing="0"/>
        <w:rPr>
          <w:color w:val="000000"/>
          <w:sz w:val="26"/>
          <w:szCs w:val="26"/>
        </w:rPr>
      </w:pPr>
      <w:r w:rsidRPr="00A05A05">
        <w:br w:type="page"/>
      </w:r>
    </w:p>
    <w:tbl>
      <w:tblPr>
        <w:tblpPr w:leftFromText="180" w:rightFromText="180" w:bottomFromText="160" w:vertAnchor="text" w:horzAnchor="page" w:tblpX="1410" w:tblpY="20"/>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5"/>
        <w:gridCol w:w="5041"/>
      </w:tblGrid>
      <w:tr w:rsidR="00322545" w:rsidRPr="00DD22AB" w14:paraId="584D93F4" w14:textId="77777777" w:rsidTr="00565EFC">
        <w:trPr>
          <w:trHeight w:val="696"/>
        </w:trPr>
        <w:tc>
          <w:tcPr>
            <w:tcW w:w="4315" w:type="dxa"/>
            <w:tcBorders>
              <w:top w:val="single" w:sz="4" w:space="0" w:color="auto"/>
              <w:left w:val="single" w:sz="4" w:space="0" w:color="auto"/>
              <w:bottom w:val="single" w:sz="4" w:space="0" w:color="auto"/>
              <w:right w:val="single" w:sz="4" w:space="0" w:color="auto"/>
            </w:tcBorders>
          </w:tcPr>
          <w:p w14:paraId="11D5B5F0" w14:textId="77777777" w:rsidR="00322545" w:rsidRPr="00DD22AB" w:rsidRDefault="00322545" w:rsidP="00F343AC">
            <w:pPr>
              <w:spacing w:after="0" w:line="240" w:lineRule="auto"/>
              <w:jc w:val="center"/>
              <w:rPr>
                <w:rFonts w:cs="Times New Roman"/>
                <w:szCs w:val="26"/>
                <w:lang w:eastAsia="zh-CN"/>
              </w:rPr>
            </w:pPr>
            <w:r w:rsidRPr="00DD22AB">
              <w:rPr>
                <w:rFonts w:cs="Times New Roman"/>
                <w:szCs w:val="26"/>
                <w:lang w:eastAsia="zh-CN"/>
              </w:rPr>
              <w:lastRenderedPageBreak/>
              <w:t>ỦY BAN NHÂN DÂN</w:t>
            </w:r>
          </w:p>
          <w:p w14:paraId="4EB160CC" w14:textId="77777777" w:rsidR="00322545" w:rsidRPr="00DD22AB" w:rsidRDefault="00322545" w:rsidP="00F343AC">
            <w:pPr>
              <w:spacing w:after="0" w:line="240" w:lineRule="auto"/>
              <w:jc w:val="center"/>
              <w:rPr>
                <w:rFonts w:cs="Times New Roman"/>
                <w:b/>
                <w:bCs/>
                <w:szCs w:val="26"/>
              </w:rPr>
            </w:pPr>
            <w:r w:rsidRPr="00DD22AB">
              <w:rPr>
                <w:rFonts w:cs="Times New Roman"/>
                <w:noProof/>
                <w:szCs w:val="26"/>
              </w:rPr>
              <mc:AlternateContent>
                <mc:Choice Requires="wps">
                  <w:drawing>
                    <wp:anchor distT="0" distB="0" distL="0" distR="0" simplePos="0" relativeHeight="251667456" behindDoc="0" locked="0" layoutInCell="1" allowOverlap="1" wp14:anchorId="108EB49C" wp14:editId="4DB387BB">
                      <wp:simplePos x="0" y="0"/>
                      <wp:positionH relativeFrom="column">
                        <wp:posOffset>715645</wp:posOffset>
                      </wp:positionH>
                      <wp:positionV relativeFrom="paragraph">
                        <wp:posOffset>541655</wp:posOffset>
                      </wp:positionV>
                      <wp:extent cx="1085850" cy="0"/>
                      <wp:effectExtent l="0" t="0" r="19050" b="19050"/>
                      <wp:wrapNone/>
                      <wp:docPr id="6"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5DDE5D" id="Straight Connector 8" o:spid="_x0000_s1026" style="position:absolute;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6.35pt,42.65pt" to="141.8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" strokeweight=".5pt">
                      <v:stroke joinstyle="miter"/>
                      <o:lock v:ext="edit" shapetype="f"/>
                    </v:line>
                  </w:pict>
                </mc:Fallback>
              </mc:AlternateContent>
            </w:r>
            <w:r w:rsidRPr="00DD22AB">
              <w:rPr>
                <w:rFonts w:cs="Times New Roman"/>
                <w:szCs w:val="26"/>
                <w:lang w:eastAsia="zh-CN"/>
              </w:rPr>
              <w:t xml:space="preserve"> PHƯỜNG PHÚ AN</w:t>
            </w:r>
            <w:r w:rsidRPr="00DD22AB">
              <w:rPr>
                <w:rFonts w:cs="Times New Roman"/>
                <w:szCs w:val="26"/>
                <w:lang w:eastAsia="zh-CN"/>
              </w:rPr>
              <w:br/>
            </w:r>
            <w:r w:rsidRPr="00DD22AB">
              <w:rPr>
                <w:rFonts w:cs="Times New Roman"/>
                <w:b/>
                <w:bCs/>
                <w:szCs w:val="26"/>
                <w:lang w:eastAsia="zh-CN"/>
              </w:rPr>
              <w:t>TRƯỜNG THCS HIỆP AN</w:t>
            </w:r>
          </w:p>
        </w:tc>
        <w:tc>
          <w:tcPr>
            <w:tcW w:w="5041" w:type="dxa"/>
            <w:tcBorders>
              <w:top w:val="single" w:sz="4" w:space="0" w:color="auto"/>
              <w:left w:val="single" w:sz="4" w:space="0" w:color="auto"/>
              <w:bottom w:val="single" w:sz="4" w:space="0" w:color="auto"/>
              <w:right w:val="single" w:sz="4" w:space="0" w:color="auto"/>
            </w:tcBorders>
          </w:tcPr>
          <w:p w14:paraId="05DB5D30" w14:textId="77777777" w:rsidR="00322545" w:rsidRPr="00DD22AB" w:rsidRDefault="00322545" w:rsidP="00F343AC">
            <w:pPr>
              <w:spacing w:after="0" w:line="240" w:lineRule="auto"/>
              <w:jc w:val="center"/>
              <w:rPr>
                <w:rFonts w:cs="Times New Roman"/>
                <w:b/>
                <w:szCs w:val="26"/>
                <w:lang w:eastAsia="zh-CN"/>
              </w:rPr>
            </w:pPr>
            <w:r w:rsidRPr="00DD22AB">
              <w:rPr>
                <w:rFonts w:cs="Times New Roman"/>
                <w:b/>
                <w:szCs w:val="26"/>
                <w:lang w:val="sv-SE"/>
              </w:rPr>
              <w:t xml:space="preserve">HƯỚNG DẪN CHẤM </w:t>
            </w:r>
            <w:r w:rsidRPr="00DD22AB">
              <w:rPr>
                <w:rFonts w:cs="Times New Roman"/>
                <w:b/>
                <w:szCs w:val="26"/>
                <w:lang w:eastAsia="zh-CN"/>
              </w:rPr>
              <w:t>KIỂ</w:t>
            </w:r>
            <w:r w:rsidR="007033F6">
              <w:rPr>
                <w:rFonts w:cs="Times New Roman"/>
                <w:b/>
                <w:szCs w:val="26"/>
                <w:lang w:eastAsia="zh-CN"/>
              </w:rPr>
              <w:t>M TRA CUỐI</w:t>
            </w:r>
            <w:r w:rsidRPr="00DD22AB">
              <w:rPr>
                <w:rFonts w:cs="Times New Roman"/>
                <w:b/>
                <w:szCs w:val="26"/>
                <w:lang w:eastAsia="zh-CN"/>
              </w:rPr>
              <w:t xml:space="preserve"> HỌCKỲ I</w:t>
            </w:r>
          </w:p>
          <w:p w14:paraId="4B929D34" w14:textId="7FDF8354" w:rsidR="00322545" w:rsidRPr="00DD22AB" w:rsidRDefault="00322545" w:rsidP="00F343AC">
            <w:pPr>
              <w:spacing w:after="0" w:line="240" w:lineRule="auto"/>
              <w:jc w:val="center"/>
              <w:rPr>
                <w:rFonts w:cs="Times New Roman"/>
                <w:b/>
                <w:szCs w:val="26"/>
                <w:lang w:eastAsia="zh-CN"/>
              </w:rPr>
            </w:pPr>
            <w:r w:rsidRPr="00DD22AB">
              <w:rPr>
                <w:rFonts w:cs="Times New Roman"/>
                <w:b/>
                <w:szCs w:val="26"/>
                <w:lang w:eastAsia="zh-CN"/>
              </w:rPr>
              <w:t>NĂM HỌC 2025-2026</w:t>
            </w:r>
            <w:r w:rsidRPr="00DD22AB">
              <w:rPr>
                <w:rFonts w:cs="Times New Roman"/>
                <w:b/>
                <w:szCs w:val="26"/>
                <w:lang w:eastAsia="zh-CN"/>
              </w:rPr>
              <w:br/>
              <w:t>Môn:</w:t>
            </w:r>
            <w:r w:rsidRPr="00DD22AB">
              <w:rPr>
                <w:rFonts w:cs="Times New Roman"/>
                <w:b/>
                <w:bCs/>
                <w:iCs/>
                <w:szCs w:val="26"/>
              </w:rPr>
              <w:t xml:space="preserve"> </w:t>
            </w:r>
            <w:r w:rsidRPr="00DD22AB">
              <w:rPr>
                <w:rFonts w:cs="Times New Roman"/>
                <w:b/>
                <w:bCs/>
                <w:iCs/>
                <w:szCs w:val="26"/>
                <w:lang w:eastAsia="zh-CN"/>
              </w:rPr>
              <w:t>Lịch sử- Địa Lí 6</w:t>
            </w:r>
            <w:r w:rsidR="00C555E8">
              <w:rPr>
                <w:rFonts w:cs="Times New Roman"/>
                <w:b/>
                <w:bCs/>
                <w:iCs/>
                <w:szCs w:val="26"/>
                <w:lang w:eastAsia="zh-CN"/>
              </w:rPr>
              <w:t xml:space="preserve"> (DỰ PHÒNG)</w:t>
            </w:r>
          </w:p>
          <w:p w14:paraId="3AA49DFC" w14:textId="73FB621A" w:rsidR="00322545" w:rsidRPr="007457D4" w:rsidRDefault="00322545" w:rsidP="007457D4">
            <w:pPr>
              <w:spacing w:after="0" w:line="240" w:lineRule="auto"/>
              <w:jc w:val="center"/>
              <w:rPr>
                <w:rFonts w:cs="Times New Roman"/>
                <w:b/>
                <w:szCs w:val="26"/>
                <w:lang w:val="it-IT"/>
              </w:rPr>
            </w:pPr>
            <w:r w:rsidRPr="00DD22AB">
              <w:rPr>
                <w:rFonts w:cs="Times New Roman"/>
                <w:b/>
                <w:szCs w:val="26"/>
                <w:lang w:val="it-IT"/>
              </w:rPr>
              <w:t>Thời gian làm bài: 60 phút</w:t>
            </w:r>
          </w:p>
        </w:tc>
      </w:tr>
    </w:tbl>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679"/>
        <w:gridCol w:w="7740"/>
        <w:gridCol w:w="1276"/>
      </w:tblGrid>
      <w:tr w:rsidR="00322545" w:rsidRPr="00DD22AB" w14:paraId="4B7567AC" w14:textId="77777777" w:rsidTr="00BF5FF0">
        <w:tc>
          <w:tcPr>
            <w:tcW w:w="795" w:type="dxa"/>
            <w:tcBorders>
              <w:top w:val="single" w:sz="4" w:space="0" w:color="auto"/>
              <w:left w:val="single" w:sz="4" w:space="0" w:color="auto"/>
              <w:bottom w:val="single" w:sz="4" w:space="0" w:color="auto"/>
              <w:right w:val="single" w:sz="4" w:space="0" w:color="auto"/>
            </w:tcBorders>
          </w:tcPr>
          <w:p w14:paraId="3331D574" w14:textId="77777777" w:rsidR="00322545" w:rsidRPr="00DD22AB" w:rsidRDefault="00322545" w:rsidP="00F343AC">
            <w:pPr>
              <w:spacing w:after="0" w:line="240" w:lineRule="auto"/>
              <w:jc w:val="both"/>
              <w:rPr>
                <w:rFonts w:cs="Times New Roman"/>
                <w:b/>
                <w:bCs/>
                <w:color w:val="000000"/>
                <w:szCs w:val="26"/>
              </w:rPr>
            </w:pPr>
            <w:r w:rsidRPr="00DD22AB">
              <w:rPr>
                <w:rFonts w:cs="Times New Roman"/>
                <w:b/>
                <w:bCs/>
                <w:color w:val="000000"/>
                <w:szCs w:val="26"/>
              </w:rPr>
              <w:t>Phần</w:t>
            </w:r>
          </w:p>
        </w:tc>
        <w:tc>
          <w:tcPr>
            <w:tcW w:w="679" w:type="dxa"/>
            <w:tcBorders>
              <w:top w:val="single" w:sz="4" w:space="0" w:color="auto"/>
              <w:left w:val="single" w:sz="4" w:space="0" w:color="auto"/>
              <w:bottom w:val="single" w:sz="4" w:space="0" w:color="auto"/>
              <w:right w:val="single" w:sz="4" w:space="0" w:color="auto"/>
            </w:tcBorders>
          </w:tcPr>
          <w:p w14:paraId="19D68681" w14:textId="77777777" w:rsidR="00322545" w:rsidRPr="00DD22AB" w:rsidRDefault="00322545" w:rsidP="00F343AC">
            <w:pPr>
              <w:spacing w:after="0" w:line="240" w:lineRule="auto"/>
              <w:jc w:val="both"/>
              <w:rPr>
                <w:rFonts w:eastAsia="SimSun" w:cs="Times New Roman"/>
                <w:b/>
                <w:bCs/>
                <w:color w:val="000000"/>
                <w:szCs w:val="26"/>
              </w:rPr>
            </w:pPr>
            <w:r w:rsidRPr="00DD22AB">
              <w:rPr>
                <w:rFonts w:cs="Times New Roman"/>
                <w:b/>
                <w:bCs/>
                <w:color w:val="000000"/>
                <w:szCs w:val="26"/>
              </w:rPr>
              <w:t xml:space="preserve">Câu </w:t>
            </w:r>
          </w:p>
        </w:tc>
        <w:tc>
          <w:tcPr>
            <w:tcW w:w="7740" w:type="dxa"/>
            <w:tcBorders>
              <w:top w:val="single" w:sz="4" w:space="0" w:color="auto"/>
              <w:left w:val="single" w:sz="4" w:space="0" w:color="auto"/>
              <w:bottom w:val="single" w:sz="4" w:space="0" w:color="auto"/>
              <w:right w:val="single" w:sz="4" w:space="0" w:color="auto"/>
            </w:tcBorders>
          </w:tcPr>
          <w:p w14:paraId="55F2C1A7" w14:textId="77777777" w:rsidR="00322545" w:rsidRPr="00DD22AB" w:rsidRDefault="00322545" w:rsidP="00F343AC">
            <w:pPr>
              <w:spacing w:after="0" w:line="240" w:lineRule="auto"/>
              <w:ind w:left="720"/>
              <w:jc w:val="both"/>
              <w:rPr>
                <w:rFonts w:cs="Times New Roman"/>
                <w:bCs/>
                <w:color w:val="000000"/>
                <w:szCs w:val="26"/>
              </w:rPr>
            </w:pPr>
            <w:r w:rsidRPr="00DD22AB">
              <w:rPr>
                <w:rFonts w:cs="Times New Roman"/>
                <w:b/>
                <w:bCs/>
                <w:iCs/>
                <w:szCs w:val="26"/>
              </w:rPr>
              <w:t>Hướng dẫn chấm</w:t>
            </w:r>
          </w:p>
        </w:tc>
        <w:tc>
          <w:tcPr>
            <w:tcW w:w="1276" w:type="dxa"/>
            <w:tcBorders>
              <w:top w:val="single" w:sz="4" w:space="0" w:color="auto"/>
              <w:left w:val="single" w:sz="4" w:space="0" w:color="auto"/>
              <w:bottom w:val="single" w:sz="4" w:space="0" w:color="auto"/>
              <w:right w:val="single" w:sz="4" w:space="0" w:color="auto"/>
            </w:tcBorders>
          </w:tcPr>
          <w:p w14:paraId="5CFC05BF" w14:textId="77777777" w:rsidR="00322545" w:rsidRPr="00DD22AB" w:rsidRDefault="00322545" w:rsidP="00F343AC">
            <w:pPr>
              <w:spacing w:after="0" w:line="240" w:lineRule="auto"/>
              <w:rPr>
                <w:rFonts w:cs="Times New Roman"/>
                <w:b/>
                <w:bCs/>
                <w:iCs/>
                <w:szCs w:val="26"/>
              </w:rPr>
            </w:pPr>
            <w:r w:rsidRPr="00DD22AB">
              <w:rPr>
                <w:rFonts w:cs="Times New Roman"/>
                <w:b/>
                <w:bCs/>
                <w:iCs/>
                <w:szCs w:val="26"/>
              </w:rPr>
              <w:t>Điểm</w:t>
            </w:r>
          </w:p>
        </w:tc>
      </w:tr>
      <w:tr w:rsidR="00322545" w:rsidRPr="00DD22AB" w14:paraId="0A6CAE96" w14:textId="77777777" w:rsidTr="00BF5FF0">
        <w:tc>
          <w:tcPr>
            <w:tcW w:w="795" w:type="dxa"/>
            <w:tcBorders>
              <w:top w:val="single" w:sz="4" w:space="0" w:color="auto"/>
              <w:left w:val="single" w:sz="4" w:space="0" w:color="auto"/>
              <w:bottom w:val="single" w:sz="4" w:space="0" w:color="auto"/>
              <w:right w:val="single" w:sz="4" w:space="0" w:color="auto"/>
            </w:tcBorders>
          </w:tcPr>
          <w:p w14:paraId="721711EA" w14:textId="77777777" w:rsidR="00322545" w:rsidRPr="00DD22AB" w:rsidRDefault="00322545" w:rsidP="00F343AC">
            <w:pPr>
              <w:spacing w:after="0" w:line="240" w:lineRule="auto"/>
              <w:jc w:val="both"/>
              <w:rPr>
                <w:rFonts w:cs="Times New Roman"/>
                <w:b/>
                <w:bCs/>
                <w:color w:val="000000"/>
                <w:szCs w:val="26"/>
              </w:rPr>
            </w:pPr>
            <w:r>
              <w:rPr>
                <w:rFonts w:cs="Times New Roman"/>
                <w:b/>
                <w:bCs/>
                <w:color w:val="000000"/>
                <w:szCs w:val="26"/>
              </w:rPr>
              <w:t>I</w:t>
            </w:r>
          </w:p>
        </w:tc>
        <w:tc>
          <w:tcPr>
            <w:tcW w:w="679" w:type="dxa"/>
            <w:tcBorders>
              <w:top w:val="single" w:sz="4" w:space="0" w:color="auto"/>
              <w:left w:val="single" w:sz="4" w:space="0" w:color="auto"/>
              <w:bottom w:val="single" w:sz="4" w:space="0" w:color="auto"/>
              <w:right w:val="single" w:sz="4" w:space="0" w:color="auto"/>
            </w:tcBorders>
          </w:tcPr>
          <w:p w14:paraId="7A173571" w14:textId="77777777" w:rsidR="00322545" w:rsidRPr="00DD22AB" w:rsidRDefault="00322545" w:rsidP="00F343AC">
            <w:pPr>
              <w:spacing w:after="0" w:line="240" w:lineRule="auto"/>
              <w:jc w:val="both"/>
              <w:rPr>
                <w:rFonts w:cs="Times New Roman"/>
                <w:b/>
                <w:bCs/>
                <w:color w:val="000000"/>
                <w:szCs w:val="26"/>
              </w:rPr>
            </w:pPr>
          </w:p>
        </w:tc>
        <w:tc>
          <w:tcPr>
            <w:tcW w:w="7740" w:type="dxa"/>
            <w:tcBorders>
              <w:top w:val="single" w:sz="4" w:space="0" w:color="auto"/>
              <w:left w:val="single" w:sz="4" w:space="0" w:color="auto"/>
              <w:bottom w:val="single" w:sz="4" w:space="0" w:color="auto"/>
              <w:right w:val="single" w:sz="4" w:space="0" w:color="auto"/>
            </w:tcBorders>
          </w:tcPr>
          <w:p w14:paraId="676A1E91" w14:textId="77777777" w:rsidR="00322545" w:rsidRPr="00DD22AB" w:rsidRDefault="00322545" w:rsidP="00F343AC">
            <w:pPr>
              <w:spacing w:after="0" w:line="240" w:lineRule="auto"/>
              <w:ind w:left="720"/>
              <w:jc w:val="both"/>
              <w:rPr>
                <w:rFonts w:cs="Times New Roman"/>
                <w:b/>
                <w:bCs/>
                <w:color w:val="000000"/>
                <w:szCs w:val="26"/>
              </w:rPr>
            </w:pPr>
            <w:r w:rsidRPr="00DD22AB">
              <w:rPr>
                <w:rFonts w:cs="Times New Roman"/>
                <w:b/>
                <w:bCs/>
                <w:color w:val="000000"/>
                <w:szCs w:val="26"/>
              </w:rPr>
              <w:t>TRẮC NGHIỆM</w:t>
            </w:r>
          </w:p>
        </w:tc>
        <w:tc>
          <w:tcPr>
            <w:tcW w:w="1276" w:type="dxa"/>
            <w:tcBorders>
              <w:top w:val="single" w:sz="4" w:space="0" w:color="auto"/>
              <w:left w:val="single" w:sz="4" w:space="0" w:color="auto"/>
              <w:bottom w:val="single" w:sz="4" w:space="0" w:color="auto"/>
              <w:right w:val="single" w:sz="4" w:space="0" w:color="auto"/>
            </w:tcBorders>
          </w:tcPr>
          <w:p w14:paraId="6D239DE1" w14:textId="77777777" w:rsidR="00322545" w:rsidRPr="00DD22AB" w:rsidRDefault="00322545" w:rsidP="00F343AC">
            <w:pPr>
              <w:spacing w:after="0" w:line="240" w:lineRule="auto"/>
              <w:jc w:val="both"/>
              <w:rPr>
                <w:rFonts w:cs="Times New Roman"/>
                <w:b/>
                <w:szCs w:val="26"/>
                <w:lang w:val="sv-SE"/>
              </w:rPr>
            </w:pPr>
            <w:r w:rsidRPr="00DD22AB">
              <w:rPr>
                <w:rFonts w:cs="Times New Roman"/>
                <w:b/>
                <w:szCs w:val="26"/>
                <w:lang w:val="sv-SE"/>
              </w:rPr>
              <w:t>7,0</w:t>
            </w:r>
          </w:p>
        </w:tc>
      </w:tr>
      <w:tr w:rsidR="00322545" w:rsidRPr="00DD22AB" w14:paraId="5C9435DD" w14:textId="77777777" w:rsidTr="00BF5FF0">
        <w:tc>
          <w:tcPr>
            <w:tcW w:w="795" w:type="dxa"/>
            <w:tcBorders>
              <w:top w:val="single" w:sz="4" w:space="0" w:color="auto"/>
              <w:left w:val="single" w:sz="4" w:space="0" w:color="auto"/>
              <w:bottom w:val="single" w:sz="4" w:space="0" w:color="auto"/>
              <w:right w:val="single" w:sz="4" w:space="0" w:color="auto"/>
            </w:tcBorders>
          </w:tcPr>
          <w:p w14:paraId="06726F10" w14:textId="77777777" w:rsidR="00322545" w:rsidRPr="00DD22AB" w:rsidRDefault="00322545" w:rsidP="00F343AC">
            <w:pPr>
              <w:spacing w:after="0" w:line="240" w:lineRule="auto"/>
              <w:jc w:val="both"/>
              <w:rPr>
                <w:rFonts w:cs="Times New Roman"/>
                <w:b/>
                <w:bCs/>
                <w:color w:val="000000"/>
                <w:szCs w:val="26"/>
              </w:rPr>
            </w:pPr>
          </w:p>
        </w:tc>
        <w:tc>
          <w:tcPr>
            <w:tcW w:w="9695" w:type="dxa"/>
            <w:gridSpan w:val="3"/>
            <w:tcBorders>
              <w:top w:val="single" w:sz="4" w:space="0" w:color="auto"/>
              <w:left w:val="single" w:sz="4" w:space="0" w:color="auto"/>
              <w:bottom w:val="single" w:sz="4" w:space="0" w:color="auto"/>
              <w:right w:val="single" w:sz="4" w:space="0" w:color="auto"/>
            </w:tcBorders>
          </w:tcPr>
          <w:p w14:paraId="6F1B5F9F" w14:textId="667D8ADF" w:rsidR="00322545" w:rsidRPr="00F74A30" w:rsidRDefault="00A05A05" w:rsidP="00F343AC">
            <w:pPr>
              <w:spacing w:after="0" w:line="240" w:lineRule="auto"/>
              <w:jc w:val="both"/>
              <w:rPr>
                <w:rFonts w:cs="Times New Roman"/>
                <w:b/>
                <w:bCs/>
                <w:color w:val="000000"/>
                <w:szCs w:val="26"/>
              </w:rPr>
            </w:pPr>
            <w:r>
              <w:rPr>
                <w:rFonts w:cs="Times New Roman"/>
                <w:b/>
                <w:bCs/>
                <w:color w:val="000000"/>
                <w:szCs w:val="26"/>
              </w:rPr>
              <w:t>a</w:t>
            </w:r>
            <w:r w:rsidR="00322545">
              <w:rPr>
                <w:rFonts w:cs="Times New Roman"/>
                <w:b/>
                <w:bCs/>
                <w:color w:val="000000"/>
                <w:szCs w:val="26"/>
              </w:rPr>
              <w:t xml:space="preserve">. </w:t>
            </w:r>
            <w:r w:rsidR="00322545" w:rsidRPr="00F74A30">
              <w:rPr>
                <w:rFonts w:cs="Times New Roman"/>
                <w:b/>
                <w:bCs/>
                <w:color w:val="000000"/>
                <w:szCs w:val="26"/>
              </w:rPr>
              <w:t>Câu trắc nghiệm nhiều đáp án:</w:t>
            </w:r>
          </w:p>
          <w:p w14:paraId="08305A6A" w14:textId="77777777" w:rsidR="00322545" w:rsidRPr="00DD22AB" w:rsidRDefault="00322545" w:rsidP="00F343AC">
            <w:pPr>
              <w:spacing w:after="0" w:line="240" w:lineRule="auto"/>
              <w:ind w:left="720"/>
              <w:jc w:val="both"/>
              <w:rPr>
                <w:rFonts w:cs="Times New Roman"/>
                <w:bCs/>
                <w:color w:val="000000"/>
                <w:szCs w:val="26"/>
              </w:rPr>
            </w:pPr>
            <w:r w:rsidRPr="00DD22AB">
              <w:rPr>
                <w:rFonts w:cs="Times New Roman"/>
                <w:bCs/>
                <w:color w:val="000000"/>
                <w:szCs w:val="26"/>
              </w:rPr>
              <w:t>Mỗi câu chọn đúng được 0.25 điểm</w:t>
            </w:r>
          </w:p>
          <w:tbl>
            <w:tblPr>
              <w:tblStyle w:val="TableGrid"/>
              <w:tblW w:w="5672" w:type="dxa"/>
              <w:jc w:val="center"/>
              <w:tblLook w:val="04A0" w:firstRow="1" w:lastRow="0" w:firstColumn="1" w:lastColumn="0" w:noHBand="0" w:noVBand="1"/>
            </w:tblPr>
            <w:tblGrid>
              <w:gridCol w:w="650"/>
              <w:gridCol w:w="404"/>
              <w:gridCol w:w="404"/>
              <w:gridCol w:w="397"/>
              <w:gridCol w:w="404"/>
              <w:gridCol w:w="404"/>
              <w:gridCol w:w="404"/>
              <w:gridCol w:w="390"/>
              <w:gridCol w:w="397"/>
              <w:gridCol w:w="390"/>
              <w:gridCol w:w="476"/>
              <w:gridCol w:w="476"/>
              <w:gridCol w:w="476"/>
            </w:tblGrid>
            <w:tr w:rsidR="00322545" w:rsidRPr="00DD22AB" w14:paraId="175FA18E" w14:textId="77777777" w:rsidTr="00565EFC">
              <w:trPr>
                <w:trHeight w:val="332"/>
                <w:jc w:val="center"/>
              </w:trPr>
              <w:tc>
                <w:tcPr>
                  <w:tcW w:w="650" w:type="dxa"/>
                </w:tcPr>
                <w:p w14:paraId="42094D87" w14:textId="77777777" w:rsidR="00322545" w:rsidRPr="00DD22AB" w:rsidRDefault="00322545" w:rsidP="00F343AC">
                  <w:pPr>
                    <w:rPr>
                      <w:rFonts w:cs="Times New Roman"/>
                      <w:szCs w:val="26"/>
                    </w:rPr>
                  </w:pPr>
                  <w:r w:rsidRPr="00DD22AB">
                    <w:rPr>
                      <w:rFonts w:cs="Times New Roman"/>
                      <w:szCs w:val="26"/>
                    </w:rPr>
                    <w:t>Câu</w:t>
                  </w:r>
                </w:p>
              </w:tc>
              <w:tc>
                <w:tcPr>
                  <w:tcW w:w="404" w:type="dxa"/>
                </w:tcPr>
                <w:p w14:paraId="79F016A5" w14:textId="77777777" w:rsidR="00322545" w:rsidRPr="00DD22AB" w:rsidRDefault="00322545" w:rsidP="00F343AC">
                  <w:pPr>
                    <w:rPr>
                      <w:rFonts w:cs="Times New Roman"/>
                      <w:szCs w:val="26"/>
                    </w:rPr>
                  </w:pPr>
                  <w:r w:rsidRPr="00DD22AB">
                    <w:rPr>
                      <w:rFonts w:cs="Times New Roman"/>
                      <w:szCs w:val="26"/>
                    </w:rPr>
                    <w:t>1</w:t>
                  </w:r>
                </w:p>
              </w:tc>
              <w:tc>
                <w:tcPr>
                  <w:tcW w:w="404" w:type="dxa"/>
                </w:tcPr>
                <w:p w14:paraId="0AA1B9A5" w14:textId="77777777" w:rsidR="00322545" w:rsidRPr="00DD22AB" w:rsidRDefault="00322545" w:rsidP="00F343AC">
                  <w:pPr>
                    <w:rPr>
                      <w:rFonts w:cs="Times New Roman"/>
                      <w:szCs w:val="26"/>
                    </w:rPr>
                  </w:pPr>
                  <w:r w:rsidRPr="00DD22AB">
                    <w:rPr>
                      <w:rFonts w:cs="Times New Roman"/>
                      <w:szCs w:val="26"/>
                    </w:rPr>
                    <w:t>2</w:t>
                  </w:r>
                </w:p>
              </w:tc>
              <w:tc>
                <w:tcPr>
                  <w:tcW w:w="404" w:type="dxa"/>
                </w:tcPr>
                <w:p w14:paraId="795BB299" w14:textId="77777777" w:rsidR="00322545" w:rsidRPr="00DD22AB" w:rsidRDefault="00322545" w:rsidP="00F343AC">
                  <w:pPr>
                    <w:rPr>
                      <w:rFonts w:cs="Times New Roman"/>
                      <w:szCs w:val="26"/>
                    </w:rPr>
                  </w:pPr>
                  <w:r w:rsidRPr="00DD22AB">
                    <w:rPr>
                      <w:rFonts w:cs="Times New Roman"/>
                      <w:szCs w:val="26"/>
                    </w:rPr>
                    <w:t>3</w:t>
                  </w:r>
                </w:p>
              </w:tc>
              <w:tc>
                <w:tcPr>
                  <w:tcW w:w="390" w:type="dxa"/>
                </w:tcPr>
                <w:p w14:paraId="4DDF989C" w14:textId="77777777" w:rsidR="00322545" w:rsidRPr="00DD22AB" w:rsidRDefault="00322545" w:rsidP="00F343AC">
                  <w:pPr>
                    <w:rPr>
                      <w:rFonts w:cs="Times New Roman"/>
                      <w:szCs w:val="26"/>
                    </w:rPr>
                  </w:pPr>
                  <w:r w:rsidRPr="00DD22AB">
                    <w:rPr>
                      <w:rFonts w:cs="Times New Roman"/>
                      <w:szCs w:val="26"/>
                    </w:rPr>
                    <w:t>4</w:t>
                  </w:r>
                </w:p>
              </w:tc>
              <w:tc>
                <w:tcPr>
                  <w:tcW w:w="404" w:type="dxa"/>
                </w:tcPr>
                <w:p w14:paraId="15EE6A6C" w14:textId="77777777" w:rsidR="00322545" w:rsidRPr="00DD22AB" w:rsidRDefault="00322545" w:rsidP="00F343AC">
                  <w:pPr>
                    <w:rPr>
                      <w:rFonts w:cs="Times New Roman"/>
                      <w:szCs w:val="26"/>
                    </w:rPr>
                  </w:pPr>
                  <w:r w:rsidRPr="00DD22AB">
                    <w:rPr>
                      <w:rFonts w:cs="Times New Roman"/>
                      <w:szCs w:val="26"/>
                    </w:rPr>
                    <w:t>5</w:t>
                  </w:r>
                </w:p>
              </w:tc>
              <w:tc>
                <w:tcPr>
                  <w:tcW w:w="404" w:type="dxa"/>
                </w:tcPr>
                <w:p w14:paraId="76756B3A" w14:textId="77777777" w:rsidR="00322545" w:rsidRPr="00DD22AB" w:rsidRDefault="00322545" w:rsidP="00F343AC">
                  <w:pPr>
                    <w:rPr>
                      <w:rFonts w:cs="Times New Roman"/>
                      <w:szCs w:val="26"/>
                    </w:rPr>
                  </w:pPr>
                  <w:r w:rsidRPr="00DD22AB">
                    <w:rPr>
                      <w:rFonts w:cs="Times New Roman"/>
                      <w:szCs w:val="26"/>
                    </w:rPr>
                    <w:t>6</w:t>
                  </w:r>
                </w:p>
              </w:tc>
              <w:tc>
                <w:tcPr>
                  <w:tcW w:w="390" w:type="dxa"/>
                </w:tcPr>
                <w:p w14:paraId="119F808A" w14:textId="77777777" w:rsidR="00322545" w:rsidRPr="00DD22AB" w:rsidRDefault="00322545" w:rsidP="00F343AC">
                  <w:pPr>
                    <w:rPr>
                      <w:rFonts w:cs="Times New Roman"/>
                      <w:szCs w:val="26"/>
                    </w:rPr>
                  </w:pPr>
                  <w:r w:rsidRPr="00DD22AB">
                    <w:rPr>
                      <w:rFonts w:cs="Times New Roman"/>
                      <w:szCs w:val="26"/>
                    </w:rPr>
                    <w:t>7</w:t>
                  </w:r>
                </w:p>
              </w:tc>
              <w:tc>
                <w:tcPr>
                  <w:tcW w:w="404" w:type="dxa"/>
                </w:tcPr>
                <w:p w14:paraId="2F12FA56" w14:textId="77777777" w:rsidR="00322545" w:rsidRPr="00DD22AB" w:rsidRDefault="00322545" w:rsidP="00F343AC">
                  <w:pPr>
                    <w:rPr>
                      <w:rFonts w:cs="Times New Roman"/>
                      <w:szCs w:val="26"/>
                    </w:rPr>
                  </w:pPr>
                  <w:r w:rsidRPr="00DD22AB">
                    <w:rPr>
                      <w:rFonts w:cs="Times New Roman"/>
                      <w:szCs w:val="26"/>
                    </w:rPr>
                    <w:t>8</w:t>
                  </w:r>
                </w:p>
              </w:tc>
              <w:tc>
                <w:tcPr>
                  <w:tcW w:w="390" w:type="dxa"/>
                </w:tcPr>
                <w:p w14:paraId="061A84AC" w14:textId="77777777" w:rsidR="00322545" w:rsidRPr="00DD22AB" w:rsidRDefault="00322545" w:rsidP="00F343AC">
                  <w:pPr>
                    <w:rPr>
                      <w:rFonts w:cs="Times New Roman"/>
                      <w:szCs w:val="26"/>
                    </w:rPr>
                  </w:pPr>
                  <w:r w:rsidRPr="00DD22AB">
                    <w:rPr>
                      <w:rFonts w:cs="Times New Roman"/>
                      <w:szCs w:val="26"/>
                    </w:rPr>
                    <w:t>9</w:t>
                  </w:r>
                </w:p>
              </w:tc>
              <w:tc>
                <w:tcPr>
                  <w:tcW w:w="476" w:type="dxa"/>
                </w:tcPr>
                <w:p w14:paraId="42605C47" w14:textId="77777777" w:rsidR="00322545" w:rsidRPr="00DD22AB" w:rsidRDefault="00322545" w:rsidP="00F343AC">
                  <w:pPr>
                    <w:rPr>
                      <w:rFonts w:cs="Times New Roman"/>
                      <w:szCs w:val="26"/>
                    </w:rPr>
                  </w:pPr>
                  <w:r w:rsidRPr="00DD22AB">
                    <w:rPr>
                      <w:rFonts w:cs="Times New Roman"/>
                      <w:szCs w:val="26"/>
                    </w:rPr>
                    <w:t>10</w:t>
                  </w:r>
                </w:p>
              </w:tc>
              <w:tc>
                <w:tcPr>
                  <w:tcW w:w="476" w:type="dxa"/>
                </w:tcPr>
                <w:p w14:paraId="05C0E690" w14:textId="77777777" w:rsidR="00322545" w:rsidRPr="00DD22AB" w:rsidRDefault="00322545" w:rsidP="00F343AC">
                  <w:pPr>
                    <w:rPr>
                      <w:rFonts w:cs="Times New Roman"/>
                      <w:szCs w:val="26"/>
                    </w:rPr>
                  </w:pPr>
                  <w:r w:rsidRPr="00DD22AB">
                    <w:rPr>
                      <w:rFonts w:cs="Times New Roman"/>
                      <w:szCs w:val="26"/>
                    </w:rPr>
                    <w:t>11</w:t>
                  </w:r>
                </w:p>
              </w:tc>
              <w:tc>
                <w:tcPr>
                  <w:tcW w:w="476" w:type="dxa"/>
                </w:tcPr>
                <w:p w14:paraId="5459E2D3" w14:textId="77777777" w:rsidR="00322545" w:rsidRPr="00DD22AB" w:rsidRDefault="00322545" w:rsidP="00F343AC">
                  <w:pPr>
                    <w:rPr>
                      <w:rFonts w:cs="Times New Roman"/>
                      <w:szCs w:val="26"/>
                    </w:rPr>
                  </w:pPr>
                  <w:r w:rsidRPr="00DD22AB">
                    <w:rPr>
                      <w:rFonts w:cs="Times New Roman"/>
                      <w:szCs w:val="26"/>
                    </w:rPr>
                    <w:t>12</w:t>
                  </w:r>
                </w:p>
              </w:tc>
            </w:tr>
            <w:tr w:rsidR="00322545" w:rsidRPr="00DD22AB" w14:paraId="3EB9698F" w14:textId="77777777" w:rsidTr="00565EFC">
              <w:trPr>
                <w:trHeight w:val="665"/>
                <w:jc w:val="center"/>
              </w:trPr>
              <w:tc>
                <w:tcPr>
                  <w:tcW w:w="650" w:type="dxa"/>
                </w:tcPr>
                <w:p w14:paraId="4AC58373" w14:textId="77777777" w:rsidR="00322545" w:rsidRPr="00DD22AB" w:rsidRDefault="00322545" w:rsidP="00F343AC">
                  <w:pPr>
                    <w:rPr>
                      <w:rFonts w:cs="Times New Roman"/>
                      <w:szCs w:val="26"/>
                    </w:rPr>
                  </w:pPr>
                  <w:r w:rsidRPr="00DD22AB">
                    <w:rPr>
                      <w:rFonts w:cs="Times New Roman"/>
                      <w:szCs w:val="26"/>
                    </w:rPr>
                    <w:t>Đáp án</w:t>
                  </w:r>
                </w:p>
              </w:tc>
              <w:tc>
                <w:tcPr>
                  <w:tcW w:w="404" w:type="dxa"/>
                </w:tcPr>
                <w:p w14:paraId="1650BBD4" w14:textId="77777777" w:rsidR="00322545" w:rsidRPr="00DD22AB" w:rsidRDefault="00D12B4A" w:rsidP="00F343AC">
                  <w:pPr>
                    <w:rPr>
                      <w:rFonts w:cs="Times New Roman"/>
                      <w:szCs w:val="26"/>
                    </w:rPr>
                  </w:pPr>
                  <w:r>
                    <w:rPr>
                      <w:rFonts w:cs="Times New Roman"/>
                      <w:szCs w:val="26"/>
                    </w:rPr>
                    <w:t>D</w:t>
                  </w:r>
                </w:p>
              </w:tc>
              <w:tc>
                <w:tcPr>
                  <w:tcW w:w="404" w:type="dxa"/>
                </w:tcPr>
                <w:p w14:paraId="324280D1" w14:textId="77777777" w:rsidR="00322545" w:rsidRPr="00DD22AB" w:rsidRDefault="00D12B4A" w:rsidP="00F343AC">
                  <w:pPr>
                    <w:rPr>
                      <w:rFonts w:cs="Times New Roman"/>
                      <w:szCs w:val="26"/>
                    </w:rPr>
                  </w:pPr>
                  <w:r>
                    <w:rPr>
                      <w:rFonts w:cs="Times New Roman"/>
                      <w:szCs w:val="26"/>
                    </w:rPr>
                    <w:t>D</w:t>
                  </w:r>
                </w:p>
              </w:tc>
              <w:tc>
                <w:tcPr>
                  <w:tcW w:w="404" w:type="dxa"/>
                </w:tcPr>
                <w:p w14:paraId="3C54B2BC" w14:textId="77777777" w:rsidR="00322545" w:rsidRPr="00DD22AB" w:rsidRDefault="00EC0E8D" w:rsidP="00F343AC">
                  <w:pPr>
                    <w:rPr>
                      <w:rFonts w:cs="Times New Roman"/>
                      <w:szCs w:val="26"/>
                    </w:rPr>
                  </w:pPr>
                  <w:r>
                    <w:rPr>
                      <w:rFonts w:cs="Times New Roman"/>
                      <w:szCs w:val="26"/>
                    </w:rPr>
                    <w:t>B</w:t>
                  </w:r>
                </w:p>
              </w:tc>
              <w:tc>
                <w:tcPr>
                  <w:tcW w:w="390" w:type="dxa"/>
                </w:tcPr>
                <w:p w14:paraId="1859A3DA" w14:textId="77777777" w:rsidR="00322545" w:rsidRPr="00DD22AB" w:rsidRDefault="00EC0E8D" w:rsidP="00F343AC">
                  <w:pPr>
                    <w:rPr>
                      <w:rFonts w:cs="Times New Roman"/>
                      <w:szCs w:val="26"/>
                    </w:rPr>
                  </w:pPr>
                  <w:r>
                    <w:rPr>
                      <w:rFonts w:cs="Times New Roman"/>
                      <w:szCs w:val="26"/>
                    </w:rPr>
                    <w:t>A</w:t>
                  </w:r>
                </w:p>
              </w:tc>
              <w:tc>
                <w:tcPr>
                  <w:tcW w:w="404" w:type="dxa"/>
                </w:tcPr>
                <w:p w14:paraId="41EF9599" w14:textId="77777777" w:rsidR="00322545" w:rsidRPr="00DD22AB" w:rsidRDefault="00D12B4A" w:rsidP="00F343AC">
                  <w:pPr>
                    <w:rPr>
                      <w:rFonts w:cs="Times New Roman"/>
                      <w:szCs w:val="26"/>
                    </w:rPr>
                  </w:pPr>
                  <w:r>
                    <w:rPr>
                      <w:rFonts w:cs="Times New Roman"/>
                      <w:szCs w:val="26"/>
                    </w:rPr>
                    <w:t>A</w:t>
                  </w:r>
                </w:p>
              </w:tc>
              <w:tc>
                <w:tcPr>
                  <w:tcW w:w="404" w:type="dxa"/>
                </w:tcPr>
                <w:p w14:paraId="1F4AD94A" w14:textId="77777777" w:rsidR="00322545" w:rsidRPr="00DD22AB" w:rsidRDefault="00D12B4A" w:rsidP="00F343AC">
                  <w:pPr>
                    <w:rPr>
                      <w:rFonts w:cs="Times New Roman"/>
                      <w:szCs w:val="26"/>
                    </w:rPr>
                  </w:pPr>
                  <w:r>
                    <w:rPr>
                      <w:rFonts w:cs="Times New Roman"/>
                      <w:szCs w:val="26"/>
                    </w:rPr>
                    <w:t>D</w:t>
                  </w:r>
                </w:p>
              </w:tc>
              <w:tc>
                <w:tcPr>
                  <w:tcW w:w="390" w:type="dxa"/>
                </w:tcPr>
                <w:p w14:paraId="157EA308" w14:textId="77777777" w:rsidR="00322545" w:rsidRPr="00DD22AB" w:rsidRDefault="00D12B4A" w:rsidP="00F343AC">
                  <w:pPr>
                    <w:rPr>
                      <w:rFonts w:cs="Times New Roman"/>
                      <w:szCs w:val="26"/>
                    </w:rPr>
                  </w:pPr>
                  <w:r>
                    <w:rPr>
                      <w:rFonts w:cs="Times New Roman"/>
                      <w:szCs w:val="26"/>
                    </w:rPr>
                    <w:t>C</w:t>
                  </w:r>
                </w:p>
              </w:tc>
              <w:tc>
                <w:tcPr>
                  <w:tcW w:w="404" w:type="dxa"/>
                </w:tcPr>
                <w:p w14:paraId="364137C2" w14:textId="77777777" w:rsidR="00322545" w:rsidRPr="00DD22AB" w:rsidRDefault="00D12B4A" w:rsidP="00F343AC">
                  <w:pPr>
                    <w:rPr>
                      <w:rFonts w:cs="Times New Roman"/>
                      <w:szCs w:val="26"/>
                    </w:rPr>
                  </w:pPr>
                  <w:r>
                    <w:rPr>
                      <w:rFonts w:cs="Times New Roman"/>
                      <w:szCs w:val="26"/>
                    </w:rPr>
                    <w:t>C</w:t>
                  </w:r>
                </w:p>
              </w:tc>
              <w:tc>
                <w:tcPr>
                  <w:tcW w:w="390" w:type="dxa"/>
                </w:tcPr>
                <w:p w14:paraId="7F04DCBF" w14:textId="77777777" w:rsidR="00322545" w:rsidRPr="00DD22AB" w:rsidRDefault="00D12B4A" w:rsidP="00F343AC">
                  <w:pPr>
                    <w:rPr>
                      <w:rFonts w:cs="Times New Roman"/>
                      <w:szCs w:val="26"/>
                    </w:rPr>
                  </w:pPr>
                  <w:r>
                    <w:rPr>
                      <w:rFonts w:cs="Times New Roman"/>
                      <w:szCs w:val="26"/>
                    </w:rPr>
                    <w:t>B</w:t>
                  </w:r>
                </w:p>
              </w:tc>
              <w:tc>
                <w:tcPr>
                  <w:tcW w:w="476" w:type="dxa"/>
                </w:tcPr>
                <w:p w14:paraId="78959254" w14:textId="77777777" w:rsidR="00322545" w:rsidRPr="00DD22AB" w:rsidRDefault="00D12B4A" w:rsidP="00F343AC">
                  <w:pPr>
                    <w:rPr>
                      <w:rFonts w:cs="Times New Roman"/>
                      <w:szCs w:val="26"/>
                    </w:rPr>
                  </w:pPr>
                  <w:r>
                    <w:rPr>
                      <w:rFonts w:cs="Times New Roman"/>
                      <w:szCs w:val="26"/>
                    </w:rPr>
                    <w:t>B</w:t>
                  </w:r>
                </w:p>
              </w:tc>
              <w:tc>
                <w:tcPr>
                  <w:tcW w:w="476" w:type="dxa"/>
                </w:tcPr>
                <w:p w14:paraId="1D1BA5F7" w14:textId="77777777" w:rsidR="00322545" w:rsidRPr="00DD22AB" w:rsidRDefault="00935FFB" w:rsidP="00F343AC">
                  <w:pPr>
                    <w:rPr>
                      <w:rFonts w:cs="Times New Roman"/>
                      <w:szCs w:val="26"/>
                    </w:rPr>
                  </w:pPr>
                  <w:r>
                    <w:rPr>
                      <w:rFonts w:cs="Times New Roman"/>
                      <w:szCs w:val="26"/>
                    </w:rPr>
                    <w:t>A</w:t>
                  </w:r>
                </w:p>
              </w:tc>
              <w:tc>
                <w:tcPr>
                  <w:tcW w:w="476" w:type="dxa"/>
                </w:tcPr>
                <w:p w14:paraId="48BABB8A" w14:textId="77777777" w:rsidR="00322545" w:rsidRPr="00DD22AB" w:rsidRDefault="00935FFB" w:rsidP="00F343AC">
                  <w:pPr>
                    <w:rPr>
                      <w:rFonts w:cs="Times New Roman"/>
                      <w:szCs w:val="26"/>
                    </w:rPr>
                  </w:pPr>
                  <w:r>
                    <w:rPr>
                      <w:rFonts w:cs="Times New Roman"/>
                      <w:szCs w:val="26"/>
                    </w:rPr>
                    <w:t>A</w:t>
                  </w:r>
                </w:p>
              </w:tc>
            </w:tr>
          </w:tbl>
          <w:p w14:paraId="6A137747" w14:textId="77777777" w:rsidR="00D12B4A" w:rsidRDefault="00D12B4A" w:rsidP="00F343AC">
            <w:pPr>
              <w:spacing w:after="0" w:line="240" w:lineRule="auto"/>
              <w:jc w:val="both"/>
              <w:rPr>
                <w:rStyle w:val="Strong"/>
                <w:rFonts w:cs="Times New Roman"/>
                <w:bCs w:val="0"/>
                <w:szCs w:val="26"/>
              </w:rPr>
            </w:pPr>
          </w:p>
          <w:p w14:paraId="07D3C0F4" w14:textId="67AD5500" w:rsidR="00322545" w:rsidRPr="00DD22AB" w:rsidRDefault="00A05A05" w:rsidP="00F343AC">
            <w:pPr>
              <w:spacing w:after="0" w:line="240" w:lineRule="auto"/>
              <w:jc w:val="both"/>
              <w:rPr>
                <w:rFonts w:cs="Times New Roman"/>
                <w:bCs/>
                <w:color w:val="000000"/>
                <w:szCs w:val="26"/>
              </w:rPr>
            </w:pPr>
            <w:r>
              <w:rPr>
                <w:rStyle w:val="Strong"/>
                <w:rFonts w:cs="Times New Roman"/>
                <w:bCs w:val="0"/>
                <w:szCs w:val="26"/>
              </w:rPr>
              <w:t>b</w:t>
            </w:r>
            <w:r w:rsidR="00322545">
              <w:rPr>
                <w:rStyle w:val="Strong"/>
                <w:rFonts w:cs="Times New Roman"/>
                <w:bCs w:val="0"/>
                <w:szCs w:val="26"/>
              </w:rPr>
              <w:t xml:space="preserve">. </w:t>
            </w:r>
            <w:r w:rsidR="00322545" w:rsidRPr="00F74A30">
              <w:rPr>
                <w:rStyle w:val="Strong"/>
                <w:rFonts w:cs="Times New Roman"/>
                <w:bCs w:val="0"/>
                <w:szCs w:val="26"/>
              </w:rPr>
              <w:t>Câu trắc nghiệm đúng sai:</w:t>
            </w:r>
            <w:r w:rsidR="00322545">
              <w:rPr>
                <w:rStyle w:val="Strong"/>
                <w:rFonts w:cs="Times New Roman"/>
                <w:bCs w:val="0"/>
                <w:szCs w:val="26"/>
              </w:rPr>
              <w:t xml:space="preserve"> </w:t>
            </w:r>
            <w:r w:rsidR="00322545" w:rsidRPr="00DD22AB">
              <w:rPr>
                <w:rFonts w:cs="Times New Roman"/>
                <w:bCs/>
                <w:color w:val="000000"/>
                <w:szCs w:val="26"/>
              </w:rPr>
              <w:t>Mỗ</w:t>
            </w:r>
            <w:r w:rsidR="00322545">
              <w:rPr>
                <w:rFonts w:cs="Times New Roman"/>
                <w:bCs/>
                <w:color w:val="000000"/>
                <w:szCs w:val="26"/>
              </w:rPr>
              <w:t xml:space="preserve">i câu </w:t>
            </w:r>
            <w:r w:rsidR="00322545" w:rsidRPr="00DD22AB">
              <w:rPr>
                <w:rFonts w:cs="Times New Roman"/>
                <w:bCs/>
                <w:color w:val="000000"/>
                <w:szCs w:val="26"/>
              </w:rPr>
              <w:t>đúng đượ</w:t>
            </w:r>
            <w:r w:rsidR="00322545">
              <w:rPr>
                <w:rFonts w:cs="Times New Roman"/>
                <w:bCs/>
                <w:color w:val="000000"/>
                <w:szCs w:val="26"/>
              </w:rPr>
              <w:t>c 0.</w:t>
            </w:r>
            <w:r w:rsidR="00322545" w:rsidRPr="00DD22AB">
              <w:rPr>
                <w:rFonts w:cs="Times New Roman"/>
                <w:bCs/>
                <w:color w:val="000000"/>
                <w:szCs w:val="26"/>
              </w:rPr>
              <w:t>5 điểm</w:t>
            </w:r>
          </w:p>
          <w:p w14:paraId="619E022B" w14:textId="77777777" w:rsidR="00322545" w:rsidRDefault="00322545" w:rsidP="00F343AC">
            <w:pPr>
              <w:spacing w:after="0" w:line="240" w:lineRule="auto"/>
              <w:jc w:val="both"/>
              <w:rPr>
                <w:rFonts w:cs="Times New Roman"/>
                <w:szCs w:val="26"/>
                <w:lang w:val="sv-SE"/>
              </w:rPr>
            </w:pPr>
            <w:r>
              <w:rPr>
                <w:rFonts w:cs="Times New Roman"/>
                <w:szCs w:val="26"/>
                <w:lang w:val="sv-SE"/>
              </w:rPr>
              <w:t>13: Đ, 14: S, 15</w:t>
            </w:r>
            <w:r w:rsidR="00935FFB">
              <w:rPr>
                <w:rFonts w:cs="Times New Roman"/>
                <w:szCs w:val="26"/>
                <w:lang w:val="sv-SE"/>
              </w:rPr>
              <w:t>: Đ</w:t>
            </w:r>
            <w:r>
              <w:rPr>
                <w:rFonts w:cs="Times New Roman"/>
                <w:szCs w:val="26"/>
                <w:lang w:val="sv-SE"/>
              </w:rPr>
              <w:t>, 16:</w:t>
            </w:r>
            <w:r w:rsidR="00935FFB">
              <w:rPr>
                <w:rFonts w:cs="Times New Roman"/>
                <w:szCs w:val="26"/>
                <w:lang w:val="sv-SE"/>
              </w:rPr>
              <w:t xml:space="preserve"> Đ, 17: S, 18: Đ</w:t>
            </w:r>
          </w:p>
          <w:p w14:paraId="05C607F0" w14:textId="77777777" w:rsidR="00322545" w:rsidRPr="006E36AA" w:rsidRDefault="00322545" w:rsidP="00F343AC">
            <w:pPr>
              <w:spacing w:after="0" w:line="240" w:lineRule="auto"/>
              <w:rPr>
                <w:rFonts w:cs="Times New Roman"/>
                <w:b/>
                <w:szCs w:val="26"/>
              </w:rPr>
            </w:pPr>
            <w:r>
              <w:rPr>
                <w:rFonts w:cs="Times New Roman"/>
                <w:b/>
                <w:szCs w:val="26"/>
              </w:rPr>
              <w:t xml:space="preserve">C. </w:t>
            </w:r>
            <w:r w:rsidRPr="006E36AA">
              <w:rPr>
                <w:rFonts w:cs="Times New Roman"/>
                <w:b/>
                <w:szCs w:val="26"/>
              </w:rPr>
              <w:t xml:space="preserve">Câu trắc nghiệm trả lời ngắn </w:t>
            </w:r>
          </w:p>
          <w:p w14:paraId="192B2D46" w14:textId="77777777" w:rsidR="00322545" w:rsidRPr="00DD22AB" w:rsidRDefault="00322545" w:rsidP="00F343AC">
            <w:pPr>
              <w:spacing w:after="0" w:line="240" w:lineRule="auto"/>
              <w:jc w:val="both"/>
              <w:rPr>
                <w:rFonts w:cs="Times New Roman"/>
                <w:bCs/>
                <w:color w:val="000000"/>
                <w:szCs w:val="26"/>
              </w:rPr>
            </w:pPr>
            <w:r w:rsidRPr="00DD22AB">
              <w:rPr>
                <w:rFonts w:cs="Times New Roman"/>
                <w:bCs/>
                <w:color w:val="000000"/>
                <w:szCs w:val="26"/>
              </w:rPr>
              <w:t>Mỗi câu chọn đúng đượ</w:t>
            </w:r>
            <w:r>
              <w:rPr>
                <w:rFonts w:cs="Times New Roman"/>
                <w:bCs/>
                <w:color w:val="000000"/>
                <w:szCs w:val="26"/>
              </w:rPr>
              <w:t>c 0.</w:t>
            </w:r>
            <w:r w:rsidR="00324B9D">
              <w:rPr>
                <w:rFonts w:cs="Times New Roman"/>
                <w:bCs/>
                <w:color w:val="000000"/>
                <w:szCs w:val="26"/>
              </w:rPr>
              <w:t>2</w:t>
            </w:r>
            <w:r w:rsidRPr="00DD22AB">
              <w:rPr>
                <w:rFonts w:cs="Times New Roman"/>
                <w:bCs/>
                <w:color w:val="000000"/>
                <w:szCs w:val="26"/>
              </w:rPr>
              <w:t>5 điểm</w:t>
            </w:r>
          </w:p>
          <w:p w14:paraId="28749AEA" w14:textId="77777777" w:rsidR="00475572" w:rsidRDefault="00322545" w:rsidP="00F343AC">
            <w:pPr>
              <w:pStyle w:val="NormalWeb"/>
              <w:spacing w:before="0" w:beforeAutospacing="0" w:after="0" w:afterAutospacing="0"/>
            </w:pPr>
            <w:r>
              <w:rPr>
                <w:szCs w:val="26"/>
                <w:lang w:val="sv-SE"/>
              </w:rPr>
              <w:t>19</w:t>
            </w:r>
            <w:r w:rsidRPr="0042061B">
              <w:rPr>
                <w:szCs w:val="26"/>
                <w:lang w:val="sv-SE"/>
              </w:rPr>
              <w:t xml:space="preserve">: </w:t>
            </w:r>
            <w:r w:rsidR="00475572">
              <w:t>Sao Hải Vương</w:t>
            </w:r>
          </w:p>
          <w:p w14:paraId="1C67DD99" w14:textId="77777777" w:rsidR="00475572" w:rsidRDefault="00322545" w:rsidP="00F343AC">
            <w:pPr>
              <w:pStyle w:val="NormalWeb"/>
              <w:spacing w:before="0" w:beforeAutospacing="0" w:after="0" w:afterAutospacing="0"/>
            </w:pPr>
            <w:r>
              <w:rPr>
                <w:sz w:val="26"/>
                <w:szCs w:val="26"/>
                <w:lang w:val="sv-SE"/>
              </w:rPr>
              <w:t>20</w:t>
            </w:r>
            <w:r w:rsidRPr="0042061B">
              <w:rPr>
                <w:sz w:val="26"/>
                <w:szCs w:val="26"/>
                <w:lang w:val="sv-SE"/>
              </w:rPr>
              <w:t>:</w:t>
            </w:r>
            <w:r w:rsidRPr="0042061B">
              <w:rPr>
                <w:sz w:val="26"/>
                <w:szCs w:val="26"/>
              </w:rPr>
              <w:t xml:space="preserve"> </w:t>
            </w:r>
            <w:r w:rsidR="00475572">
              <w:t>Do Trái Đất tự quay quanh trục</w:t>
            </w:r>
          </w:p>
          <w:p w14:paraId="57AD0136" w14:textId="77777777" w:rsidR="00322545" w:rsidRDefault="00322545" w:rsidP="00F343AC">
            <w:pPr>
              <w:pStyle w:val="NormalWeb"/>
              <w:spacing w:before="0" w:beforeAutospacing="0" w:after="0" w:afterAutospacing="0"/>
            </w:pPr>
            <w:r>
              <w:rPr>
                <w:sz w:val="26"/>
                <w:szCs w:val="26"/>
                <w:lang w:val="sv-SE"/>
              </w:rPr>
              <w:t>21</w:t>
            </w:r>
            <w:r w:rsidRPr="0042061B">
              <w:rPr>
                <w:sz w:val="26"/>
                <w:szCs w:val="26"/>
                <w:lang w:val="sv-SE"/>
              </w:rPr>
              <w:t>:</w:t>
            </w:r>
            <w:r w:rsidRPr="0042061B">
              <w:rPr>
                <w:sz w:val="26"/>
                <w:szCs w:val="26"/>
              </w:rPr>
              <w:t xml:space="preserve"> </w:t>
            </w:r>
            <w:r w:rsidRPr="00C60EAF">
              <w:rPr>
                <w:rStyle w:val="Strong"/>
                <w:b w:val="0"/>
              </w:rPr>
              <w:t>365 ngày 6 giờ</w:t>
            </w:r>
            <w:r>
              <w:t>.</w:t>
            </w:r>
          </w:p>
          <w:p w14:paraId="23144B29" w14:textId="77777777" w:rsidR="00322545" w:rsidRPr="00DD22AB" w:rsidRDefault="00322545" w:rsidP="00F343AC">
            <w:pPr>
              <w:pStyle w:val="NormalWeb"/>
              <w:spacing w:before="0" w:beforeAutospacing="0" w:after="0" w:afterAutospacing="0"/>
              <w:rPr>
                <w:b/>
                <w:sz w:val="26"/>
                <w:szCs w:val="26"/>
                <w:lang w:val="sv-SE"/>
              </w:rPr>
            </w:pPr>
            <w:r>
              <w:rPr>
                <w:bCs/>
                <w:sz w:val="26"/>
                <w:szCs w:val="26"/>
              </w:rPr>
              <w:t>22</w:t>
            </w:r>
            <w:r w:rsidRPr="0042061B">
              <w:rPr>
                <w:bCs/>
                <w:sz w:val="26"/>
                <w:szCs w:val="26"/>
              </w:rPr>
              <w:t xml:space="preserve">: </w:t>
            </w:r>
            <w:r w:rsidR="00475572">
              <w:t>vì trục Trái Đất nghiêng và Trái Đất chuyển động quanh Mặt Trời.</w:t>
            </w:r>
          </w:p>
        </w:tc>
      </w:tr>
      <w:tr w:rsidR="00322545" w:rsidRPr="00DD22AB" w14:paraId="6FC89ABE" w14:textId="77777777" w:rsidTr="00BF5FF0">
        <w:tc>
          <w:tcPr>
            <w:tcW w:w="795" w:type="dxa"/>
            <w:tcBorders>
              <w:top w:val="single" w:sz="4" w:space="0" w:color="auto"/>
              <w:left w:val="single" w:sz="4" w:space="0" w:color="auto"/>
              <w:bottom w:val="single" w:sz="4" w:space="0" w:color="auto"/>
              <w:right w:val="single" w:sz="4" w:space="0" w:color="auto"/>
            </w:tcBorders>
          </w:tcPr>
          <w:p w14:paraId="3CE3548C" w14:textId="06120891" w:rsidR="00322545" w:rsidRPr="00DD22AB" w:rsidRDefault="007457D4" w:rsidP="00F343AC">
            <w:pPr>
              <w:spacing w:after="0" w:line="240" w:lineRule="auto"/>
              <w:jc w:val="both"/>
              <w:rPr>
                <w:rFonts w:cs="Times New Roman"/>
                <w:b/>
                <w:bCs/>
                <w:color w:val="000000"/>
                <w:szCs w:val="26"/>
              </w:rPr>
            </w:pPr>
            <w:r>
              <w:rPr>
                <w:rFonts w:cs="Times New Roman"/>
                <w:b/>
                <w:bCs/>
                <w:color w:val="000000"/>
                <w:szCs w:val="26"/>
              </w:rPr>
              <w:t>II</w:t>
            </w:r>
          </w:p>
        </w:tc>
        <w:tc>
          <w:tcPr>
            <w:tcW w:w="679" w:type="dxa"/>
            <w:tcBorders>
              <w:top w:val="single" w:sz="4" w:space="0" w:color="auto"/>
              <w:left w:val="single" w:sz="4" w:space="0" w:color="auto"/>
              <w:bottom w:val="single" w:sz="4" w:space="0" w:color="auto"/>
              <w:right w:val="single" w:sz="4" w:space="0" w:color="auto"/>
            </w:tcBorders>
          </w:tcPr>
          <w:p w14:paraId="782F62F6" w14:textId="77777777" w:rsidR="00322545" w:rsidRPr="00DD22AB" w:rsidRDefault="00322545" w:rsidP="00F343AC">
            <w:pPr>
              <w:spacing w:after="0" w:line="240" w:lineRule="auto"/>
              <w:jc w:val="both"/>
              <w:rPr>
                <w:rFonts w:eastAsia="SimSun" w:cs="Times New Roman"/>
                <w:b/>
                <w:bCs/>
                <w:color w:val="000000"/>
                <w:szCs w:val="26"/>
              </w:rPr>
            </w:pPr>
          </w:p>
        </w:tc>
        <w:tc>
          <w:tcPr>
            <w:tcW w:w="7740" w:type="dxa"/>
            <w:tcBorders>
              <w:top w:val="single" w:sz="4" w:space="0" w:color="auto"/>
              <w:left w:val="single" w:sz="4" w:space="0" w:color="auto"/>
              <w:bottom w:val="single" w:sz="4" w:space="0" w:color="auto"/>
              <w:right w:val="single" w:sz="4" w:space="0" w:color="auto"/>
            </w:tcBorders>
            <w:hideMark/>
          </w:tcPr>
          <w:p w14:paraId="4CF46AFB" w14:textId="77777777" w:rsidR="00322545" w:rsidRPr="00DD22AB" w:rsidRDefault="00322545" w:rsidP="00F343AC">
            <w:pPr>
              <w:spacing w:after="0" w:line="240" w:lineRule="auto"/>
              <w:ind w:left="720"/>
              <w:jc w:val="both"/>
              <w:rPr>
                <w:rFonts w:eastAsia="SimSun" w:cs="Times New Roman"/>
                <w:b/>
                <w:bCs/>
                <w:color w:val="000000"/>
                <w:szCs w:val="26"/>
              </w:rPr>
            </w:pPr>
            <w:r w:rsidRPr="00DD22AB">
              <w:rPr>
                <w:rFonts w:cs="Times New Roman"/>
                <w:b/>
                <w:bCs/>
                <w:color w:val="000000"/>
                <w:szCs w:val="26"/>
              </w:rPr>
              <w:t>TỰ LUẬN</w:t>
            </w:r>
          </w:p>
        </w:tc>
        <w:tc>
          <w:tcPr>
            <w:tcW w:w="1276" w:type="dxa"/>
            <w:tcBorders>
              <w:top w:val="single" w:sz="4" w:space="0" w:color="auto"/>
              <w:left w:val="single" w:sz="4" w:space="0" w:color="auto"/>
              <w:bottom w:val="single" w:sz="4" w:space="0" w:color="auto"/>
              <w:right w:val="single" w:sz="4" w:space="0" w:color="auto"/>
            </w:tcBorders>
            <w:hideMark/>
          </w:tcPr>
          <w:p w14:paraId="57B90383" w14:textId="77777777" w:rsidR="00322545" w:rsidRPr="00DD22AB" w:rsidRDefault="00322545" w:rsidP="00F343AC">
            <w:pPr>
              <w:spacing w:after="0" w:line="240" w:lineRule="auto"/>
              <w:jc w:val="both"/>
              <w:rPr>
                <w:rFonts w:eastAsia="SimSun" w:cs="Times New Roman"/>
                <w:b/>
                <w:szCs w:val="26"/>
                <w:lang w:val="sv-SE"/>
              </w:rPr>
            </w:pPr>
            <w:r w:rsidRPr="00DD22AB">
              <w:rPr>
                <w:rFonts w:eastAsia="SimSun" w:cs="Times New Roman"/>
                <w:b/>
                <w:szCs w:val="26"/>
                <w:lang w:val="sv-SE"/>
              </w:rPr>
              <w:t>3,0 điểm</w:t>
            </w:r>
          </w:p>
        </w:tc>
      </w:tr>
      <w:tr w:rsidR="00475572" w:rsidRPr="00DD22AB" w14:paraId="7FA7C333" w14:textId="77777777" w:rsidTr="00BF5FF0">
        <w:tc>
          <w:tcPr>
            <w:tcW w:w="795" w:type="dxa"/>
            <w:tcBorders>
              <w:top w:val="single" w:sz="4" w:space="0" w:color="auto"/>
              <w:left w:val="single" w:sz="4" w:space="0" w:color="auto"/>
              <w:bottom w:val="single" w:sz="4" w:space="0" w:color="auto"/>
              <w:right w:val="single" w:sz="4" w:space="0" w:color="auto"/>
            </w:tcBorders>
          </w:tcPr>
          <w:p w14:paraId="7DE56946" w14:textId="77777777" w:rsidR="00475572" w:rsidRPr="00DD22AB" w:rsidRDefault="00475572" w:rsidP="00F343AC">
            <w:pPr>
              <w:spacing w:after="0" w:line="240" w:lineRule="auto"/>
              <w:ind w:right="-864"/>
              <w:rPr>
                <w:rFonts w:eastAsia="Times New Roman" w:cs="Times New Roman"/>
                <w:szCs w:val="26"/>
                <w:lang w:val="sv-SE"/>
              </w:rPr>
            </w:pPr>
          </w:p>
        </w:tc>
        <w:tc>
          <w:tcPr>
            <w:tcW w:w="679" w:type="dxa"/>
            <w:tcBorders>
              <w:top w:val="single" w:sz="4" w:space="0" w:color="auto"/>
              <w:left w:val="single" w:sz="4" w:space="0" w:color="auto"/>
              <w:bottom w:val="single" w:sz="4" w:space="0" w:color="auto"/>
              <w:right w:val="single" w:sz="4" w:space="0" w:color="auto"/>
            </w:tcBorders>
          </w:tcPr>
          <w:p w14:paraId="6504A52D" w14:textId="77777777" w:rsidR="00475572" w:rsidRPr="00DD22AB" w:rsidRDefault="00475572" w:rsidP="00F343AC">
            <w:pPr>
              <w:spacing w:after="0" w:line="240" w:lineRule="auto"/>
              <w:ind w:right="-864"/>
              <w:rPr>
                <w:rFonts w:eastAsia="Times New Roman" w:cs="Times New Roman"/>
                <w:b/>
                <w:szCs w:val="26"/>
                <w:lang w:val="sv-SE"/>
              </w:rPr>
            </w:pPr>
            <w:r w:rsidRPr="00DD22AB">
              <w:rPr>
                <w:rFonts w:eastAsia="Times New Roman" w:cs="Times New Roman"/>
                <w:b/>
                <w:szCs w:val="26"/>
                <w:lang w:val="sv-SE"/>
              </w:rPr>
              <w:t>1</w:t>
            </w:r>
          </w:p>
        </w:tc>
        <w:tc>
          <w:tcPr>
            <w:tcW w:w="7740" w:type="dxa"/>
            <w:tcBorders>
              <w:top w:val="single" w:sz="4" w:space="0" w:color="auto"/>
              <w:left w:val="single" w:sz="4" w:space="0" w:color="auto"/>
              <w:bottom w:val="single" w:sz="4" w:space="0" w:color="auto"/>
              <w:right w:val="single" w:sz="4" w:space="0" w:color="auto"/>
            </w:tcBorders>
          </w:tcPr>
          <w:p w14:paraId="7E41AE33" w14:textId="77777777" w:rsidR="00475572" w:rsidRPr="00713362" w:rsidRDefault="00475572" w:rsidP="00F343AC">
            <w:pPr>
              <w:spacing w:after="0" w:line="240" w:lineRule="auto"/>
              <w:jc w:val="both"/>
              <w:rPr>
                <w:rFonts w:cs="Times New Roman"/>
                <w:b/>
                <w:szCs w:val="26"/>
              </w:rPr>
            </w:pPr>
            <w:r w:rsidRPr="00713362">
              <w:rPr>
                <w:rFonts w:cs="Times New Roman"/>
                <w:b/>
                <w:szCs w:val="26"/>
              </w:rPr>
              <w:t xml:space="preserve">Một số thành tựu tiêu biểu của văn minh Trung Quốc thời cổ đại: </w:t>
            </w:r>
          </w:p>
          <w:p w14:paraId="38C4C839" w14:textId="77777777" w:rsidR="00475572" w:rsidRDefault="00475572" w:rsidP="00F343AC">
            <w:pPr>
              <w:spacing w:after="0" w:line="240" w:lineRule="auto"/>
              <w:rPr>
                <w:szCs w:val="26"/>
              </w:rPr>
            </w:pPr>
            <w:r>
              <w:rPr>
                <w:szCs w:val="26"/>
              </w:rPr>
              <w:t>- Tư tưởng: Nho gia với đại diện tiêu biểu là Khổng Tử.</w:t>
            </w:r>
          </w:p>
          <w:p w14:paraId="7042098C" w14:textId="77777777" w:rsidR="00475572" w:rsidRDefault="00475572" w:rsidP="00F343AC">
            <w:pPr>
              <w:spacing w:after="0" w:line="240" w:lineRule="auto"/>
              <w:rPr>
                <w:szCs w:val="26"/>
              </w:rPr>
            </w:pPr>
            <w:r>
              <w:rPr>
                <w:szCs w:val="26"/>
              </w:rPr>
              <w:t xml:space="preserve"> - Chữ viết: Chữ tượng hình. </w:t>
            </w:r>
          </w:p>
          <w:p w14:paraId="30752DB5" w14:textId="77777777" w:rsidR="00475572" w:rsidRDefault="00475572" w:rsidP="00F343AC">
            <w:pPr>
              <w:spacing w:after="0" w:line="240" w:lineRule="auto"/>
              <w:rPr>
                <w:szCs w:val="26"/>
              </w:rPr>
            </w:pPr>
            <w:r>
              <w:rPr>
                <w:szCs w:val="26"/>
              </w:rPr>
              <w:t xml:space="preserve">- Văn học: Kinh thi. </w:t>
            </w:r>
          </w:p>
          <w:p w14:paraId="1A673752" w14:textId="77777777" w:rsidR="00475572" w:rsidRDefault="00475572" w:rsidP="00F343AC">
            <w:pPr>
              <w:spacing w:after="0" w:line="240" w:lineRule="auto"/>
              <w:rPr>
                <w:szCs w:val="26"/>
              </w:rPr>
            </w:pPr>
            <w:r>
              <w:rPr>
                <w:szCs w:val="26"/>
              </w:rPr>
              <w:t>- Y học: Biết chữa bệnh bằng thảo dược, bấm huyệt, châm cứu….</w:t>
            </w:r>
          </w:p>
          <w:p w14:paraId="04C211F8" w14:textId="77777777" w:rsidR="00475572" w:rsidRDefault="00475572" w:rsidP="00F343AC">
            <w:pPr>
              <w:spacing w:after="0" w:line="240" w:lineRule="auto"/>
              <w:rPr>
                <w:szCs w:val="26"/>
              </w:rPr>
            </w:pPr>
            <w:r>
              <w:rPr>
                <w:szCs w:val="26"/>
              </w:rPr>
              <w:t xml:space="preserve">- Kỹ thuật: Phát minh thiết bị đo động đất, kỹ thuật dệt tơ lụa, làm giấy </w:t>
            </w:r>
          </w:p>
          <w:p w14:paraId="24380E05" w14:textId="77777777" w:rsidR="00475572" w:rsidRPr="006663AB" w:rsidRDefault="00475572" w:rsidP="00F343AC">
            <w:pPr>
              <w:spacing w:after="0" w:line="240" w:lineRule="auto"/>
              <w:rPr>
                <w:rFonts w:cs="Times New Roman"/>
                <w:szCs w:val="26"/>
              </w:rPr>
            </w:pPr>
            <w:r>
              <w:rPr>
                <w:szCs w:val="26"/>
              </w:rPr>
              <w:t>- Kiến trúc: Cung điện, chùa tháp, lăng tẩm, tiêu biểu là Vạn Lý Trường Thành.</w:t>
            </w:r>
          </w:p>
        </w:tc>
        <w:tc>
          <w:tcPr>
            <w:tcW w:w="1276" w:type="dxa"/>
            <w:tcBorders>
              <w:top w:val="single" w:sz="4" w:space="0" w:color="auto"/>
              <w:left w:val="single" w:sz="4" w:space="0" w:color="auto"/>
              <w:bottom w:val="single" w:sz="4" w:space="0" w:color="auto"/>
              <w:right w:val="single" w:sz="4" w:space="0" w:color="auto"/>
            </w:tcBorders>
          </w:tcPr>
          <w:p w14:paraId="157E8EC4" w14:textId="77777777" w:rsidR="00475572" w:rsidRPr="00DD22AB" w:rsidRDefault="00475572" w:rsidP="00F343AC">
            <w:pPr>
              <w:spacing w:after="0" w:line="240" w:lineRule="auto"/>
              <w:rPr>
                <w:rFonts w:eastAsia="SimSun" w:cs="Times New Roman"/>
                <w:szCs w:val="26"/>
                <w:lang w:val="sv-SE"/>
              </w:rPr>
            </w:pPr>
          </w:p>
          <w:p w14:paraId="3337AA7A" w14:textId="77777777" w:rsidR="00475572" w:rsidRPr="00DD22AB" w:rsidRDefault="00475572" w:rsidP="00F343AC">
            <w:pPr>
              <w:spacing w:after="0" w:line="240" w:lineRule="auto"/>
              <w:rPr>
                <w:rFonts w:eastAsia="SimSun" w:cs="Times New Roman"/>
                <w:szCs w:val="26"/>
                <w:lang w:val="sv-SE"/>
              </w:rPr>
            </w:pPr>
            <w:r>
              <w:rPr>
                <w:rFonts w:eastAsia="SimSun" w:cs="Times New Roman"/>
                <w:szCs w:val="26"/>
                <w:lang w:val="sv-SE"/>
              </w:rPr>
              <w:t>0.2</w:t>
            </w:r>
            <w:r w:rsidRPr="00DD22AB">
              <w:rPr>
                <w:rFonts w:eastAsia="SimSun" w:cs="Times New Roman"/>
                <w:szCs w:val="26"/>
                <w:lang w:val="sv-SE"/>
              </w:rPr>
              <w:t>5 điểm</w:t>
            </w:r>
          </w:p>
          <w:p w14:paraId="7993E9C7" w14:textId="77777777" w:rsidR="00475572" w:rsidRPr="00DD22AB" w:rsidRDefault="00475572" w:rsidP="00F343AC">
            <w:pPr>
              <w:spacing w:after="0" w:line="240" w:lineRule="auto"/>
              <w:rPr>
                <w:rFonts w:eastAsia="SimSun" w:cs="Times New Roman"/>
                <w:szCs w:val="26"/>
                <w:lang w:val="sv-SE"/>
              </w:rPr>
            </w:pPr>
            <w:r>
              <w:rPr>
                <w:rFonts w:eastAsia="SimSun" w:cs="Times New Roman"/>
                <w:szCs w:val="26"/>
                <w:lang w:val="sv-SE"/>
              </w:rPr>
              <w:t>0.2</w:t>
            </w:r>
            <w:r w:rsidRPr="00DD22AB">
              <w:rPr>
                <w:rFonts w:eastAsia="SimSun" w:cs="Times New Roman"/>
                <w:szCs w:val="26"/>
                <w:lang w:val="sv-SE"/>
              </w:rPr>
              <w:t>5 điểm</w:t>
            </w:r>
          </w:p>
          <w:p w14:paraId="3A7C60DE" w14:textId="77777777" w:rsidR="00475572" w:rsidRPr="00DD22AB" w:rsidRDefault="00475572" w:rsidP="00F343AC">
            <w:pPr>
              <w:spacing w:after="0" w:line="240" w:lineRule="auto"/>
              <w:rPr>
                <w:rFonts w:eastAsia="SimSun" w:cs="Times New Roman"/>
                <w:szCs w:val="26"/>
                <w:lang w:val="sv-SE"/>
              </w:rPr>
            </w:pPr>
            <w:r>
              <w:rPr>
                <w:rFonts w:eastAsia="SimSun" w:cs="Times New Roman"/>
                <w:szCs w:val="26"/>
                <w:lang w:val="sv-SE"/>
              </w:rPr>
              <w:t>0.2</w:t>
            </w:r>
            <w:r w:rsidRPr="00DD22AB">
              <w:rPr>
                <w:rFonts w:eastAsia="SimSun" w:cs="Times New Roman"/>
                <w:szCs w:val="26"/>
                <w:lang w:val="sv-SE"/>
              </w:rPr>
              <w:t>5 điểm</w:t>
            </w:r>
          </w:p>
          <w:p w14:paraId="509CFBF0" w14:textId="77777777" w:rsidR="00936225" w:rsidRPr="00DD22AB" w:rsidRDefault="00936225" w:rsidP="00F343AC">
            <w:pPr>
              <w:spacing w:after="0" w:line="240" w:lineRule="auto"/>
              <w:rPr>
                <w:rFonts w:eastAsia="SimSun" w:cs="Times New Roman"/>
                <w:szCs w:val="26"/>
                <w:lang w:val="sv-SE"/>
              </w:rPr>
            </w:pPr>
            <w:r>
              <w:rPr>
                <w:rFonts w:eastAsia="SimSun" w:cs="Times New Roman"/>
                <w:szCs w:val="26"/>
                <w:lang w:val="sv-SE"/>
              </w:rPr>
              <w:t>0.2</w:t>
            </w:r>
            <w:r w:rsidRPr="00DD22AB">
              <w:rPr>
                <w:rFonts w:eastAsia="SimSun" w:cs="Times New Roman"/>
                <w:szCs w:val="26"/>
                <w:lang w:val="sv-SE"/>
              </w:rPr>
              <w:t>5 điểm</w:t>
            </w:r>
          </w:p>
          <w:p w14:paraId="317A177B" w14:textId="77777777" w:rsidR="00475572" w:rsidRDefault="00475572" w:rsidP="00F343AC">
            <w:pPr>
              <w:spacing w:after="0" w:line="240" w:lineRule="auto"/>
              <w:rPr>
                <w:rFonts w:eastAsia="SimSun" w:cs="Times New Roman"/>
                <w:szCs w:val="26"/>
                <w:lang w:val="sv-SE"/>
              </w:rPr>
            </w:pPr>
            <w:r>
              <w:rPr>
                <w:rFonts w:eastAsia="SimSun" w:cs="Times New Roman"/>
                <w:szCs w:val="26"/>
                <w:lang w:val="sv-SE"/>
              </w:rPr>
              <w:t>0.2</w:t>
            </w:r>
            <w:r w:rsidRPr="00DD22AB">
              <w:rPr>
                <w:rFonts w:eastAsia="SimSun" w:cs="Times New Roman"/>
                <w:szCs w:val="26"/>
                <w:lang w:val="sv-SE"/>
              </w:rPr>
              <w:t>5 điểm</w:t>
            </w:r>
          </w:p>
          <w:p w14:paraId="33E395BD" w14:textId="77777777" w:rsidR="00E51524" w:rsidRPr="00DD22AB" w:rsidRDefault="00E51524" w:rsidP="00F343AC">
            <w:pPr>
              <w:spacing w:after="0" w:line="240" w:lineRule="auto"/>
              <w:rPr>
                <w:rFonts w:eastAsia="SimSun" w:cs="Times New Roman"/>
                <w:szCs w:val="26"/>
                <w:lang w:val="sv-SE"/>
              </w:rPr>
            </w:pPr>
          </w:p>
          <w:p w14:paraId="3CF43526" w14:textId="77777777" w:rsidR="00475572" w:rsidRPr="00DD22AB" w:rsidRDefault="00475572" w:rsidP="00F343AC">
            <w:pPr>
              <w:spacing w:after="0" w:line="240" w:lineRule="auto"/>
              <w:rPr>
                <w:rFonts w:eastAsia="SimSun" w:cs="Times New Roman"/>
                <w:szCs w:val="26"/>
                <w:lang w:val="sv-SE"/>
              </w:rPr>
            </w:pPr>
            <w:r>
              <w:rPr>
                <w:rFonts w:eastAsia="SimSun" w:cs="Times New Roman"/>
                <w:szCs w:val="26"/>
                <w:lang w:val="sv-SE"/>
              </w:rPr>
              <w:t>0.2</w:t>
            </w:r>
            <w:r w:rsidRPr="00DD22AB">
              <w:rPr>
                <w:rFonts w:eastAsia="SimSun" w:cs="Times New Roman"/>
                <w:szCs w:val="26"/>
                <w:lang w:val="sv-SE"/>
              </w:rPr>
              <w:t>5 điểm</w:t>
            </w:r>
          </w:p>
        </w:tc>
      </w:tr>
      <w:tr w:rsidR="00C13890" w:rsidRPr="00C13890" w14:paraId="0094FBB6" w14:textId="77777777" w:rsidTr="00BF5FF0">
        <w:tc>
          <w:tcPr>
            <w:tcW w:w="795" w:type="dxa"/>
            <w:tcBorders>
              <w:top w:val="single" w:sz="4" w:space="0" w:color="auto"/>
              <w:left w:val="single" w:sz="4" w:space="0" w:color="auto"/>
              <w:bottom w:val="single" w:sz="4" w:space="0" w:color="auto"/>
              <w:right w:val="single" w:sz="4" w:space="0" w:color="auto"/>
            </w:tcBorders>
          </w:tcPr>
          <w:p w14:paraId="61F877E8" w14:textId="77777777" w:rsidR="00475572" w:rsidRPr="00C13890" w:rsidRDefault="00475572" w:rsidP="00F343AC">
            <w:pPr>
              <w:spacing w:after="0" w:line="240" w:lineRule="auto"/>
              <w:ind w:right="-864"/>
              <w:rPr>
                <w:rFonts w:eastAsia="Times New Roman" w:cs="Times New Roman"/>
                <w:szCs w:val="26"/>
                <w:lang w:val="sv-SE"/>
              </w:rPr>
            </w:pPr>
          </w:p>
        </w:tc>
        <w:tc>
          <w:tcPr>
            <w:tcW w:w="679" w:type="dxa"/>
            <w:tcBorders>
              <w:top w:val="single" w:sz="4" w:space="0" w:color="auto"/>
              <w:left w:val="single" w:sz="4" w:space="0" w:color="auto"/>
              <w:bottom w:val="single" w:sz="4" w:space="0" w:color="auto"/>
              <w:right w:val="single" w:sz="4" w:space="0" w:color="auto"/>
            </w:tcBorders>
          </w:tcPr>
          <w:p w14:paraId="141CED34" w14:textId="77777777" w:rsidR="00475572" w:rsidRPr="00C13890" w:rsidRDefault="00475572" w:rsidP="00F343AC">
            <w:pPr>
              <w:spacing w:after="0" w:line="240" w:lineRule="auto"/>
              <w:ind w:right="-864"/>
              <w:rPr>
                <w:rFonts w:eastAsia="Times New Roman" w:cs="Times New Roman"/>
                <w:b/>
                <w:szCs w:val="26"/>
                <w:lang w:val="sv-SE"/>
              </w:rPr>
            </w:pPr>
            <w:r w:rsidRPr="00C13890">
              <w:rPr>
                <w:rFonts w:eastAsia="Times New Roman" w:cs="Times New Roman"/>
                <w:b/>
                <w:szCs w:val="26"/>
                <w:lang w:val="sv-SE"/>
              </w:rPr>
              <w:t>2</w:t>
            </w:r>
          </w:p>
        </w:tc>
        <w:tc>
          <w:tcPr>
            <w:tcW w:w="7740" w:type="dxa"/>
            <w:tcBorders>
              <w:top w:val="single" w:sz="4" w:space="0" w:color="auto"/>
              <w:left w:val="single" w:sz="4" w:space="0" w:color="auto"/>
              <w:bottom w:val="single" w:sz="4" w:space="0" w:color="auto"/>
              <w:right w:val="single" w:sz="4" w:space="0" w:color="auto"/>
            </w:tcBorders>
          </w:tcPr>
          <w:p w14:paraId="34C4A946" w14:textId="77777777" w:rsidR="00C13890" w:rsidRPr="00C13890" w:rsidRDefault="00C13890" w:rsidP="00F343AC">
            <w:pPr>
              <w:pStyle w:val="Heading3"/>
              <w:spacing w:before="0" w:line="240" w:lineRule="auto"/>
              <w:rPr>
                <w:rStyle w:val="Strong"/>
                <w:rFonts w:ascii="Times New Roman" w:hAnsi="Times New Roman" w:cs="Times New Roman"/>
                <w:b/>
                <w:bCs/>
                <w:color w:val="auto"/>
                <w:szCs w:val="26"/>
              </w:rPr>
            </w:pPr>
            <w:r w:rsidRPr="00C13890">
              <w:rPr>
                <w:rStyle w:val="Strong"/>
                <w:rFonts w:ascii="Times New Roman" w:hAnsi="Times New Roman" w:cs="Times New Roman"/>
                <w:b/>
                <w:bCs/>
                <w:color w:val="auto"/>
                <w:szCs w:val="26"/>
              </w:rPr>
              <w:t>Chuyển động của Trái Đất và các hệ quả:</w:t>
            </w:r>
          </w:p>
          <w:p w14:paraId="20CEA78D" w14:textId="661C4AEB" w:rsidR="00C13890" w:rsidRPr="00BF5FF0" w:rsidRDefault="00C13890" w:rsidP="00BF5FF0">
            <w:pPr>
              <w:pStyle w:val="Heading3"/>
              <w:spacing w:before="0" w:line="240" w:lineRule="auto"/>
              <w:rPr>
                <w:rFonts w:ascii="Times New Roman" w:hAnsi="Times New Roman" w:cs="Times New Roman"/>
                <w:b w:val="0"/>
                <w:color w:val="auto"/>
                <w:szCs w:val="26"/>
              </w:rPr>
            </w:pPr>
            <w:r>
              <w:rPr>
                <w:rStyle w:val="Strong"/>
                <w:rFonts w:ascii="Times New Roman" w:hAnsi="Times New Roman" w:cs="Times New Roman"/>
                <w:bCs/>
                <w:color w:val="auto"/>
                <w:szCs w:val="26"/>
              </w:rPr>
              <w:t>*</w:t>
            </w:r>
            <w:r w:rsidRPr="00C13890">
              <w:rPr>
                <w:rStyle w:val="Strong"/>
                <w:rFonts w:ascii="Times New Roman" w:hAnsi="Times New Roman" w:cs="Times New Roman"/>
                <w:bCs/>
                <w:color w:val="auto"/>
                <w:szCs w:val="26"/>
              </w:rPr>
              <w:t>Trái Đất tự quay quanh trục</w:t>
            </w:r>
            <w:r w:rsidR="00BF5FF0">
              <w:rPr>
                <w:rStyle w:val="Strong"/>
                <w:rFonts w:ascii="Times New Roman" w:hAnsi="Times New Roman" w:cs="Times New Roman"/>
                <w:bCs/>
                <w:color w:val="auto"/>
                <w:szCs w:val="26"/>
              </w:rPr>
              <w:t xml:space="preserve">, </w:t>
            </w:r>
            <w:r w:rsidR="00BF5FF0">
              <w:rPr>
                <w:rStyle w:val="Strong"/>
                <w:rFonts w:ascii="Times New Roman" w:hAnsi="Times New Roman" w:cs="Times New Roman"/>
                <w:color w:val="auto"/>
                <w:szCs w:val="26"/>
              </w:rPr>
              <w:t>h</w:t>
            </w:r>
            <w:r w:rsidRPr="00BF5FF0">
              <w:rPr>
                <w:rStyle w:val="Strong"/>
                <w:rFonts w:ascii="Times New Roman" w:hAnsi="Times New Roman" w:cs="Times New Roman"/>
                <w:color w:val="auto"/>
                <w:szCs w:val="26"/>
              </w:rPr>
              <w:t>ệ quả:</w:t>
            </w:r>
          </w:p>
          <w:p w14:paraId="32FE80E6" w14:textId="77777777" w:rsidR="00C13890" w:rsidRPr="00C13890" w:rsidRDefault="00C13890" w:rsidP="00F343AC">
            <w:pPr>
              <w:pStyle w:val="NormalWeb"/>
              <w:spacing w:before="0" w:beforeAutospacing="0" w:after="0" w:afterAutospacing="0"/>
              <w:rPr>
                <w:sz w:val="26"/>
                <w:szCs w:val="26"/>
              </w:rPr>
            </w:pPr>
            <w:r>
              <w:rPr>
                <w:rStyle w:val="Strong"/>
                <w:b w:val="0"/>
                <w:sz w:val="26"/>
                <w:szCs w:val="26"/>
              </w:rPr>
              <w:t>+</w:t>
            </w:r>
            <w:r w:rsidRPr="00C13890">
              <w:rPr>
                <w:rStyle w:val="Strong"/>
                <w:b w:val="0"/>
                <w:sz w:val="26"/>
                <w:szCs w:val="26"/>
              </w:rPr>
              <w:t>Sự luân phiên ngày và đêm</w:t>
            </w:r>
            <w:r w:rsidRPr="00C13890">
              <w:rPr>
                <w:sz w:val="26"/>
                <w:szCs w:val="26"/>
              </w:rPr>
              <w:t>.</w:t>
            </w:r>
          </w:p>
          <w:p w14:paraId="68A3C5A1" w14:textId="77777777" w:rsidR="00C13890" w:rsidRPr="00C13890" w:rsidRDefault="00C13890" w:rsidP="00F343AC">
            <w:pPr>
              <w:pStyle w:val="NormalWeb"/>
              <w:spacing w:before="0" w:beforeAutospacing="0" w:after="0" w:afterAutospacing="0"/>
              <w:rPr>
                <w:sz w:val="26"/>
                <w:szCs w:val="26"/>
              </w:rPr>
            </w:pPr>
            <w:r>
              <w:rPr>
                <w:rStyle w:val="Strong"/>
                <w:b w:val="0"/>
                <w:sz w:val="26"/>
                <w:szCs w:val="26"/>
              </w:rPr>
              <w:t>+</w:t>
            </w:r>
            <w:r w:rsidRPr="00C13890">
              <w:rPr>
                <w:rStyle w:val="Strong"/>
                <w:b w:val="0"/>
                <w:sz w:val="26"/>
                <w:szCs w:val="26"/>
              </w:rPr>
              <w:t>Giờ giấc trên Trá</w:t>
            </w:r>
            <w:r>
              <w:rPr>
                <w:rStyle w:val="Strong"/>
                <w:b w:val="0"/>
                <w:sz w:val="26"/>
                <w:szCs w:val="26"/>
              </w:rPr>
              <w:t xml:space="preserve">i Đất </w:t>
            </w:r>
          </w:p>
          <w:p w14:paraId="6DE195AA" w14:textId="77777777" w:rsidR="00C13890" w:rsidRPr="00C13890" w:rsidRDefault="00C13890" w:rsidP="00F343AC">
            <w:pPr>
              <w:pStyle w:val="NormalWeb"/>
              <w:spacing w:before="0" w:beforeAutospacing="0" w:after="0" w:afterAutospacing="0"/>
              <w:rPr>
                <w:sz w:val="26"/>
                <w:szCs w:val="26"/>
              </w:rPr>
            </w:pPr>
            <w:r>
              <w:rPr>
                <w:rStyle w:val="Strong"/>
                <w:b w:val="0"/>
                <w:sz w:val="26"/>
                <w:szCs w:val="26"/>
              </w:rPr>
              <w:t xml:space="preserve">- </w:t>
            </w:r>
            <w:r w:rsidRPr="00C13890">
              <w:rPr>
                <w:rStyle w:val="Strong"/>
                <w:b w:val="0"/>
                <w:sz w:val="26"/>
                <w:szCs w:val="26"/>
              </w:rPr>
              <w:t>Sự lệch hướng chuyển động</w:t>
            </w:r>
            <w:r w:rsidRPr="00C13890">
              <w:rPr>
                <w:sz w:val="26"/>
                <w:szCs w:val="26"/>
              </w:rPr>
              <w:t xml:space="preserve"> củ</w:t>
            </w:r>
            <w:r w:rsidR="00647681">
              <w:rPr>
                <w:sz w:val="26"/>
                <w:szCs w:val="26"/>
              </w:rPr>
              <w:t>a các vật thể di chuyển trên bề mặt Trái Đất</w:t>
            </w:r>
          </w:p>
          <w:p w14:paraId="29690ABD" w14:textId="7B06CA1C" w:rsidR="00C13890" w:rsidRPr="00BF5FF0" w:rsidRDefault="00C13890" w:rsidP="00BF5FF0">
            <w:pPr>
              <w:pStyle w:val="Heading3"/>
              <w:spacing w:before="0" w:line="240" w:lineRule="auto"/>
              <w:rPr>
                <w:rFonts w:ascii="Times New Roman" w:hAnsi="Times New Roman" w:cs="Times New Roman"/>
                <w:b w:val="0"/>
                <w:color w:val="auto"/>
                <w:szCs w:val="26"/>
              </w:rPr>
            </w:pPr>
            <w:r>
              <w:rPr>
                <w:rStyle w:val="Strong"/>
                <w:rFonts w:ascii="Times New Roman" w:hAnsi="Times New Roman" w:cs="Times New Roman"/>
                <w:bCs/>
                <w:color w:val="auto"/>
                <w:szCs w:val="26"/>
              </w:rPr>
              <w:t>*</w:t>
            </w:r>
            <w:r w:rsidR="00BF5FF0">
              <w:rPr>
                <w:rStyle w:val="Strong"/>
                <w:rFonts w:ascii="Times New Roman" w:hAnsi="Times New Roman" w:cs="Times New Roman"/>
                <w:bCs/>
                <w:color w:val="auto"/>
                <w:szCs w:val="26"/>
              </w:rPr>
              <w:t>T</w:t>
            </w:r>
            <w:r w:rsidRPr="00C13890">
              <w:rPr>
                <w:rStyle w:val="Strong"/>
                <w:rFonts w:ascii="Times New Roman" w:hAnsi="Times New Roman" w:cs="Times New Roman"/>
                <w:bCs/>
                <w:color w:val="auto"/>
                <w:szCs w:val="26"/>
              </w:rPr>
              <w:t>rái Đất chuyển động quanh Mặt Trời</w:t>
            </w:r>
            <w:r w:rsidR="00BF5FF0">
              <w:rPr>
                <w:rStyle w:val="Strong"/>
                <w:rFonts w:ascii="Times New Roman" w:hAnsi="Times New Roman" w:cs="Times New Roman"/>
                <w:bCs/>
                <w:color w:val="auto"/>
                <w:szCs w:val="26"/>
              </w:rPr>
              <w:t xml:space="preserve">, </w:t>
            </w:r>
            <w:r w:rsidR="00BF5FF0" w:rsidRPr="00BF5FF0">
              <w:rPr>
                <w:rStyle w:val="Strong"/>
                <w:rFonts w:ascii="Times New Roman" w:hAnsi="Times New Roman" w:cs="Times New Roman"/>
                <w:color w:val="auto"/>
                <w:szCs w:val="26"/>
              </w:rPr>
              <w:t>h</w:t>
            </w:r>
            <w:r w:rsidRPr="00BF5FF0">
              <w:rPr>
                <w:rStyle w:val="Strong"/>
                <w:rFonts w:ascii="Times New Roman" w:hAnsi="Times New Roman" w:cs="Times New Roman"/>
                <w:color w:val="auto"/>
                <w:szCs w:val="26"/>
              </w:rPr>
              <w:t>ệ quả</w:t>
            </w:r>
            <w:r w:rsidRPr="00C13890">
              <w:rPr>
                <w:rStyle w:val="Strong"/>
                <w:szCs w:val="26"/>
              </w:rPr>
              <w:t>:</w:t>
            </w:r>
          </w:p>
          <w:p w14:paraId="3DCDD03A" w14:textId="77777777" w:rsidR="00C13890" w:rsidRPr="00C13890" w:rsidRDefault="00C13890" w:rsidP="00F343AC">
            <w:pPr>
              <w:pStyle w:val="NormalWeb"/>
              <w:spacing w:before="0" w:beforeAutospacing="0" w:after="0" w:afterAutospacing="0"/>
              <w:rPr>
                <w:sz w:val="26"/>
                <w:szCs w:val="26"/>
              </w:rPr>
            </w:pPr>
            <w:r>
              <w:rPr>
                <w:rStyle w:val="Strong"/>
                <w:b w:val="0"/>
                <w:sz w:val="26"/>
                <w:szCs w:val="26"/>
              </w:rPr>
              <w:t>+</w:t>
            </w:r>
            <w:r w:rsidRPr="00C13890">
              <w:rPr>
                <w:rStyle w:val="Strong"/>
                <w:b w:val="0"/>
                <w:sz w:val="26"/>
                <w:szCs w:val="26"/>
              </w:rPr>
              <w:t>Hiện tượng mùa</w:t>
            </w:r>
            <w:r w:rsidRPr="00C13890">
              <w:rPr>
                <w:sz w:val="26"/>
                <w:szCs w:val="26"/>
              </w:rPr>
              <w:t xml:space="preserve"> (xuân – hạ – thu – đông).</w:t>
            </w:r>
          </w:p>
          <w:p w14:paraId="1BBA0A34" w14:textId="77777777" w:rsidR="00475572" w:rsidRPr="00C13890" w:rsidRDefault="00C13890" w:rsidP="00F343AC">
            <w:pPr>
              <w:pStyle w:val="NormalWeb"/>
              <w:spacing w:before="0" w:beforeAutospacing="0" w:after="0" w:afterAutospacing="0"/>
              <w:rPr>
                <w:sz w:val="26"/>
                <w:szCs w:val="26"/>
              </w:rPr>
            </w:pPr>
            <w:r>
              <w:rPr>
                <w:rStyle w:val="Strong"/>
                <w:b w:val="0"/>
                <w:sz w:val="26"/>
                <w:szCs w:val="26"/>
              </w:rPr>
              <w:t>+</w:t>
            </w:r>
            <w:r w:rsidRPr="00C13890">
              <w:rPr>
                <w:rStyle w:val="Strong"/>
                <w:b w:val="0"/>
                <w:sz w:val="26"/>
                <w:szCs w:val="26"/>
              </w:rPr>
              <w:t>Độ dài ngày và đêm</w:t>
            </w:r>
            <w:r w:rsidR="00647681">
              <w:rPr>
                <w:rStyle w:val="Strong"/>
                <w:b w:val="0"/>
                <w:sz w:val="26"/>
                <w:szCs w:val="26"/>
              </w:rPr>
              <w:t xml:space="preserve"> thay đổi theo mùa.</w:t>
            </w:r>
          </w:p>
        </w:tc>
        <w:tc>
          <w:tcPr>
            <w:tcW w:w="1276" w:type="dxa"/>
            <w:tcBorders>
              <w:top w:val="single" w:sz="4" w:space="0" w:color="auto"/>
              <w:left w:val="single" w:sz="4" w:space="0" w:color="auto"/>
              <w:bottom w:val="single" w:sz="4" w:space="0" w:color="auto"/>
              <w:right w:val="single" w:sz="4" w:space="0" w:color="auto"/>
            </w:tcBorders>
          </w:tcPr>
          <w:p w14:paraId="4B262B28" w14:textId="77777777" w:rsidR="00475572" w:rsidRPr="00C13890" w:rsidRDefault="00475572" w:rsidP="00F343AC">
            <w:pPr>
              <w:spacing w:after="0" w:line="240" w:lineRule="auto"/>
              <w:rPr>
                <w:rFonts w:eastAsia="SimSun" w:cs="Times New Roman"/>
                <w:szCs w:val="26"/>
                <w:lang w:val="sv-SE"/>
              </w:rPr>
            </w:pPr>
          </w:p>
          <w:p w14:paraId="12527533" w14:textId="77777777" w:rsidR="00475572" w:rsidRPr="00C13890" w:rsidRDefault="00475572" w:rsidP="00F343AC">
            <w:pPr>
              <w:spacing w:after="0" w:line="240" w:lineRule="auto"/>
              <w:rPr>
                <w:rFonts w:eastAsia="SimSun" w:cs="Times New Roman"/>
                <w:szCs w:val="26"/>
                <w:lang w:val="sv-SE"/>
              </w:rPr>
            </w:pPr>
            <w:r w:rsidRPr="00C13890">
              <w:rPr>
                <w:rFonts w:eastAsia="SimSun" w:cs="Times New Roman"/>
                <w:szCs w:val="26"/>
                <w:lang w:val="sv-SE"/>
              </w:rPr>
              <w:t>0,25 điểm</w:t>
            </w:r>
          </w:p>
          <w:p w14:paraId="0066ECF0" w14:textId="77777777" w:rsidR="00C13890" w:rsidRPr="00C13890" w:rsidRDefault="00C13890" w:rsidP="00F343AC">
            <w:pPr>
              <w:spacing w:after="0" w:line="240" w:lineRule="auto"/>
              <w:rPr>
                <w:rFonts w:eastAsia="SimSun" w:cs="Times New Roman"/>
                <w:szCs w:val="26"/>
                <w:lang w:val="sv-SE"/>
              </w:rPr>
            </w:pPr>
            <w:r w:rsidRPr="00C13890">
              <w:rPr>
                <w:rFonts w:eastAsia="SimSun" w:cs="Times New Roman"/>
                <w:szCs w:val="26"/>
                <w:lang w:val="sv-SE"/>
              </w:rPr>
              <w:t>0,</w:t>
            </w:r>
            <w:r>
              <w:rPr>
                <w:rFonts w:eastAsia="SimSun" w:cs="Times New Roman"/>
                <w:szCs w:val="26"/>
                <w:lang w:val="sv-SE"/>
              </w:rPr>
              <w:t>2</w:t>
            </w:r>
            <w:r w:rsidRPr="00C13890">
              <w:rPr>
                <w:rFonts w:eastAsia="SimSun" w:cs="Times New Roman"/>
                <w:szCs w:val="26"/>
                <w:lang w:val="sv-SE"/>
              </w:rPr>
              <w:t>5 điểm</w:t>
            </w:r>
          </w:p>
          <w:p w14:paraId="16B3B294" w14:textId="02FC8E80" w:rsidR="00475572" w:rsidRPr="00C13890" w:rsidRDefault="00475572" w:rsidP="00F343AC">
            <w:pPr>
              <w:spacing w:after="0" w:line="240" w:lineRule="auto"/>
              <w:rPr>
                <w:rFonts w:eastAsia="SimSun" w:cs="Times New Roman"/>
                <w:szCs w:val="26"/>
                <w:lang w:val="sv-SE"/>
              </w:rPr>
            </w:pPr>
            <w:r w:rsidRPr="00C13890">
              <w:rPr>
                <w:rFonts w:eastAsia="SimSun" w:cs="Times New Roman"/>
                <w:szCs w:val="26"/>
                <w:lang w:val="sv-SE"/>
              </w:rPr>
              <w:t>0,</w:t>
            </w:r>
            <w:r w:rsidR="00C13890">
              <w:rPr>
                <w:rFonts w:eastAsia="SimSun" w:cs="Times New Roman"/>
                <w:szCs w:val="26"/>
                <w:lang w:val="sv-SE"/>
              </w:rPr>
              <w:t>2</w:t>
            </w:r>
            <w:r w:rsidRPr="00C13890">
              <w:rPr>
                <w:rFonts w:eastAsia="SimSun" w:cs="Times New Roman"/>
                <w:szCs w:val="26"/>
                <w:lang w:val="sv-SE"/>
              </w:rPr>
              <w:t>5 điểm</w:t>
            </w:r>
          </w:p>
          <w:p w14:paraId="06D6A4F0" w14:textId="77777777" w:rsidR="00475572" w:rsidRPr="00C13890" w:rsidRDefault="00475572" w:rsidP="00F343AC">
            <w:pPr>
              <w:spacing w:after="0" w:line="240" w:lineRule="auto"/>
              <w:rPr>
                <w:rFonts w:eastAsia="SimSun" w:cs="Times New Roman"/>
                <w:szCs w:val="26"/>
                <w:lang w:val="sv-SE"/>
              </w:rPr>
            </w:pPr>
            <w:r w:rsidRPr="00C13890">
              <w:rPr>
                <w:rFonts w:eastAsia="SimSun" w:cs="Times New Roman"/>
                <w:szCs w:val="26"/>
                <w:lang w:val="sv-SE"/>
              </w:rPr>
              <w:t>0,25 điểm</w:t>
            </w:r>
          </w:p>
          <w:p w14:paraId="738232DC" w14:textId="77777777" w:rsidR="00C13890" w:rsidRDefault="00C13890" w:rsidP="00F343AC">
            <w:pPr>
              <w:spacing w:after="0" w:line="240" w:lineRule="auto"/>
              <w:rPr>
                <w:rFonts w:eastAsia="SimSun" w:cs="Times New Roman"/>
                <w:szCs w:val="26"/>
                <w:lang w:val="sv-SE"/>
              </w:rPr>
            </w:pPr>
          </w:p>
          <w:p w14:paraId="64E615CC" w14:textId="77777777" w:rsidR="00C13890" w:rsidRDefault="00C13890" w:rsidP="00F343AC">
            <w:pPr>
              <w:spacing w:after="0" w:line="240" w:lineRule="auto"/>
              <w:rPr>
                <w:rFonts w:eastAsia="SimSun" w:cs="Times New Roman"/>
                <w:szCs w:val="26"/>
                <w:lang w:val="sv-SE"/>
              </w:rPr>
            </w:pPr>
          </w:p>
          <w:p w14:paraId="69DF1CAE" w14:textId="77777777" w:rsidR="00475572" w:rsidRPr="00C13890" w:rsidRDefault="00475572" w:rsidP="00F343AC">
            <w:pPr>
              <w:spacing w:after="0" w:line="240" w:lineRule="auto"/>
              <w:rPr>
                <w:rFonts w:eastAsia="SimSun" w:cs="Times New Roman"/>
                <w:szCs w:val="26"/>
                <w:lang w:val="sv-SE"/>
              </w:rPr>
            </w:pPr>
            <w:r w:rsidRPr="00C13890">
              <w:rPr>
                <w:rFonts w:eastAsia="SimSun" w:cs="Times New Roman"/>
                <w:szCs w:val="26"/>
                <w:lang w:val="sv-SE"/>
              </w:rPr>
              <w:t>0,25 điểm</w:t>
            </w:r>
          </w:p>
          <w:p w14:paraId="2F5C3CCB" w14:textId="77777777" w:rsidR="00475572" w:rsidRPr="00C13890" w:rsidRDefault="00475572" w:rsidP="00F343AC">
            <w:pPr>
              <w:spacing w:after="0" w:line="240" w:lineRule="auto"/>
              <w:rPr>
                <w:rFonts w:eastAsia="SimSun" w:cs="Times New Roman"/>
                <w:szCs w:val="26"/>
                <w:lang w:val="sv-SE"/>
              </w:rPr>
            </w:pPr>
            <w:r w:rsidRPr="00C13890">
              <w:rPr>
                <w:rFonts w:eastAsia="SimSun" w:cs="Times New Roman"/>
                <w:szCs w:val="26"/>
                <w:lang w:val="sv-SE"/>
              </w:rPr>
              <w:t>0,25 điểm</w:t>
            </w:r>
          </w:p>
        </w:tc>
      </w:tr>
    </w:tbl>
    <w:p w14:paraId="1C502490" w14:textId="77777777" w:rsidR="009168A3" w:rsidRDefault="009168A3" w:rsidP="00F343AC">
      <w:pPr>
        <w:pStyle w:val="NormalWeb"/>
        <w:spacing w:before="0" w:beforeAutospacing="0" w:after="0" w:afterAutospacing="0"/>
        <w:rPr>
          <w:sz w:val="26"/>
          <w:szCs w:val="26"/>
        </w:rPr>
      </w:pPr>
      <w:bookmarkStart w:id="0" w:name="_GoBack"/>
      <w:bookmarkEnd w:id="0"/>
    </w:p>
    <w:p w14:paraId="49977710" w14:textId="77777777" w:rsidR="009168A3" w:rsidRDefault="009168A3" w:rsidP="00F343AC">
      <w:pPr>
        <w:pStyle w:val="NormalWeb"/>
        <w:spacing w:before="0" w:beforeAutospacing="0" w:after="0" w:afterAutospacing="0"/>
        <w:rPr>
          <w:sz w:val="26"/>
          <w:szCs w:val="26"/>
        </w:rPr>
      </w:pPr>
    </w:p>
    <w:p w14:paraId="52BF76FB" w14:textId="77777777" w:rsidR="009168A3" w:rsidRDefault="009168A3" w:rsidP="00F343AC">
      <w:pPr>
        <w:pStyle w:val="NormalWeb"/>
        <w:spacing w:before="0" w:beforeAutospacing="0" w:after="0" w:afterAutospacing="0"/>
        <w:rPr>
          <w:sz w:val="26"/>
          <w:szCs w:val="26"/>
        </w:rPr>
      </w:pPr>
    </w:p>
    <w:p w14:paraId="164450AE" w14:textId="77777777" w:rsidR="009168A3" w:rsidRDefault="009168A3" w:rsidP="00F343AC">
      <w:pPr>
        <w:pStyle w:val="NormalWeb"/>
        <w:spacing w:before="0" w:beforeAutospacing="0" w:after="0" w:afterAutospacing="0"/>
        <w:rPr>
          <w:sz w:val="26"/>
          <w:szCs w:val="26"/>
        </w:rPr>
      </w:pPr>
    </w:p>
    <w:p w14:paraId="55D7E05A" w14:textId="77777777" w:rsidR="009168A3" w:rsidRPr="00DD22AB" w:rsidRDefault="009168A3" w:rsidP="00F343AC">
      <w:pPr>
        <w:pStyle w:val="NormalWeb"/>
        <w:spacing w:before="0" w:beforeAutospacing="0" w:after="0" w:afterAutospacing="0"/>
        <w:rPr>
          <w:sz w:val="26"/>
          <w:szCs w:val="26"/>
        </w:rPr>
      </w:pPr>
    </w:p>
    <w:p w14:paraId="55C6BEED" w14:textId="77777777" w:rsidR="009168A3" w:rsidRDefault="009168A3" w:rsidP="00F343AC">
      <w:pPr>
        <w:spacing w:after="0" w:line="240" w:lineRule="auto"/>
        <w:rPr>
          <w:rFonts w:eastAsia="Times New Roman" w:cs="Times New Roman"/>
          <w:szCs w:val="26"/>
        </w:rPr>
      </w:pPr>
    </w:p>
    <w:p w14:paraId="449768F5" w14:textId="77777777" w:rsidR="009168A3" w:rsidRDefault="009168A3" w:rsidP="00F343AC">
      <w:pPr>
        <w:spacing w:after="0" w:line="240" w:lineRule="auto"/>
        <w:rPr>
          <w:rFonts w:eastAsia="Times New Roman" w:cs="Times New Roman"/>
          <w:szCs w:val="26"/>
        </w:rPr>
      </w:pPr>
    </w:p>
    <w:p w14:paraId="7FA25731" w14:textId="77777777" w:rsidR="009168A3" w:rsidRDefault="009168A3" w:rsidP="00F343AC">
      <w:pPr>
        <w:spacing w:after="0" w:line="240" w:lineRule="auto"/>
        <w:rPr>
          <w:rFonts w:eastAsia="Times New Roman" w:cs="Times New Roman"/>
          <w:szCs w:val="26"/>
        </w:rPr>
      </w:pPr>
    </w:p>
    <w:p w14:paraId="11F7EAFD" w14:textId="77777777" w:rsidR="006C4EC6" w:rsidRPr="00DD22AB" w:rsidRDefault="006C4EC6" w:rsidP="00F343AC">
      <w:pPr>
        <w:pStyle w:val="NormalWeb"/>
        <w:spacing w:before="0" w:beforeAutospacing="0" w:after="0" w:afterAutospacing="0"/>
        <w:rPr>
          <w:sz w:val="26"/>
          <w:szCs w:val="26"/>
        </w:rPr>
      </w:pPr>
    </w:p>
    <w:sectPr w:rsidR="006C4EC6" w:rsidRPr="00DD22AB" w:rsidSect="00BF5FF0">
      <w:pgSz w:w="11909" w:h="16834" w:code="9"/>
      <w:pgMar w:top="1138" w:right="1138" w:bottom="993"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F54E3E"/>
    <w:multiLevelType w:val="multilevel"/>
    <w:tmpl w:val="D49AD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291524"/>
    <w:multiLevelType w:val="hybridMultilevel"/>
    <w:tmpl w:val="8A30B64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8E0"/>
    <w:multiLevelType w:val="hybridMultilevel"/>
    <w:tmpl w:val="29923A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91E66"/>
    <w:multiLevelType w:val="multilevel"/>
    <w:tmpl w:val="B580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905BCA"/>
    <w:multiLevelType w:val="hybridMultilevel"/>
    <w:tmpl w:val="A17210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A57087"/>
    <w:multiLevelType w:val="multilevel"/>
    <w:tmpl w:val="6A606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5C43B4"/>
    <w:multiLevelType w:val="hybridMultilevel"/>
    <w:tmpl w:val="9C9EED5A"/>
    <w:lvl w:ilvl="0" w:tplc="6D9434B0">
      <w:start w:val="1"/>
      <w:numFmt w:val="decimal"/>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1657340"/>
    <w:multiLevelType w:val="hybridMultilevel"/>
    <w:tmpl w:val="F9469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E74883"/>
    <w:multiLevelType w:val="multilevel"/>
    <w:tmpl w:val="1A186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816B1A"/>
    <w:multiLevelType w:val="hybridMultilevel"/>
    <w:tmpl w:val="00040D24"/>
    <w:lvl w:ilvl="0" w:tplc="8304A17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74214"/>
    <w:multiLevelType w:val="multilevel"/>
    <w:tmpl w:val="99140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604EB1"/>
    <w:multiLevelType w:val="multilevel"/>
    <w:tmpl w:val="35B49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BF0712"/>
    <w:multiLevelType w:val="hybridMultilevel"/>
    <w:tmpl w:val="9C9EED5A"/>
    <w:lvl w:ilvl="0" w:tplc="6D9434B0">
      <w:start w:val="1"/>
      <w:numFmt w:val="decimal"/>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15:restartNumberingAfterBreak="0">
    <w:nsid w:val="54CD05B0"/>
    <w:multiLevelType w:val="hybridMultilevel"/>
    <w:tmpl w:val="1520C2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E44265"/>
    <w:multiLevelType w:val="multilevel"/>
    <w:tmpl w:val="A11C1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305BCB"/>
    <w:multiLevelType w:val="multilevel"/>
    <w:tmpl w:val="86B8E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DC5C2C"/>
    <w:multiLevelType w:val="hybridMultilevel"/>
    <w:tmpl w:val="EF7ACE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E97E10"/>
    <w:multiLevelType w:val="hybridMultilevel"/>
    <w:tmpl w:val="9C9EED5A"/>
    <w:lvl w:ilvl="0" w:tplc="6D9434B0">
      <w:start w:val="1"/>
      <w:numFmt w:val="decimal"/>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9"/>
  </w:num>
  <w:num w:numId="11">
    <w:abstractNumId w:val="14"/>
  </w:num>
  <w:num w:numId="12">
    <w:abstractNumId w:val="9"/>
  </w:num>
  <w:num w:numId="13">
    <w:abstractNumId w:val="12"/>
  </w:num>
  <w:num w:numId="14">
    <w:abstractNumId w:val="10"/>
  </w:num>
  <w:num w:numId="15">
    <w:abstractNumId w:val="18"/>
  </w:num>
  <w:num w:numId="16">
    <w:abstractNumId w:val="11"/>
  </w:num>
  <w:num w:numId="17">
    <w:abstractNumId w:val="13"/>
  </w:num>
  <w:num w:numId="18">
    <w:abstractNumId w:val="16"/>
  </w:num>
  <w:num w:numId="19">
    <w:abstractNumId w:val="23"/>
  </w:num>
  <w:num w:numId="20">
    <w:abstractNumId w:val="20"/>
  </w:num>
  <w:num w:numId="21">
    <w:abstractNumId w:val="22"/>
  </w:num>
  <w:num w:numId="22">
    <w:abstractNumId w:val="21"/>
  </w:num>
  <w:num w:numId="23">
    <w:abstractNumId w:val="26"/>
  </w:num>
  <w:num w:numId="24">
    <w:abstractNumId w:val="15"/>
  </w:num>
  <w:num w:numId="25">
    <w:abstractNumId w:val="24"/>
  </w:num>
  <w:num w:numId="26">
    <w:abstractNumId w:val="17"/>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3517C"/>
    <w:rsid w:val="00043C30"/>
    <w:rsid w:val="0004467C"/>
    <w:rsid w:val="00054EA2"/>
    <w:rsid w:val="0006016C"/>
    <w:rsid w:val="0006063C"/>
    <w:rsid w:val="000660E8"/>
    <w:rsid w:val="00091496"/>
    <w:rsid w:val="000A053A"/>
    <w:rsid w:val="000C5BEF"/>
    <w:rsid w:val="000F338A"/>
    <w:rsid w:val="00101F28"/>
    <w:rsid w:val="001221F8"/>
    <w:rsid w:val="0015074B"/>
    <w:rsid w:val="00157916"/>
    <w:rsid w:val="0017333D"/>
    <w:rsid w:val="00184E72"/>
    <w:rsid w:val="00195D33"/>
    <w:rsid w:val="001F7B2A"/>
    <w:rsid w:val="00213540"/>
    <w:rsid w:val="0022769E"/>
    <w:rsid w:val="002875E4"/>
    <w:rsid w:val="0029639D"/>
    <w:rsid w:val="002E6D73"/>
    <w:rsid w:val="00300330"/>
    <w:rsid w:val="00311E41"/>
    <w:rsid w:val="00321E1B"/>
    <w:rsid w:val="00322545"/>
    <w:rsid w:val="00324B9D"/>
    <w:rsid w:val="00326F90"/>
    <w:rsid w:val="00364427"/>
    <w:rsid w:val="00384BE7"/>
    <w:rsid w:val="003947A5"/>
    <w:rsid w:val="003C571A"/>
    <w:rsid w:val="003D7F7C"/>
    <w:rsid w:val="0042061B"/>
    <w:rsid w:val="004309A0"/>
    <w:rsid w:val="004616AE"/>
    <w:rsid w:val="00471F19"/>
    <w:rsid w:val="00475572"/>
    <w:rsid w:val="004A7445"/>
    <w:rsid w:val="004B153D"/>
    <w:rsid w:val="004E3AA1"/>
    <w:rsid w:val="005065DA"/>
    <w:rsid w:val="0051141D"/>
    <w:rsid w:val="00517310"/>
    <w:rsid w:val="00551D78"/>
    <w:rsid w:val="00565EFC"/>
    <w:rsid w:val="0058003A"/>
    <w:rsid w:val="005F3C0C"/>
    <w:rsid w:val="00600E35"/>
    <w:rsid w:val="006105B5"/>
    <w:rsid w:val="00643C56"/>
    <w:rsid w:val="00647681"/>
    <w:rsid w:val="00657495"/>
    <w:rsid w:val="00690E4C"/>
    <w:rsid w:val="006B3DB2"/>
    <w:rsid w:val="006C4EC6"/>
    <w:rsid w:val="006E36AA"/>
    <w:rsid w:val="007033F6"/>
    <w:rsid w:val="007215B1"/>
    <w:rsid w:val="007347FE"/>
    <w:rsid w:val="007457D4"/>
    <w:rsid w:val="00772C8F"/>
    <w:rsid w:val="00776807"/>
    <w:rsid w:val="0079190B"/>
    <w:rsid w:val="007B6DE0"/>
    <w:rsid w:val="007C19A8"/>
    <w:rsid w:val="007D5650"/>
    <w:rsid w:val="007E69EE"/>
    <w:rsid w:val="007F2D4B"/>
    <w:rsid w:val="007F5BFE"/>
    <w:rsid w:val="00811B33"/>
    <w:rsid w:val="008179BA"/>
    <w:rsid w:val="008731CE"/>
    <w:rsid w:val="00876DA6"/>
    <w:rsid w:val="00881FD1"/>
    <w:rsid w:val="00883119"/>
    <w:rsid w:val="0088544B"/>
    <w:rsid w:val="00895019"/>
    <w:rsid w:val="008C7038"/>
    <w:rsid w:val="009077EE"/>
    <w:rsid w:val="0091636B"/>
    <w:rsid w:val="009168A3"/>
    <w:rsid w:val="00935FFB"/>
    <w:rsid w:val="00936225"/>
    <w:rsid w:val="00981EFC"/>
    <w:rsid w:val="009976D8"/>
    <w:rsid w:val="009C21F5"/>
    <w:rsid w:val="00A05A05"/>
    <w:rsid w:val="00AA1D8D"/>
    <w:rsid w:val="00AD5815"/>
    <w:rsid w:val="00B33DB3"/>
    <w:rsid w:val="00B453DA"/>
    <w:rsid w:val="00B47730"/>
    <w:rsid w:val="00B52495"/>
    <w:rsid w:val="00BA2B30"/>
    <w:rsid w:val="00BA5727"/>
    <w:rsid w:val="00BE5477"/>
    <w:rsid w:val="00BF5FF0"/>
    <w:rsid w:val="00C13890"/>
    <w:rsid w:val="00C262FF"/>
    <w:rsid w:val="00C555E8"/>
    <w:rsid w:val="00C60EAF"/>
    <w:rsid w:val="00CA572E"/>
    <w:rsid w:val="00CB0664"/>
    <w:rsid w:val="00CB5499"/>
    <w:rsid w:val="00CC6B79"/>
    <w:rsid w:val="00D12B4A"/>
    <w:rsid w:val="00D245CD"/>
    <w:rsid w:val="00D34EFD"/>
    <w:rsid w:val="00D947FA"/>
    <w:rsid w:val="00DD22AB"/>
    <w:rsid w:val="00DD5723"/>
    <w:rsid w:val="00E320A4"/>
    <w:rsid w:val="00E51524"/>
    <w:rsid w:val="00E63CF3"/>
    <w:rsid w:val="00E75809"/>
    <w:rsid w:val="00EA6B38"/>
    <w:rsid w:val="00EB1B8E"/>
    <w:rsid w:val="00EC0E8D"/>
    <w:rsid w:val="00EC3351"/>
    <w:rsid w:val="00ED0839"/>
    <w:rsid w:val="00EF2BEE"/>
    <w:rsid w:val="00EF4008"/>
    <w:rsid w:val="00F010EA"/>
    <w:rsid w:val="00F343AC"/>
    <w:rsid w:val="00F44BD4"/>
    <w:rsid w:val="00F60EF2"/>
    <w:rsid w:val="00F706B0"/>
    <w:rsid w:val="00F723F6"/>
    <w:rsid w:val="00F73B57"/>
    <w:rsid w:val="00F74A30"/>
    <w:rsid w:val="00F74A8B"/>
    <w:rsid w:val="00F8503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A28C58"/>
  <w14:defaultImageDpi w14:val="300"/>
  <w15:docId w15:val="{0B868CFD-8B35-4309-A691-2A7A31F7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6C4EC6"/>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F73B57"/>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9168A3"/>
    <w:rPr>
      <w:color w:val="0000FF"/>
      <w:u w:val="single"/>
    </w:rPr>
  </w:style>
  <w:style w:type="paragraph" w:styleId="BalloonText">
    <w:name w:val="Balloon Text"/>
    <w:basedOn w:val="Normal"/>
    <w:link w:val="BalloonTextChar"/>
    <w:uiPriority w:val="99"/>
    <w:semiHidden/>
    <w:unhideWhenUsed/>
    <w:rsid w:val="00C555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5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3295">
      <w:bodyDiv w:val="1"/>
      <w:marLeft w:val="0"/>
      <w:marRight w:val="0"/>
      <w:marTop w:val="0"/>
      <w:marBottom w:val="0"/>
      <w:divBdr>
        <w:top w:val="none" w:sz="0" w:space="0" w:color="auto"/>
        <w:left w:val="none" w:sz="0" w:space="0" w:color="auto"/>
        <w:bottom w:val="none" w:sz="0" w:space="0" w:color="auto"/>
        <w:right w:val="none" w:sz="0" w:space="0" w:color="auto"/>
      </w:divBdr>
    </w:div>
    <w:div w:id="85730174">
      <w:bodyDiv w:val="1"/>
      <w:marLeft w:val="0"/>
      <w:marRight w:val="0"/>
      <w:marTop w:val="0"/>
      <w:marBottom w:val="0"/>
      <w:divBdr>
        <w:top w:val="none" w:sz="0" w:space="0" w:color="auto"/>
        <w:left w:val="none" w:sz="0" w:space="0" w:color="auto"/>
        <w:bottom w:val="none" w:sz="0" w:space="0" w:color="auto"/>
        <w:right w:val="none" w:sz="0" w:space="0" w:color="auto"/>
      </w:divBdr>
    </w:div>
    <w:div w:id="504169673">
      <w:bodyDiv w:val="1"/>
      <w:marLeft w:val="0"/>
      <w:marRight w:val="0"/>
      <w:marTop w:val="0"/>
      <w:marBottom w:val="0"/>
      <w:divBdr>
        <w:top w:val="none" w:sz="0" w:space="0" w:color="auto"/>
        <w:left w:val="none" w:sz="0" w:space="0" w:color="auto"/>
        <w:bottom w:val="none" w:sz="0" w:space="0" w:color="auto"/>
        <w:right w:val="none" w:sz="0" w:space="0" w:color="auto"/>
      </w:divBdr>
    </w:div>
    <w:div w:id="575093324">
      <w:bodyDiv w:val="1"/>
      <w:marLeft w:val="0"/>
      <w:marRight w:val="0"/>
      <w:marTop w:val="0"/>
      <w:marBottom w:val="0"/>
      <w:divBdr>
        <w:top w:val="none" w:sz="0" w:space="0" w:color="auto"/>
        <w:left w:val="none" w:sz="0" w:space="0" w:color="auto"/>
        <w:bottom w:val="none" w:sz="0" w:space="0" w:color="auto"/>
        <w:right w:val="none" w:sz="0" w:space="0" w:color="auto"/>
      </w:divBdr>
    </w:div>
    <w:div w:id="595476199">
      <w:bodyDiv w:val="1"/>
      <w:marLeft w:val="0"/>
      <w:marRight w:val="0"/>
      <w:marTop w:val="0"/>
      <w:marBottom w:val="0"/>
      <w:divBdr>
        <w:top w:val="none" w:sz="0" w:space="0" w:color="auto"/>
        <w:left w:val="none" w:sz="0" w:space="0" w:color="auto"/>
        <w:bottom w:val="none" w:sz="0" w:space="0" w:color="auto"/>
        <w:right w:val="none" w:sz="0" w:space="0" w:color="auto"/>
      </w:divBdr>
    </w:div>
    <w:div w:id="1160541641">
      <w:bodyDiv w:val="1"/>
      <w:marLeft w:val="0"/>
      <w:marRight w:val="0"/>
      <w:marTop w:val="0"/>
      <w:marBottom w:val="0"/>
      <w:divBdr>
        <w:top w:val="none" w:sz="0" w:space="0" w:color="auto"/>
        <w:left w:val="none" w:sz="0" w:space="0" w:color="auto"/>
        <w:bottom w:val="none" w:sz="0" w:space="0" w:color="auto"/>
        <w:right w:val="none" w:sz="0" w:space="0" w:color="auto"/>
      </w:divBdr>
    </w:div>
    <w:div w:id="1302493194">
      <w:bodyDiv w:val="1"/>
      <w:marLeft w:val="0"/>
      <w:marRight w:val="0"/>
      <w:marTop w:val="0"/>
      <w:marBottom w:val="0"/>
      <w:divBdr>
        <w:top w:val="none" w:sz="0" w:space="0" w:color="auto"/>
        <w:left w:val="none" w:sz="0" w:space="0" w:color="auto"/>
        <w:bottom w:val="none" w:sz="0" w:space="0" w:color="auto"/>
        <w:right w:val="none" w:sz="0" w:space="0" w:color="auto"/>
      </w:divBdr>
      <w:divsChild>
        <w:div w:id="954826379">
          <w:marLeft w:val="0"/>
          <w:marRight w:val="0"/>
          <w:marTop w:val="0"/>
          <w:marBottom w:val="0"/>
          <w:divBdr>
            <w:top w:val="none" w:sz="0" w:space="0" w:color="auto"/>
            <w:left w:val="none" w:sz="0" w:space="0" w:color="auto"/>
            <w:bottom w:val="none" w:sz="0" w:space="0" w:color="auto"/>
            <w:right w:val="none" w:sz="0" w:space="0" w:color="auto"/>
          </w:divBdr>
          <w:divsChild>
            <w:div w:id="46806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021193">
      <w:bodyDiv w:val="1"/>
      <w:marLeft w:val="0"/>
      <w:marRight w:val="0"/>
      <w:marTop w:val="0"/>
      <w:marBottom w:val="0"/>
      <w:divBdr>
        <w:top w:val="none" w:sz="0" w:space="0" w:color="auto"/>
        <w:left w:val="none" w:sz="0" w:space="0" w:color="auto"/>
        <w:bottom w:val="none" w:sz="0" w:space="0" w:color="auto"/>
        <w:right w:val="none" w:sz="0" w:space="0" w:color="auto"/>
      </w:divBdr>
    </w:div>
    <w:div w:id="1700355152">
      <w:bodyDiv w:val="1"/>
      <w:marLeft w:val="0"/>
      <w:marRight w:val="0"/>
      <w:marTop w:val="0"/>
      <w:marBottom w:val="0"/>
      <w:divBdr>
        <w:top w:val="none" w:sz="0" w:space="0" w:color="auto"/>
        <w:left w:val="none" w:sz="0" w:space="0" w:color="auto"/>
        <w:bottom w:val="none" w:sz="0" w:space="0" w:color="auto"/>
        <w:right w:val="none" w:sz="0" w:space="0" w:color="auto"/>
      </w:divBdr>
    </w:div>
    <w:div w:id="17751758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ctailieu.com/trac-nghiem/che-do-phong-kien-trung-quoc-duoc-buoc-dau-duoc-hinh-thanh-duoi-thoi-a-tan-98238"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79F4C-2813-4B15-84B3-33B0D354F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14</Pages>
  <Words>2544</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Hello</cp:lastModifiedBy>
  <cp:revision>51</cp:revision>
  <cp:lastPrinted>2025-12-17T07:23:00Z</cp:lastPrinted>
  <dcterms:created xsi:type="dcterms:W3CDTF">2025-12-10T10:58:00Z</dcterms:created>
  <dcterms:modified xsi:type="dcterms:W3CDTF">2025-12-17T07:24:00Z</dcterms:modified>
  <cp:category/>
</cp:coreProperties>
</file>